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BB5499" w14:textId="77777777" w:rsidR="00B221D7" w:rsidRDefault="00B221D7" w:rsidP="00B221D7">
      <w:pPr>
        <w:spacing w:before="120"/>
        <w:jc w:val="left"/>
      </w:pPr>
      <w:r>
        <w:rPr>
          <w:noProof/>
        </w:rPr>
        <w:drawing>
          <wp:inline distT="0" distB="0" distL="0" distR="0" wp14:anchorId="1CB06D58" wp14:editId="375F941F">
            <wp:extent cx="1470900" cy="750498"/>
            <wp:effectExtent l="0" t="0" r="0" b="0"/>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Эмблема_1.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69781" cy="800950"/>
                    </a:xfrm>
                    <a:prstGeom prst="rect">
                      <a:avLst/>
                    </a:prstGeom>
                  </pic:spPr>
                </pic:pic>
              </a:graphicData>
            </a:graphic>
          </wp:inline>
        </w:drawing>
      </w:r>
    </w:p>
    <w:p w14:paraId="7EA9213C" w14:textId="77777777" w:rsidR="00B221D7" w:rsidRPr="00FF77D2" w:rsidRDefault="00B221D7" w:rsidP="00B221D7">
      <w:pPr>
        <w:spacing w:before="120"/>
        <w:jc w:val="left"/>
      </w:pPr>
    </w:p>
    <w:p w14:paraId="396CE8B8" w14:textId="77777777" w:rsidR="00B221D7" w:rsidRPr="005721E7" w:rsidRDefault="00B221D7" w:rsidP="00B221D7">
      <w:pPr>
        <w:jc w:val="center"/>
        <w:rPr>
          <w:rFonts w:ascii="Times New Roman" w:hAnsi="Times New Roman"/>
          <w:i w:val="0"/>
        </w:rPr>
      </w:pPr>
      <w:r w:rsidRPr="005721E7">
        <w:rPr>
          <w:rFonts w:ascii="Times New Roman" w:hAnsi="Times New Roman"/>
          <w:i w:val="0"/>
          <w:noProof/>
        </w:rPr>
        <w:t>Общество с ограниченной ответственностью «Галактика Транспорт»</w:t>
      </w:r>
    </w:p>
    <w:p w14:paraId="2228A04E" w14:textId="77777777" w:rsidR="00B221D7" w:rsidRDefault="00B221D7" w:rsidP="00B221D7">
      <w:pPr>
        <w:pStyle w:val="afffffffffffff5"/>
        <w:jc w:val="center"/>
        <w:rPr>
          <w:rFonts w:ascii="Times New Roman" w:eastAsia="Times New Roman" w:hAnsi="Times New Roman" w:cs="Times New Roman"/>
          <w:b/>
          <w:sz w:val="26"/>
          <w:szCs w:val="26"/>
        </w:rPr>
      </w:pPr>
    </w:p>
    <w:p w14:paraId="0B9A926D" w14:textId="77777777" w:rsidR="00B221D7" w:rsidRDefault="00B221D7" w:rsidP="00B221D7">
      <w:pPr>
        <w:pStyle w:val="afffffffffffff5"/>
        <w:jc w:val="center"/>
        <w:rPr>
          <w:rFonts w:ascii="Times New Roman" w:eastAsia="Times New Roman" w:hAnsi="Times New Roman" w:cs="Times New Roman"/>
          <w:b/>
          <w:sz w:val="26"/>
          <w:szCs w:val="26"/>
        </w:rPr>
      </w:pPr>
    </w:p>
    <w:p w14:paraId="43F01B04" w14:textId="77777777" w:rsidR="00B221D7" w:rsidRDefault="00B221D7" w:rsidP="00B221D7">
      <w:pPr>
        <w:pStyle w:val="afffffffffffff5"/>
        <w:jc w:val="center"/>
        <w:rPr>
          <w:rFonts w:ascii="Times New Roman" w:eastAsia="Times New Roman" w:hAnsi="Times New Roman" w:cs="Times New Roman"/>
          <w:b/>
          <w:sz w:val="26"/>
          <w:szCs w:val="26"/>
        </w:rPr>
      </w:pPr>
    </w:p>
    <w:p w14:paraId="6D4943DD" w14:textId="77777777" w:rsidR="00B221D7" w:rsidRDefault="00B221D7" w:rsidP="00B221D7">
      <w:pPr>
        <w:pStyle w:val="afffffffffffff5"/>
        <w:jc w:val="center"/>
        <w:rPr>
          <w:rFonts w:ascii="Times New Roman" w:eastAsia="Times New Roman" w:hAnsi="Times New Roman" w:cs="Times New Roman"/>
          <w:b/>
          <w:sz w:val="26"/>
          <w:szCs w:val="26"/>
        </w:rPr>
      </w:pPr>
    </w:p>
    <w:p w14:paraId="2EBD6634" w14:textId="77777777" w:rsidR="00B221D7" w:rsidRDefault="00B221D7" w:rsidP="00B221D7">
      <w:pPr>
        <w:pStyle w:val="afffffffffffff5"/>
        <w:jc w:val="center"/>
        <w:rPr>
          <w:rFonts w:ascii="Times New Roman" w:eastAsia="Times New Roman" w:hAnsi="Times New Roman" w:cs="Times New Roman"/>
          <w:b/>
          <w:sz w:val="26"/>
          <w:szCs w:val="26"/>
        </w:rPr>
      </w:pPr>
    </w:p>
    <w:p w14:paraId="3306A88A" w14:textId="77777777" w:rsidR="00B221D7" w:rsidRDefault="00B221D7" w:rsidP="00B221D7">
      <w:pPr>
        <w:pStyle w:val="afffffffffffff5"/>
        <w:jc w:val="center"/>
        <w:rPr>
          <w:rFonts w:ascii="Times New Roman" w:eastAsia="Times New Roman" w:hAnsi="Times New Roman" w:cs="Times New Roman"/>
          <w:b/>
          <w:sz w:val="26"/>
          <w:szCs w:val="26"/>
        </w:rPr>
      </w:pPr>
    </w:p>
    <w:p w14:paraId="217C9332" w14:textId="77777777" w:rsidR="00B221D7" w:rsidRDefault="00B221D7" w:rsidP="00B221D7">
      <w:pPr>
        <w:pStyle w:val="afffffffffffff5"/>
        <w:jc w:val="center"/>
        <w:rPr>
          <w:rFonts w:ascii="Times New Roman" w:eastAsia="Times New Roman" w:hAnsi="Times New Roman" w:cs="Times New Roman"/>
          <w:b/>
          <w:sz w:val="26"/>
          <w:szCs w:val="26"/>
        </w:rPr>
      </w:pPr>
    </w:p>
    <w:p w14:paraId="4327AF91" w14:textId="77777777" w:rsidR="00B221D7" w:rsidRDefault="00B221D7" w:rsidP="00B221D7">
      <w:pPr>
        <w:pStyle w:val="afffffffffffff5"/>
        <w:jc w:val="center"/>
        <w:rPr>
          <w:rFonts w:ascii="Times New Roman" w:eastAsia="Times New Roman" w:hAnsi="Times New Roman" w:cs="Times New Roman"/>
          <w:b/>
          <w:sz w:val="26"/>
          <w:szCs w:val="26"/>
        </w:rPr>
      </w:pPr>
    </w:p>
    <w:p w14:paraId="648735AD" w14:textId="77777777" w:rsidR="00B221D7" w:rsidRDefault="00B221D7" w:rsidP="00B221D7">
      <w:pPr>
        <w:pStyle w:val="afffffffffffff5"/>
        <w:jc w:val="center"/>
        <w:rPr>
          <w:rFonts w:ascii="Times New Roman" w:eastAsia="Times New Roman" w:hAnsi="Times New Roman" w:cs="Times New Roman"/>
          <w:b/>
          <w:sz w:val="26"/>
          <w:szCs w:val="26"/>
        </w:rPr>
      </w:pPr>
    </w:p>
    <w:p w14:paraId="32230C2F" w14:textId="77777777" w:rsidR="00B221D7" w:rsidRDefault="00B221D7" w:rsidP="00B221D7">
      <w:pPr>
        <w:pStyle w:val="afffffffffffff5"/>
        <w:jc w:val="center"/>
        <w:rPr>
          <w:rFonts w:ascii="Times New Roman" w:eastAsia="Times New Roman" w:hAnsi="Times New Roman" w:cs="Times New Roman"/>
          <w:b/>
          <w:sz w:val="26"/>
          <w:szCs w:val="26"/>
        </w:rPr>
      </w:pPr>
    </w:p>
    <w:p w14:paraId="059734DB" w14:textId="77777777" w:rsidR="00B221D7" w:rsidRDefault="00B221D7" w:rsidP="00B221D7">
      <w:pPr>
        <w:pStyle w:val="afffffffffffff5"/>
        <w:jc w:val="center"/>
        <w:rPr>
          <w:rFonts w:ascii="Times New Roman" w:eastAsia="Times New Roman" w:hAnsi="Times New Roman" w:cs="Times New Roman"/>
          <w:b/>
          <w:sz w:val="26"/>
          <w:szCs w:val="26"/>
        </w:rPr>
      </w:pPr>
    </w:p>
    <w:p w14:paraId="14D35781" w14:textId="77777777" w:rsidR="00B221D7" w:rsidRDefault="00B221D7" w:rsidP="00B221D7">
      <w:pPr>
        <w:pStyle w:val="afffffffffffff5"/>
        <w:jc w:val="center"/>
        <w:rPr>
          <w:rFonts w:ascii="Times New Roman" w:eastAsia="Times New Roman" w:hAnsi="Times New Roman" w:cs="Times New Roman"/>
          <w:b/>
          <w:sz w:val="26"/>
          <w:szCs w:val="26"/>
        </w:rPr>
      </w:pPr>
    </w:p>
    <w:p w14:paraId="0AD0AE35" w14:textId="77777777" w:rsidR="00B221D7" w:rsidRPr="003A27F4" w:rsidRDefault="00B221D7" w:rsidP="00B221D7">
      <w:pPr>
        <w:pStyle w:val="afffffffffffff5"/>
        <w:jc w:val="center"/>
        <w:rPr>
          <w:rFonts w:ascii="Times New Roman" w:eastAsia="Times New Roman" w:hAnsi="Times New Roman" w:cs="Times New Roman"/>
          <w:b/>
          <w:sz w:val="26"/>
          <w:szCs w:val="26"/>
        </w:rPr>
      </w:pPr>
      <w:r>
        <w:rPr>
          <w:rFonts w:ascii="Times New Roman" w:eastAsia="Times New Roman" w:hAnsi="Times New Roman" w:cs="Times New Roman"/>
          <w:b/>
          <w:sz w:val="26"/>
          <w:szCs w:val="26"/>
        </w:rPr>
        <w:t>ЕАМ Г</w:t>
      </w:r>
      <w:r w:rsidRPr="00614D2C">
        <w:rPr>
          <w:rFonts w:ascii="Times New Roman" w:eastAsia="Times New Roman" w:hAnsi="Times New Roman" w:cs="Times New Roman"/>
          <w:b/>
          <w:sz w:val="26"/>
          <w:szCs w:val="26"/>
        </w:rPr>
        <w:t xml:space="preserve">алактика </w:t>
      </w:r>
      <w:r>
        <w:rPr>
          <w:rFonts w:ascii="Times New Roman" w:eastAsia="Times New Roman" w:hAnsi="Times New Roman" w:cs="Times New Roman"/>
          <w:b/>
          <w:sz w:val="26"/>
          <w:szCs w:val="26"/>
        </w:rPr>
        <w:t>Т</w:t>
      </w:r>
      <w:r w:rsidRPr="00614D2C">
        <w:rPr>
          <w:rFonts w:ascii="Times New Roman" w:eastAsia="Times New Roman" w:hAnsi="Times New Roman" w:cs="Times New Roman"/>
          <w:b/>
          <w:sz w:val="26"/>
          <w:szCs w:val="26"/>
        </w:rPr>
        <w:t>ранспорт</w:t>
      </w:r>
    </w:p>
    <w:p w14:paraId="02B7DF87" w14:textId="77777777" w:rsidR="00B221D7" w:rsidRPr="006F7DDA" w:rsidRDefault="00B221D7" w:rsidP="00B221D7">
      <w:pPr>
        <w:pStyle w:val="afffffffffffff5"/>
        <w:jc w:val="center"/>
        <w:rPr>
          <w:rFonts w:ascii="Times New Roman" w:eastAsia="Times New Roman" w:hAnsi="Times New Roman" w:cs="Times New Roman"/>
          <w:b/>
          <w:sz w:val="28"/>
          <w:szCs w:val="28"/>
        </w:rPr>
      </w:pPr>
    </w:p>
    <w:p w14:paraId="63070154" w14:textId="77777777" w:rsidR="00B221D7" w:rsidRDefault="00B221D7" w:rsidP="00B221D7">
      <w:pPr>
        <w:pStyle w:val="afffffffffffff5"/>
        <w:jc w:val="center"/>
        <w:rPr>
          <w:rFonts w:ascii="Times New Roman" w:hAnsi="Times New Roman" w:cs="Times New Roman"/>
          <w:caps/>
          <w:sz w:val="28"/>
          <w:szCs w:val="28"/>
        </w:rPr>
      </w:pPr>
      <w:r w:rsidRPr="006F7DDA">
        <w:rPr>
          <w:rFonts w:ascii="Times New Roman" w:hAnsi="Times New Roman" w:cs="Times New Roman"/>
          <w:caps/>
          <w:sz w:val="28"/>
          <w:szCs w:val="28"/>
        </w:rPr>
        <w:t>Руководство пользователя</w:t>
      </w:r>
    </w:p>
    <w:p w14:paraId="1ECAD1B5" w14:textId="77777777" w:rsidR="00B221D7" w:rsidRDefault="00B221D7" w:rsidP="00B221D7">
      <w:pPr>
        <w:pStyle w:val="afffffffffffff5"/>
        <w:jc w:val="center"/>
        <w:rPr>
          <w:rFonts w:ascii="Times New Roman" w:hAnsi="Times New Roman" w:cs="Times New Roman"/>
          <w:caps/>
          <w:sz w:val="28"/>
          <w:szCs w:val="28"/>
        </w:rPr>
      </w:pPr>
    </w:p>
    <w:p w14:paraId="65DBBD3B" w14:textId="4D893AD5" w:rsidR="00B221D7" w:rsidRPr="00C11875" w:rsidRDefault="00B221D7" w:rsidP="00B221D7">
      <w:pPr>
        <w:pStyle w:val="afffffffffffff5"/>
        <w:jc w:val="center"/>
        <w:rPr>
          <w:rFonts w:ascii="Times New Roman" w:eastAsia="Batang" w:hAnsi="Times New Roman"/>
          <w:caps/>
          <w:color w:val="000000"/>
          <w:kern w:val="36"/>
          <w:sz w:val="28"/>
          <w:szCs w:val="28"/>
        </w:rPr>
      </w:pPr>
      <w:r w:rsidRPr="00EF538B">
        <w:rPr>
          <w:rFonts w:ascii="Times New Roman" w:eastAsia="Batang" w:hAnsi="Times New Roman"/>
          <w:caps/>
          <w:color w:val="000000"/>
          <w:kern w:val="36"/>
          <w:sz w:val="28"/>
          <w:szCs w:val="28"/>
        </w:rPr>
        <w:t>РОЛЬ:</w:t>
      </w:r>
      <w:r>
        <w:rPr>
          <w:rFonts w:ascii="Times New Roman" w:eastAsia="Batang" w:hAnsi="Times New Roman"/>
          <w:caps/>
          <w:color w:val="000000"/>
          <w:kern w:val="36"/>
          <w:sz w:val="28"/>
          <w:szCs w:val="28"/>
        </w:rPr>
        <w:t xml:space="preserve"> </w:t>
      </w:r>
      <w:r w:rsidR="00AF4B72">
        <w:rPr>
          <w:rFonts w:ascii="Times New Roman" w:eastAsia="Batang" w:hAnsi="Times New Roman"/>
          <w:caps/>
          <w:color w:val="000000"/>
          <w:kern w:val="36"/>
          <w:sz w:val="28"/>
          <w:szCs w:val="28"/>
        </w:rPr>
        <w:t>ИНЖЕНЕР МТР</w:t>
      </w:r>
    </w:p>
    <w:p w14:paraId="39F76E47" w14:textId="77777777" w:rsidR="00B221D7" w:rsidRPr="00F653E4" w:rsidRDefault="00B221D7" w:rsidP="00B221D7">
      <w:pPr>
        <w:pStyle w:val="afffffffffffff5"/>
        <w:jc w:val="center"/>
        <w:rPr>
          <w:rFonts w:ascii="Times New Roman" w:hAnsi="Times New Roman" w:cs="Times New Roman"/>
          <w:caps/>
          <w:sz w:val="28"/>
          <w:szCs w:val="28"/>
        </w:rPr>
      </w:pPr>
    </w:p>
    <w:p w14:paraId="325A8CA5" w14:textId="77777777" w:rsidR="00B221D7" w:rsidRPr="006F7DDA" w:rsidRDefault="00B221D7" w:rsidP="00B221D7">
      <w:pPr>
        <w:jc w:val="center"/>
        <w:rPr>
          <w:rFonts w:ascii="Times New Roman" w:hAnsi="Times New Roman"/>
          <w:i w:val="0"/>
          <w:szCs w:val="28"/>
        </w:rPr>
      </w:pPr>
    </w:p>
    <w:p w14:paraId="279DAFC5" w14:textId="0035CCAB" w:rsidR="007547F7" w:rsidRPr="00A72077" w:rsidRDefault="007547F7" w:rsidP="007547F7">
      <w:pPr>
        <w:spacing w:after="120"/>
        <w:jc w:val="center"/>
        <w:rPr>
          <w:rFonts w:ascii="Times New Roman" w:hAnsi="Times New Roman"/>
          <w:i w:val="0"/>
          <w:iCs/>
          <w:szCs w:val="28"/>
          <w:lang w:val="en-US"/>
        </w:rPr>
      </w:pPr>
      <w:r w:rsidRPr="00A72077">
        <w:rPr>
          <w:rFonts w:ascii="Times New Roman" w:hAnsi="Times New Roman"/>
          <w:i w:val="0"/>
          <w:iCs/>
          <w:szCs w:val="28"/>
        </w:rPr>
        <w:t xml:space="preserve">Листов </w:t>
      </w:r>
      <w:r w:rsidRPr="00A72077">
        <w:rPr>
          <w:rFonts w:ascii="Times New Roman" w:hAnsi="Times New Roman"/>
          <w:i w:val="0"/>
          <w:iCs/>
          <w:szCs w:val="28"/>
        </w:rPr>
        <w:fldChar w:fldCharType="begin"/>
      </w:r>
      <w:r w:rsidRPr="00A72077">
        <w:rPr>
          <w:rFonts w:ascii="Times New Roman" w:hAnsi="Times New Roman"/>
          <w:i w:val="0"/>
          <w:iCs/>
          <w:szCs w:val="28"/>
        </w:rPr>
        <w:instrText xml:space="preserve"> NUMPAGES  \* MERGEFORMAT </w:instrText>
      </w:r>
      <w:r w:rsidRPr="00A72077">
        <w:rPr>
          <w:rFonts w:ascii="Times New Roman" w:hAnsi="Times New Roman"/>
          <w:i w:val="0"/>
          <w:iCs/>
          <w:szCs w:val="28"/>
        </w:rPr>
        <w:fldChar w:fldCharType="separate"/>
      </w:r>
      <w:r>
        <w:rPr>
          <w:rFonts w:ascii="Times New Roman" w:hAnsi="Times New Roman"/>
          <w:i w:val="0"/>
          <w:iCs/>
          <w:noProof/>
          <w:szCs w:val="28"/>
        </w:rPr>
        <w:t>13</w:t>
      </w:r>
      <w:r w:rsidRPr="00A72077">
        <w:rPr>
          <w:rFonts w:ascii="Times New Roman" w:hAnsi="Times New Roman"/>
          <w:i w:val="0"/>
          <w:iCs/>
          <w:noProof/>
          <w:szCs w:val="28"/>
        </w:rPr>
        <w:fldChar w:fldCharType="end"/>
      </w:r>
    </w:p>
    <w:p w14:paraId="5E17CB5E" w14:textId="77777777" w:rsidR="00B221D7" w:rsidRPr="006F7DDA" w:rsidRDefault="00B221D7" w:rsidP="00B221D7">
      <w:pPr>
        <w:jc w:val="center"/>
        <w:rPr>
          <w:rFonts w:ascii="Times New Roman" w:hAnsi="Times New Roman"/>
          <w:i w:val="0"/>
          <w:szCs w:val="28"/>
        </w:rPr>
      </w:pPr>
    </w:p>
    <w:p w14:paraId="51E1B7D4" w14:textId="77777777" w:rsidR="00B221D7" w:rsidRPr="006F7DDA" w:rsidRDefault="00B221D7" w:rsidP="00B221D7">
      <w:pPr>
        <w:jc w:val="center"/>
        <w:rPr>
          <w:rFonts w:ascii="Times New Roman" w:hAnsi="Times New Roman"/>
          <w:i w:val="0"/>
          <w:szCs w:val="28"/>
        </w:rPr>
      </w:pPr>
    </w:p>
    <w:p w14:paraId="5B562252" w14:textId="77777777" w:rsidR="00B221D7" w:rsidRPr="006F7DDA" w:rsidRDefault="00B221D7" w:rsidP="00B221D7">
      <w:pPr>
        <w:rPr>
          <w:rFonts w:ascii="Times New Roman" w:hAnsi="Times New Roman"/>
          <w:szCs w:val="28"/>
          <w:highlight w:val="yellow"/>
        </w:rPr>
      </w:pPr>
    </w:p>
    <w:tbl>
      <w:tblPr>
        <w:tblW w:w="9236" w:type="dxa"/>
        <w:tblInd w:w="228" w:type="dxa"/>
        <w:tblLook w:val="01E0" w:firstRow="1" w:lastRow="1" w:firstColumn="1" w:lastColumn="1" w:noHBand="0" w:noVBand="0"/>
      </w:tblPr>
      <w:tblGrid>
        <w:gridCol w:w="4558"/>
        <w:gridCol w:w="590"/>
        <w:gridCol w:w="4088"/>
      </w:tblGrid>
      <w:tr w:rsidR="00B221D7" w:rsidRPr="006F7DDA" w14:paraId="73E5982F" w14:textId="77777777" w:rsidTr="003E2C47">
        <w:trPr>
          <w:trHeight w:val="323"/>
        </w:trPr>
        <w:tc>
          <w:tcPr>
            <w:tcW w:w="4558" w:type="dxa"/>
          </w:tcPr>
          <w:p w14:paraId="126F899F" w14:textId="77777777" w:rsidR="00B221D7" w:rsidRPr="006F7DDA" w:rsidRDefault="00B221D7" w:rsidP="003E2C47">
            <w:pPr>
              <w:pStyle w:val="1ff4"/>
              <w:spacing w:after="240"/>
              <w:jc w:val="left"/>
              <w:rPr>
                <w:rFonts w:ascii="Times New Roman" w:hAnsi="Times New Roman"/>
                <w:sz w:val="28"/>
                <w:szCs w:val="28"/>
                <w:lang w:eastAsia="en-US"/>
              </w:rPr>
            </w:pPr>
          </w:p>
        </w:tc>
        <w:tc>
          <w:tcPr>
            <w:tcW w:w="590" w:type="dxa"/>
          </w:tcPr>
          <w:p w14:paraId="5BFF4677" w14:textId="77777777" w:rsidR="00B221D7" w:rsidRPr="006F7DDA" w:rsidRDefault="00B221D7" w:rsidP="003E2C47">
            <w:pPr>
              <w:pStyle w:val="BCNormal08"/>
              <w:spacing w:before="100" w:beforeAutospacing="1" w:after="240"/>
              <w:rPr>
                <w:sz w:val="28"/>
                <w:szCs w:val="28"/>
                <w:highlight w:val="yellow"/>
              </w:rPr>
            </w:pPr>
          </w:p>
        </w:tc>
        <w:tc>
          <w:tcPr>
            <w:tcW w:w="4088" w:type="dxa"/>
          </w:tcPr>
          <w:p w14:paraId="6B3F3BCA" w14:textId="77777777" w:rsidR="00B221D7" w:rsidRPr="006F7DDA" w:rsidRDefault="00B221D7" w:rsidP="003E2C47">
            <w:pPr>
              <w:pStyle w:val="1ff4"/>
              <w:jc w:val="left"/>
              <w:rPr>
                <w:rFonts w:ascii="Times New Roman" w:hAnsi="Times New Roman"/>
                <w:caps/>
                <w:sz w:val="28"/>
                <w:szCs w:val="28"/>
                <w:lang w:eastAsia="en-US"/>
              </w:rPr>
            </w:pPr>
          </w:p>
        </w:tc>
      </w:tr>
      <w:tr w:rsidR="00B221D7" w:rsidRPr="006F7DDA" w14:paraId="37B388C3" w14:textId="77777777" w:rsidTr="003E2C47">
        <w:tc>
          <w:tcPr>
            <w:tcW w:w="4558" w:type="dxa"/>
          </w:tcPr>
          <w:p w14:paraId="4A0C412E" w14:textId="77777777" w:rsidR="00B221D7" w:rsidRPr="006F7DDA" w:rsidRDefault="00B221D7" w:rsidP="003E2C47">
            <w:pPr>
              <w:spacing w:before="120"/>
              <w:rPr>
                <w:rFonts w:ascii="Times New Roman" w:hAnsi="Times New Roman"/>
                <w:szCs w:val="28"/>
              </w:rPr>
            </w:pPr>
          </w:p>
        </w:tc>
        <w:tc>
          <w:tcPr>
            <w:tcW w:w="590" w:type="dxa"/>
          </w:tcPr>
          <w:p w14:paraId="532D5029" w14:textId="77777777" w:rsidR="00B221D7" w:rsidRPr="006F7DDA" w:rsidRDefault="00B221D7" w:rsidP="003E2C47">
            <w:pPr>
              <w:pStyle w:val="BCNormal10"/>
              <w:rPr>
                <w:rFonts w:ascii="Times New Roman" w:hAnsi="Times New Roman"/>
                <w:sz w:val="28"/>
                <w:szCs w:val="28"/>
                <w:highlight w:val="yellow"/>
                <w:lang w:val="ru-RU"/>
              </w:rPr>
            </w:pPr>
          </w:p>
        </w:tc>
        <w:tc>
          <w:tcPr>
            <w:tcW w:w="4088" w:type="dxa"/>
          </w:tcPr>
          <w:p w14:paraId="0C69158E" w14:textId="77777777" w:rsidR="00B221D7" w:rsidRPr="006F7DDA" w:rsidRDefault="00B221D7" w:rsidP="003E2C47">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Генеральный директор </w:t>
            </w:r>
            <w:r w:rsidRPr="00655DA3">
              <w:rPr>
                <w:rFonts w:ascii="Times New Roman" w:hAnsi="Times New Roman"/>
                <w:sz w:val="28"/>
                <w:szCs w:val="28"/>
                <w:lang w:eastAsia="en-US"/>
              </w:rPr>
              <w:t>ООО «Галактика Транспорт»</w:t>
            </w:r>
          </w:p>
          <w:p w14:paraId="366CA833" w14:textId="77777777" w:rsidR="00B221D7" w:rsidRPr="006F7DDA" w:rsidRDefault="00B221D7" w:rsidP="003E2C47">
            <w:pPr>
              <w:pStyle w:val="1ff4"/>
              <w:jc w:val="left"/>
              <w:rPr>
                <w:rFonts w:ascii="Times New Roman" w:hAnsi="Times New Roman"/>
                <w:sz w:val="28"/>
                <w:szCs w:val="28"/>
                <w:lang w:eastAsia="en-US"/>
              </w:rPr>
            </w:pPr>
          </w:p>
          <w:p w14:paraId="017D8E8A" w14:textId="77777777" w:rsidR="00B221D7" w:rsidRPr="006F7DDA" w:rsidRDefault="00B221D7" w:rsidP="003E2C47">
            <w:pPr>
              <w:pStyle w:val="1ff4"/>
              <w:jc w:val="left"/>
              <w:rPr>
                <w:rFonts w:ascii="Times New Roman" w:hAnsi="Times New Roman"/>
                <w:sz w:val="28"/>
                <w:szCs w:val="28"/>
                <w:lang w:eastAsia="en-US"/>
              </w:rPr>
            </w:pPr>
            <w:r w:rsidRPr="006F7DDA">
              <w:rPr>
                <w:rFonts w:ascii="Times New Roman" w:hAnsi="Times New Roman"/>
                <w:sz w:val="28"/>
                <w:szCs w:val="28"/>
                <w:lang w:eastAsia="en-US"/>
              </w:rPr>
              <w:t xml:space="preserve">___________ </w:t>
            </w:r>
            <w:r w:rsidRPr="00655DA3">
              <w:rPr>
                <w:rFonts w:ascii="Times New Roman" w:hAnsi="Times New Roman"/>
                <w:sz w:val="28"/>
                <w:szCs w:val="28"/>
                <w:lang w:eastAsia="en-US"/>
              </w:rPr>
              <w:t>А.В. Поздеев</w:t>
            </w:r>
          </w:p>
          <w:p w14:paraId="48D1E7B9" w14:textId="77777777" w:rsidR="00B221D7" w:rsidRPr="006F7DDA" w:rsidRDefault="00B221D7" w:rsidP="003E2C47">
            <w:pPr>
              <w:spacing w:before="120"/>
              <w:rPr>
                <w:rFonts w:ascii="Times New Roman" w:hAnsi="Times New Roman"/>
                <w:i w:val="0"/>
                <w:szCs w:val="28"/>
              </w:rPr>
            </w:pPr>
            <w:r w:rsidRPr="006F7DDA">
              <w:rPr>
                <w:rFonts w:ascii="Times New Roman" w:hAnsi="Times New Roman"/>
                <w:i w:val="0"/>
                <w:szCs w:val="28"/>
              </w:rPr>
              <w:t>«___»___________ 202</w:t>
            </w:r>
            <w:r>
              <w:rPr>
                <w:rFonts w:ascii="Times New Roman" w:hAnsi="Times New Roman"/>
                <w:i w:val="0"/>
                <w:szCs w:val="28"/>
              </w:rPr>
              <w:t>5</w:t>
            </w:r>
          </w:p>
        </w:tc>
      </w:tr>
      <w:tr w:rsidR="00B221D7" w:rsidRPr="006F7DDA" w14:paraId="658C273A" w14:textId="77777777" w:rsidTr="003E2C47">
        <w:trPr>
          <w:trHeight w:val="533"/>
        </w:trPr>
        <w:tc>
          <w:tcPr>
            <w:tcW w:w="4558" w:type="dxa"/>
          </w:tcPr>
          <w:p w14:paraId="7D927D00" w14:textId="77777777" w:rsidR="00B221D7" w:rsidRPr="006F7DDA" w:rsidRDefault="00B221D7" w:rsidP="003E2C47">
            <w:pPr>
              <w:spacing w:before="120"/>
              <w:rPr>
                <w:rFonts w:ascii="Times New Roman" w:hAnsi="Times New Roman"/>
                <w:b/>
                <w:caps/>
                <w:szCs w:val="28"/>
                <w:highlight w:val="yellow"/>
              </w:rPr>
            </w:pPr>
          </w:p>
        </w:tc>
        <w:tc>
          <w:tcPr>
            <w:tcW w:w="590" w:type="dxa"/>
          </w:tcPr>
          <w:p w14:paraId="77D252DF" w14:textId="77777777" w:rsidR="00B221D7" w:rsidRPr="006F7DDA" w:rsidRDefault="00B221D7" w:rsidP="003E2C47">
            <w:pPr>
              <w:pStyle w:val="BCNormal10"/>
              <w:rPr>
                <w:rFonts w:ascii="Times New Roman" w:hAnsi="Times New Roman"/>
                <w:sz w:val="28"/>
                <w:szCs w:val="28"/>
                <w:highlight w:val="yellow"/>
                <w:lang w:val="ru-RU"/>
              </w:rPr>
            </w:pPr>
          </w:p>
        </w:tc>
        <w:tc>
          <w:tcPr>
            <w:tcW w:w="4088" w:type="dxa"/>
          </w:tcPr>
          <w:p w14:paraId="5AC2282D" w14:textId="77777777" w:rsidR="00B221D7" w:rsidRPr="006F7DDA" w:rsidRDefault="00B221D7" w:rsidP="003E2C47">
            <w:pPr>
              <w:pStyle w:val="1ff4"/>
              <w:jc w:val="left"/>
              <w:rPr>
                <w:rFonts w:ascii="Times New Roman" w:hAnsi="Times New Roman"/>
                <w:sz w:val="28"/>
                <w:szCs w:val="28"/>
              </w:rPr>
            </w:pPr>
          </w:p>
        </w:tc>
      </w:tr>
      <w:tr w:rsidR="00B221D7" w:rsidRPr="006F7DDA" w14:paraId="75BCFAB8" w14:textId="77777777" w:rsidTr="003E2C47">
        <w:trPr>
          <w:trHeight w:val="1334"/>
        </w:trPr>
        <w:tc>
          <w:tcPr>
            <w:tcW w:w="4558" w:type="dxa"/>
          </w:tcPr>
          <w:p w14:paraId="4CC9D6F4" w14:textId="77777777" w:rsidR="00B221D7" w:rsidRPr="006F7DDA" w:rsidRDefault="00B221D7" w:rsidP="003E2C47">
            <w:pPr>
              <w:spacing w:before="120"/>
              <w:rPr>
                <w:rFonts w:ascii="Times New Roman" w:hAnsi="Times New Roman"/>
                <w:szCs w:val="28"/>
                <w:highlight w:val="yellow"/>
              </w:rPr>
            </w:pPr>
          </w:p>
        </w:tc>
        <w:tc>
          <w:tcPr>
            <w:tcW w:w="590" w:type="dxa"/>
          </w:tcPr>
          <w:p w14:paraId="76482448" w14:textId="77777777" w:rsidR="00B221D7" w:rsidRPr="006F7DDA" w:rsidRDefault="00B221D7" w:rsidP="003E2C47">
            <w:pPr>
              <w:pStyle w:val="BCNormal10"/>
              <w:rPr>
                <w:rFonts w:ascii="Times New Roman" w:hAnsi="Times New Roman"/>
                <w:sz w:val="28"/>
                <w:szCs w:val="28"/>
                <w:highlight w:val="yellow"/>
                <w:lang w:val="ru-RU"/>
              </w:rPr>
            </w:pPr>
          </w:p>
        </w:tc>
        <w:tc>
          <w:tcPr>
            <w:tcW w:w="4088" w:type="dxa"/>
          </w:tcPr>
          <w:p w14:paraId="48A4CF99" w14:textId="77777777" w:rsidR="00B221D7" w:rsidRPr="006F7DDA" w:rsidRDefault="00B221D7" w:rsidP="003E2C47">
            <w:pPr>
              <w:rPr>
                <w:rFonts w:ascii="Times New Roman" w:hAnsi="Times New Roman"/>
                <w:szCs w:val="28"/>
                <w:highlight w:val="yellow"/>
              </w:rPr>
            </w:pPr>
          </w:p>
        </w:tc>
      </w:tr>
    </w:tbl>
    <w:p w14:paraId="6DEB5263" w14:textId="77777777" w:rsidR="00B221D7" w:rsidRPr="006F7DDA" w:rsidRDefault="00B221D7" w:rsidP="00B221D7">
      <w:pPr>
        <w:jc w:val="center"/>
        <w:rPr>
          <w:rFonts w:ascii="Times New Roman" w:hAnsi="Times New Roman"/>
          <w:b/>
          <w:i w:val="0"/>
          <w:szCs w:val="28"/>
        </w:rPr>
      </w:pPr>
    </w:p>
    <w:p w14:paraId="77C48F61" w14:textId="77777777" w:rsidR="00B221D7" w:rsidRPr="008F3975" w:rsidRDefault="00B221D7" w:rsidP="00B221D7">
      <w:pPr>
        <w:jc w:val="center"/>
        <w:rPr>
          <w:rFonts w:ascii="Times New Roman" w:hAnsi="Times New Roman"/>
          <w:i w:val="0"/>
          <w:szCs w:val="28"/>
        </w:rPr>
      </w:pPr>
      <w:r w:rsidRPr="008F3975">
        <w:rPr>
          <w:rFonts w:ascii="Times New Roman" w:hAnsi="Times New Roman"/>
          <w:i w:val="0"/>
          <w:szCs w:val="28"/>
        </w:rPr>
        <w:t>202</w:t>
      </w:r>
      <w:r>
        <w:rPr>
          <w:rFonts w:ascii="Times New Roman" w:hAnsi="Times New Roman"/>
          <w:i w:val="0"/>
          <w:szCs w:val="28"/>
        </w:rPr>
        <w:t>5</w:t>
      </w:r>
    </w:p>
    <w:p w14:paraId="4ABD8056" w14:textId="77777777" w:rsidR="00B221D7" w:rsidRPr="006F7DDA" w:rsidRDefault="00B221D7" w:rsidP="00B221D7">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Аннотация</w:t>
      </w:r>
    </w:p>
    <w:p w14:paraId="62F14612" w14:textId="5C8AF6F0" w:rsidR="00B221D7" w:rsidRPr="006F7DDA" w:rsidRDefault="00B221D7" w:rsidP="00B221D7">
      <w:pPr>
        <w:pStyle w:val="1fc"/>
        <w:spacing w:line="400" w:lineRule="exact"/>
        <w:rPr>
          <w:color w:val="000000"/>
        </w:rPr>
      </w:pPr>
      <w:r w:rsidRPr="006F7DDA">
        <w:rPr>
          <w:color w:val="000000"/>
        </w:rPr>
        <w:t xml:space="preserve">Настоящий документ является частью рабочей документации </w:t>
      </w:r>
      <w:r>
        <w:rPr>
          <w:color w:val="000000"/>
        </w:rPr>
        <w:t>системы ЕАМ Галактика Транспорт (</w:t>
      </w:r>
      <w:r w:rsidR="000F7930">
        <w:rPr>
          <w:color w:val="000000"/>
        </w:rPr>
        <w:t xml:space="preserve">далее </w:t>
      </w:r>
      <w:r w:rsidRPr="006F7DDA">
        <w:rPr>
          <w:color w:val="000000"/>
        </w:rPr>
        <w:t>Система).</w:t>
      </w:r>
    </w:p>
    <w:p w14:paraId="5D1A10C8" w14:textId="3C190AB5" w:rsidR="00B221D7" w:rsidRPr="007E64B9" w:rsidRDefault="00B221D7" w:rsidP="00B221D7">
      <w:pPr>
        <w:spacing w:line="360" w:lineRule="exact"/>
        <w:ind w:firstLine="709"/>
        <w:rPr>
          <w:rFonts w:ascii="Times New Roman" w:hAnsi="Times New Roman"/>
          <w:i w:val="0"/>
          <w:color w:val="000000"/>
          <w:szCs w:val="28"/>
        </w:rPr>
      </w:pPr>
      <w:r w:rsidRPr="007E64B9">
        <w:rPr>
          <w:rFonts w:ascii="Times New Roman" w:hAnsi="Times New Roman"/>
          <w:i w:val="0"/>
          <w:color w:val="000000"/>
          <w:szCs w:val="28"/>
        </w:rPr>
        <w:t xml:space="preserve">В данном программном документе приведено руководство </w:t>
      </w:r>
      <w:r w:rsidR="00C9610C">
        <w:rPr>
          <w:rFonts w:ascii="Times New Roman" w:hAnsi="Times New Roman"/>
          <w:i w:val="0"/>
          <w:color w:val="000000"/>
          <w:szCs w:val="28"/>
        </w:rPr>
        <w:t xml:space="preserve">инженера МТР </w:t>
      </w:r>
      <w:r w:rsidRPr="007E64B9">
        <w:rPr>
          <w:rFonts w:ascii="Times New Roman" w:hAnsi="Times New Roman"/>
          <w:i w:val="0"/>
          <w:color w:val="000000"/>
          <w:szCs w:val="28"/>
        </w:rPr>
        <w:t>автоматизированной системы ЕАМ Галактика Транспорт.</w:t>
      </w:r>
    </w:p>
    <w:p w14:paraId="4C02A63E" w14:textId="77777777" w:rsidR="00B221D7" w:rsidRPr="006F7DDA" w:rsidRDefault="00B221D7" w:rsidP="00B221D7">
      <w:pPr>
        <w:pStyle w:val="1fc"/>
        <w:spacing w:line="400" w:lineRule="exact"/>
        <w:rPr>
          <w:color w:val="000000"/>
        </w:rPr>
      </w:pPr>
      <w:r w:rsidRPr="006F7DDA">
        <w:rPr>
          <w:color w:val="000000"/>
        </w:rPr>
        <w:br w:type="page"/>
      </w:r>
    </w:p>
    <w:p w14:paraId="0B5DAE60" w14:textId="77777777" w:rsidR="00E9753C" w:rsidRPr="006F7DDA" w:rsidRDefault="00E9753C" w:rsidP="00E9753C">
      <w:pPr>
        <w:pStyle w:val="1ff0"/>
        <w:tabs>
          <w:tab w:val="clear" w:pos="360"/>
        </w:tabs>
        <w:spacing w:line="400" w:lineRule="exact"/>
        <w:rPr>
          <w:rFonts w:ascii="Times New Roman" w:hAnsi="Times New Roman"/>
          <w:szCs w:val="28"/>
        </w:rPr>
      </w:pPr>
      <w:r w:rsidRPr="006F7DDA">
        <w:rPr>
          <w:rFonts w:ascii="Times New Roman" w:hAnsi="Times New Roman"/>
          <w:szCs w:val="28"/>
        </w:rPr>
        <w:lastRenderedPageBreak/>
        <w:t>Содержание</w:t>
      </w:r>
    </w:p>
    <w:p w14:paraId="70C35BD5" w14:textId="53DBD45D" w:rsidR="007547F7" w:rsidRDefault="00E9753C">
      <w:pPr>
        <w:pStyle w:val="15"/>
        <w:rPr>
          <w:rFonts w:asciiTheme="minorHAnsi" w:eastAsiaTheme="minorEastAsia" w:hAnsiTheme="minorHAnsi" w:cstheme="minorBidi"/>
          <w:b w:val="0"/>
          <w:bCs w:val="0"/>
          <w:noProof/>
          <w:kern w:val="2"/>
          <w:sz w:val="24"/>
          <w:szCs w:val="24"/>
          <w14:ligatures w14:val="standardContextual"/>
        </w:rPr>
      </w:pPr>
      <w:r w:rsidRPr="006F7DDA">
        <w:rPr>
          <w:rFonts w:ascii="Times New Roman" w:hAnsi="Times New Roman"/>
          <w:szCs w:val="28"/>
        </w:rPr>
        <w:fldChar w:fldCharType="begin"/>
      </w:r>
      <w:r w:rsidRPr="006F7DDA">
        <w:rPr>
          <w:rFonts w:ascii="Times New Roman" w:hAnsi="Times New Roman"/>
          <w:szCs w:val="28"/>
        </w:rPr>
        <w:instrText xml:space="preserve"> TOC \h \z \t "Заголовок 1;1;Заголовок 2;2;Заголовок 3;3;H2 для данного документа;2;Подзаголовок;2;H2;3;Head3;3;Заголовок 3 уровня;2" </w:instrText>
      </w:r>
      <w:r w:rsidRPr="006F7DDA">
        <w:rPr>
          <w:rFonts w:ascii="Times New Roman" w:hAnsi="Times New Roman"/>
          <w:szCs w:val="28"/>
        </w:rPr>
        <w:fldChar w:fldCharType="separate"/>
      </w:r>
      <w:hyperlink w:anchor="_Toc210381162" w:history="1">
        <w:r w:rsidR="007547F7" w:rsidRPr="006568C0">
          <w:rPr>
            <w:rStyle w:val="aff3"/>
            <w:rFonts w:ascii="Times New Roman" w:hAnsi="Times New Roman"/>
            <w:noProof/>
          </w:rPr>
          <w:t>1</w:t>
        </w:r>
        <w:r w:rsidR="007547F7">
          <w:rPr>
            <w:rFonts w:asciiTheme="minorHAnsi" w:eastAsiaTheme="minorEastAsia" w:hAnsiTheme="minorHAnsi" w:cstheme="minorBidi"/>
            <w:b w:val="0"/>
            <w:bCs w:val="0"/>
            <w:noProof/>
            <w:kern w:val="2"/>
            <w:sz w:val="24"/>
            <w:szCs w:val="24"/>
            <w14:ligatures w14:val="standardContextual"/>
          </w:rPr>
          <w:tab/>
        </w:r>
        <w:r w:rsidR="007547F7" w:rsidRPr="006568C0">
          <w:rPr>
            <w:rStyle w:val="aff3"/>
            <w:rFonts w:ascii="Times New Roman" w:hAnsi="Times New Roman"/>
            <w:noProof/>
          </w:rPr>
          <w:t>. Введение</w:t>
        </w:r>
        <w:r w:rsidR="007547F7">
          <w:rPr>
            <w:noProof/>
            <w:webHidden/>
          </w:rPr>
          <w:tab/>
        </w:r>
        <w:r w:rsidR="007547F7">
          <w:rPr>
            <w:noProof/>
            <w:webHidden/>
          </w:rPr>
          <w:fldChar w:fldCharType="begin"/>
        </w:r>
        <w:r w:rsidR="007547F7">
          <w:rPr>
            <w:noProof/>
            <w:webHidden/>
          </w:rPr>
          <w:instrText xml:space="preserve"> PAGEREF _Toc210381162 \h </w:instrText>
        </w:r>
        <w:r w:rsidR="007547F7">
          <w:rPr>
            <w:noProof/>
            <w:webHidden/>
          </w:rPr>
        </w:r>
        <w:r w:rsidR="007547F7">
          <w:rPr>
            <w:noProof/>
            <w:webHidden/>
          </w:rPr>
          <w:fldChar w:fldCharType="separate"/>
        </w:r>
        <w:r w:rsidR="007547F7">
          <w:rPr>
            <w:noProof/>
            <w:webHidden/>
          </w:rPr>
          <w:t>4</w:t>
        </w:r>
        <w:r w:rsidR="007547F7">
          <w:rPr>
            <w:noProof/>
            <w:webHidden/>
          </w:rPr>
          <w:fldChar w:fldCharType="end"/>
        </w:r>
      </w:hyperlink>
    </w:p>
    <w:p w14:paraId="11A6FBDC" w14:textId="3E40545F" w:rsidR="007547F7" w:rsidRDefault="007547F7">
      <w:pPr>
        <w:pStyle w:val="15"/>
        <w:rPr>
          <w:rFonts w:asciiTheme="minorHAnsi" w:eastAsiaTheme="minorEastAsia" w:hAnsiTheme="minorHAnsi" w:cstheme="minorBidi"/>
          <w:b w:val="0"/>
          <w:bCs w:val="0"/>
          <w:noProof/>
          <w:kern w:val="2"/>
          <w:sz w:val="24"/>
          <w:szCs w:val="24"/>
          <w14:ligatures w14:val="standardContextual"/>
        </w:rPr>
      </w:pPr>
      <w:hyperlink w:anchor="_Toc210381163" w:history="1">
        <w:r w:rsidRPr="006568C0">
          <w:rPr>
            <w:rStyle w:val="aff3"/>
            <w:rFonts w:ascii="Times New Roman" w:hAnsi="Times New Roman"/>
            <w:noProof/>
          </w:rPr>
          <w:t>2</w:t>
        </w:r>
        <w:r>
          <w:rPr>
            <w:rFonts w:asciiTheme="minorHAnsi" w:eastAsiaTheme="minorEastAsia" w:hAnsiTheme="minorHAnsi" w:cstheme="minorBidi"/>
            <w:b w:val="0"/>
            <w:bCs w:val="0"/>
            <w:noProof/>
            <w:kern w:val="2"/>
            <w:sz w:val="24"/>
            <w:szCs w:val="24"/>
            <w14:ligatures w14:val="standardContextual"/>
          </w:rPr>
          <w:tab/>
        </w:r>
        <w:r w:rsidRPr="006568C0">
          <w:rPr>
            <w:rStyle w:val="aff3"/>
            <w:rFonts w:ascii="Times New Roman" w:hAnsi="Times New Roman"/>
            <w:noProof/>
          </w:rPr>
          <w:t>. Руководство пользователя для роли «Инженер МТР»</w:t>
        </w:r>
        <w:r>
          <w:rPr>
            <w:noProof/>
            <w:webHidden/>
          </w:rPr>
          <w:tab/>
        </w:r>
        <w:r>
          <w:rPr>
            <w:noProof/>
            <w:webHidden/>
          </w:rPr>
          <w:fldChar w:fldCharType="begin"/>
        </w:r>
        <w:r>
          <w:rPr>
            <w:noProof/>
            <w:webHidden/>
          </w:rPr>
          <w:instrText xml:space="preserve"> PAGEREF _Toc210381163 \h </w:instrText>
        </w:r>
        <w:r>
          <w:rPr>
            <w:noProof/>
            <w:webHidden/>
          </w:rPr>
        </w:r>
        <w:r>
          <w:rPr>
            <w:noProof/>
            <w:webHidden/>
          </w:rPr>
          <w:fldChar w:fldCharType="separate"/>
        </w:r>
        <w:r>
          <w:rPr>
            <w:noProof/>
            <w:webHidden/>
          </w:rPr>
          <w:t>5</w:t>
        </w:r>
        <w:r>
          <w:rPr>
            <w:noProof/>
            <w:webHidden/>
          </w:rPr>
          <w:fldChar w:fldCharType="end"/>
        </w:r>
      </w:hyperlink>
    </w:p>
    <w:p w14:paraId="4E18D59A" w14:textId="05B8097B" w:rsidR="007547F7" w:rsidRDefault="007547F7">
      <w:pPr>
        <w:pStyle w:val="25"/>
        <w:rPr>
          <w:rFonts w:asciiTheme="minorHAnsi" w:eastAsiaTheme="minorEastAsia" w:hAnsiTheme="minorHAnsi" w:cstheme="minorBidi"/>
          <w:noProof/>
          <w:kern w:val="2"/>
          <w:sz w:val="24"/>
          <w:szCs w:val="24"/>
          <w14:ligatures w14:val="standardContextual"/>
        </w:rPr>
      </w:pPr>
      <w:hyperlink w:anchor="_Toc210381164" w:history="1">
        <w:r w:rsidRPr="006568C0">
          <w:rPr>
            <w:rStyle w:val="aff3"/>
            <w:noProof/>
          </w:rPr>
          <w:t>2.1</w:t>
        </w:r>
        <w:r>
          <w:rPr>
            <w:rFonts w:asciiTheme="minorHAnsi" w:eastAsiaTheme="minorEastAsia" w:hAnsiTheme="minorHAnsi" w:cstheme="minorBidi"/>
            <w:noProof/>
            <w:kern w:val="2"/>
            <w:sz w:val="24"/>
            <w:szCs w:val="24"/>
            <w14:ligatures w14:val="standardContextual"/>
          </w:rPr>
          <w:tab/>
        </w:r>
        <w:r w:rsidRPr="006568C0">
          <w:rPr>
            <w:rStyle w:val="aff3"/>
            <w:noProof/>
          </w:rPr>
          <w:t>Требования к рабочему месту пользователя</w:t>
        </w:r>
        <w:r>
          <w:rPr>
            <w:noProof/>
            <w:webHidden/>
          </w:rPr>
          <w:tab/>
        </w:r>
        <w:r>
          <w:rPr>
            <w:noProof/>
            <w:webHidden/>
          </w:rPr>
          <w:fldChar w:fldCharType="begin"/>
        </w:r>
        <w:r>
          <w:rPr>
            <w:noProof/>
            <w:webHidden/>
          </w:rPr>
          <w:instrText xml:space="preserve"> PAGEREF _Toc210381164 \h </w:instrText>
        </w:r>
        <w:r>
          <w:rPr>
            <w:noProof/>
            <w:webHidden/>
          </w:rPr>
        </w:r>
        <w:r>
          <w:rPr>
            <w:noProof/>
            <w:webHidden/>
          </w:rPr>
          <w:fldChar w:fldCharType="separate"/>
        </w:r>
        <w:r>
          <w:rPr>
            <w:noProof/>
            <w:webHidden/>
          </w:rPr>
          <w:t>5</w:t>
        </w:r>
        <w:r>
          <w:rPr>
            <w:noProof/>
            <w:webHidden/>
          </w:rPr>
          <w:fldChar w:fldCharType="end"/>
        </w:r>
      </w:hyperlink>
    </w:p>
    <w:p w14:paraId="29C75501" w14:textId="276D0340" w:rsidR="007547F7" w:rsidRDefault="007547F7">
      <w:pPr>
        <w:pStyle w:val="25"/>
        <w:rPr>
          <w:rFonts w:asciiTheme="minorHAnsi" w:eastAsiaTheme="minorEastAsia" w:hAnsiTheme="minorHAnsi" w:cstheme="minorBidi"/>
          <w:noProof/>
          <w:kern w:val="2"/>
          <w:sz w:val="24"/>
          <w:szCs w:val="24"/>
          <w14:ligatures w14:val="standardContextual"/>
        </w:rPr>
      </w:pPr>
      <w:hyperlink w:anchor="_Toc210381165" w:history="1">
        <w:r w:rsidRPr="006568C0">
          <w:rPr>
            <w:rStyle w:val="aff3"/>
            <w:noProof/>
          </w:rPr>
          <w:t>2.2</w:t>
        </w:r>
        <w:r>
          <w:rPr>
            <w:rFonts w:asciiTheme="minorHAnsi" w:eastAsiaTheme="minorEastAsia" w:hAnsiTheme="minorHAnsi" w:cstheme="minorBidi"/>
            <w:noProof/>
            <w:kern w:val="2"/>
            <w:sz w:val="24"/>
            <w:szCs w:val="24"/>
            <w14:ligatures w14:val="standardContextual"/>
          </w:rPr>
          <w:tab/>
        </w:r>
        <w:r w:rsidRPr="006568C0">
          <w:rPr>
            <w:rStyle w:val="aff3"/>
            <w:noProof/>
          </w:rPr>
          <w:t>Порядок входа в ЕАМ Галактика Транспорт</w:t>
        </w:r>
        <w:r>
          <w:rPr>
            <w:noProof/>
            <w:webHidden/>
          </w:rPr>
          <w:tab/>
        </w:r>
        <w:r>
          <w:rPr>
            <w:noProof/>
            <w:webHidden/>
          </w:rPr>
          <w:fldChar w:fldCharType="begin"/>
        </w:r>
        <w:r>
          <w:rPr>
            <w:noProof/>
            <w:webHidden/>
          </w:rPr>
          <w:instrText xml:space="preserve"> PAGEREF _Toc210381165 \h </w:instrText>
        </w:r>
        <w:r>
          <w:rPr>
            <w:noProof/>
            <w:webHidden/>
          </w:rPr>
        </w:r>
        <w:r>
          <w:rPr>
            <w:noProof/>
            <w:webHidden/>
          </w:rPr>
          <w:fldChar w:fldCharType="separate"/>
        </w:r>
        <w:r>
          <w:rPr>
            <w:noProof/>
            <w:webHidden/>
          </w:rPr>
          <w:t>5</w:t>
        </w:r>
        <w:r>
          <w:rPr>
            <w:noProof/>
            <w:webHidden/>
          </w:rPr>
          <w:fldChar w:fldCharType="end"/>
        </w:r>
      </w:hyperlink>
    </w:p>
    <w:p w14:paraId="5F14DBF5" w14:textId="70424326" w:rsidR="007547F7" w:rsidRDefault="007547F7">
      <w:pPr>
        <w:pStyle w:val="25"/>
        <w:rPr>
          <w:rFonts w:asciiTheme="minorHAnsi" w:eastAsiaTheme="minorEastAsia" w:hAnsiTheme="minorHAnsi" w:cstheme="minorBidi"/>
          <w:noProof/>
          <w:kern w:val="2"/>
          <w:sz w:val="24"/>
          <w:szCs w:val="24"/>
          <w14:ligatures w14:val="standardContextual"/>
        </w:rPr>
      </w:pPr>
      <w:hyperlink w:anchor="_Toc210381166" w:history="1">
        <w:r w:rsidRPr="006568C0">
          <w:rPr>
            <w:rStyle w:val="aff3"/>
            <w:noProof/>
          </w:rPr>
          <w:t>2.3</w:t>
        </w:r>
        <w:r>
          <w:rPr>
            <w:rFonts w:asciiTheme="minorHAnsi" w:eastAsiaTheme="minorEastAsia" w:hAnsiTheme="minorHAnsi" w:cstheme="minorBidi"/>
            <w:noProof/>
            <w:kern w:val="2"/>
            <w:sz w:val="24"/>
            <w:szCs w:val="24"/>
            <w14:ligatures w14:val="standardContextual"/>
          </w:rPr>
          <w:tab/>
        </w:r>
        <w:r w:rsidRPr="006568C0">
          <w:rPr>
            <w:rStyle w:val="aff3"/>
            <w:noProof/>
          </w:rPr>
          <w:t>Стартовый экран Инженера МТР</w:t>
        </w:r>
        <w:r>
          <w:rPr>
            <w:noProof/>
            <w:webHidden/>
          </w:rPr>
          <w:tab/>
        </w:r>
        <w:r>
          <w:rPr>
            <w:noProof/>
            <w:webHidden/>
          </w:rPr>
          <w:fldChar w:fldCharType="begin"/>
        </w:r>
        <w:r>
          <w:rPr>
            <w:noProof/>
            <w:webHidden/>
          </w:rPr>
          <w:instrText xml:space="preserve"> PAGEREF _Toc210381166 \h </w:instrText>
        </w:r>
        <w:r>
          <w:rPr>
            <w:noProof/>
            <w:webHidden/>
          </w:rPr>
        </w:r>
        <w:r>
          <w:rPr>
            <w:noProof/>
            <w:webHidden/>
          </w:rPr>
          <w:fldChar w:fldCharType="separate"/>
        </w:r>
        <w:r>
          <w:rPr>
            <w:noProof/>
            <w:webHidden/>
          </w:rPr>
          <w:t>6</w:t>
        </w:r>
        <w:r>
          <w:rPr>
            <w:noProof/>
            <w:webHidden/>
          </w:rPr>
          <w:fldChar w:fldCharType="end"/>
        </w:r>
      </w:hyperlink>
    </w:p>
    <w:p w14:paraId="3E47229E" w14:textId="42099756" w:rsidR="007547F7" w:rsidRDefault="007547F7">
      <w:pPr>
        <w:pStyle w:val="25"/>
        <w:rPr>
          <w:rFonts w:asciiTheme="minorHAnsi" w:eastAsiaTheme="minorEastAsia" w:hAnsiTheme="minorHAnsi" w:cstheme="minorBidi"/>
          <w:noProof/>
          <w:kern w:val="2"/>
          <w:sz w:val="24"/>
          <w:szCs w:val="24"/>
          <w14:ligatures w14:val="standardContextual"/>
        </w:rPr>
      </w:pPr>
      <w:hyperlink w:anchor="_Toc210381167" w:history="1">
        <w:r w:rsidRPr="006568C0">
          <w:rPr>
            <w:rStyle w:val="aff3"/>
            <w:noProof/>
          </w:rPr>
          <w:t>2.4</w:t>
        </w:r>
        <w:r>
          <w:rPr>
            <w:rFonts w:asciiTheme="minorHAnsi" w:eastAsiaTheme="minorEastAsia" w:hAnsiTheme="minorHAnsi" w:cstheme="minorBidi"/>
            <w:noProof/>
            <w:kern w:val="2"/>
            <w:sz w:val="24"/>
            <w:szCs w:val="24"/>
            <w14:ligatures w14:val="standardContextual"/>
          </w:rPr>
          <w:tab/>
        </w:r>
        <w:r w:rsidRPr="006568C0">
          <w:rPr>
            <w:rStyle w:val="aff3"/>
            <w:noProof/>
          </w:rPr>
          <w:t>Планирование ТОиР</w:t>
        </w:r>
        <w:r>
          <w:rPr>
            <w:noProof/>
            <w:webHidden/>
          </w:rPr>
          <w:tab/>
        </w:r>
        <w:r>
          <w:rPr>
            <w:noProof/>
            <w:webHidden/>
          </w:rPr>
          <w:fldChar w:fldCharType="begin"/>
        </w:r>
        <w:r>
          <w:rPr>
            <w:noProof/>
            <w:webHidden/>
          </w:rPr>
          <w:instrText xml:space="preserve"> PAGEREF _Toc210381167 \h </w:instrText>
        </w:r>
        <w:r>
          <w:rPr>
            <w:noProof/>
            <w:webHidden/>
          </w:rPr>
        </w:r>
        <w:r>
          <w:rPr>
            <w:noProof/>
            <w:webHidden/>
          </w:rPr>
          <w:fldChar w:fldCharType="separate"/>
        </w:r>
        <w:r>
          <w:rPr>
            <w:noProof/>
            <w:webHidden/>
          </w:rPr>
          <w:t>6</w:t>
        </w:r>
        <w:r>
          <w:rPr>
            <w:noProof/>
            <w:webHidden/>
          </w:rPr>
          <w:fldChar w:fldCharType="end"/>
        </w:r>
      </w:hyperlink>
    </w:p>
    <w:p w14:paraId="4A07CE5B" w14:textId="5B40DD65" w:rsidR="007547F7" w:rsidRDefault="007547F7">
      <w:pPr>
        <w:pStyle w:val="34"/>
        <w:tabs>
          <w:tab w:val="left" w:pos="960"/>
          <w:tab w:val="right" w:leader="dot" w:pos="9345"/>
        </w:tabs>
        <w:rPr>
          <w:rFonts w:asciiTheme="minorHAnsi" w:eastAsiaTheme="minorEastAsia" w:hAnsiTheme="minorHAnsi" w:cstheme="minorBidi"/>
          <w:iCs w:val="0"/>
          <w:noProof/>
          <w:kern w:val="2"/>
          <w:sz w:val="24"/>
          <w:szCs w:val="24"/>
          <w14:ligatures w14:val="standardContextual"/>
        </w:rPr>
      </w:pPr>
      <w:hyperlink w:anchor="_Toc210381168" w:history="1">
        <w:r w:rsidRPr="006568C0">
          <w:rPr>
            <w:rStyle w:val="aff3"/>
            <w:noProof/>
          </w:rPr>
          <w:t>2.4.1</w:t>
        </w:r>
        <w:r>
          <w:rPr>
            <w:rFonts w:asciiTheme="minorHAnsi" w:eastAsiaTheme="minorEastAsia" w:hAnsiTheme="minorHAnsi" w:cstheme="minorBidi"/>
            <w:iCs w:val="0"/>
            <w:noProof/>
            <w:kern w:val="2"/>
            <w:sz w:val="24"/>
            <w:szCs w:val="24"/>
            <w14:ligatures w14:val="standardContextual"/>
          </w:rPr>
          <w:tab/>
        </w:r>
        <w:r w:rsidRPr="006568C0">
          <w:rPr>
            <w:rStyle w:val="aff3"/>
            <w:noProof/>
          </w:rPr>
          <w:t>Расчет объема ресурсов на эксплуатацию СПС и выполнение программы ремонта СПС, СММ и ЛО</w:t>
        </w:r>
        <w:r>
          <w:rPr>
            <w:noProof/>
            <w:webHidden/>
          </w:rPr>
          <w:tab/>
        </w:r>
        <w:r>
          <w:rPr>
            <w:noProof/>
            <w:webHidden/>
          </w:rPr>
          <w:fldChar w:fldCharType="begin"/>
        </w:r>
        <w:r>
          <w:rPr>
            <w:noProof/>
            <w:webHidden/>
          </w:rPr>
          <w:instrText xml:space="preserve"> PAGEREF _Toc210381168 \h </w:instrText>
        </w:r>
        <w:r>
          <w:rPr>
            <w:noProof/>
            <w:webHidden/>
          </w:rPr>
        </w:r>
        <w:r>
          <w:rPr>
            <w:noProof/>
            <w:webHidden/>
          </w:rPr>
          <w:fldChar w:fldCharType="separate"/>
        </w:r>
        <w:r>
          <w:rPr>
            <w:noProof/>
            <w:webHidden/>
          </w:rPr>
          <w:t>6</w:t>
        </w:r>
        <w:r>
          <w:rPr>
            <w:noProof/>
            <w:webHidden/>
          </w:rPr>
          <w:fldChar w:fldCharType="end"/>
        </w:r>
      </w:hyperlink>
    </w:p>
    <w:p w14:paraId="2884536D" w14:textId="0BCC75EA" w:rsidR="007547F7" w:rsidRDefault="007547F7">
      <w:pPr>
        <w:pStyle w:val="15"/>
        <w:rPr>
          <w:rFonts w:asciiTheme="minorHAnsi" w:eastAsiaTheme="minorEastAsia" w:hAnsiTheme="minorHAnsi" w:cstheme="minorBidi"/>
          <w:b w:val="0"/>
          <w:bCs w:val="0"/>
          <w:noProof/>
          <w:kern w:val="2"/>
          <w:sz w:val="24"/>
          <w:szCs w:val="24"/>
          <w14:ligatures w14:val="standardContextual"/>
        </w:rPr>
      </w:pPr>
      <w:hyperlink w:anchor="_Toc210381169" w:history="1">
        <w:r w:rsidRPr="006568C0">
          <w:rPr>
            <w:rStyle w:val="aff3"/>
            <w:rFonts w:ascii="Times New Roman" w:hAnsi="Times New Roman"/>
            <w:noProof/>
          </w:rPr>
          <w:t>3</w:t>
        </w:r>
        <w:r>
          <w:rPr>
            <w:rFonts w:asciiTheme="minorHAnsi" w:eastAsiaTheme="minorEastAsia" w:hAnsiTheme="minorHAnsi" w:cstheme="minorBidi"/>
            <w:b w:val="0"/>
            <w:bCs w:val="0"/>
            <w:noProof/>
            <w:kern w:val="2"/>
            <w:sz w:val="24"/>
            <w:szCs w:val="24"/>
            <w14:ligatures w14:val="standardContextual"/>
          </w:rPr>
          <w:tab/>
        </w:r>
        <w:r w:rsidRPr="006568C0">
          <w:rPr>
            <w:rStyle w:val="aff3"/>
            <w:rFonts w:ascii="Times New Roman" w:hAnsi="Times New Roman"/>
            <w:noProof/>
          </w:rPr>
          <w:t>. Частые ошибки</w:t>
        </w:r>
        <w:r>
          <w:rPr>
            <w:noProof/>
            <w:webHidden/>
          </w:rPr>
          <w:tab/>
        </w:r>
        <w:r>
          <w:rPr>
            <w:noProof/>
            <w:webHidden/>
          </w:rPr>
          <w:fldChar w:fldCharType="begin"/>
        </w:r>
        <w:r>
          <w:rPr>
            <w:noProof/>
            <w:webHidden/>
          </w:rPr>
          <w:instrText xml:space="preserve"> PAGEREF _Toc210381169 \h </w:instrText>
        </w:r>
        <w:r>
          <w:rPr>
            <w:noProof/>
            <w:webHidden/>
          </w:rPr>
        </w:r>
        <w:r>
          <w:rPr>
            <w:noProof/>
            <w:webHidden/>
          </w:rPr>
          <w:fldChar w:fldCharType="separate"/>
        </w:r>
        <w:r>
          <w:rPr>
            <w:noProof/>
            <w:webHidden/>
          </w:rPr>
          <w:t>11</w:t>
        </w:r>
        <w:r>
          <w:rPr>
            <w:noProof/>
            <w:webHidden/>
          </w:rPr>
          <w:fldChar w:fldCharType="end"/>
        </w:r>
      </w:hyperlink>
    </w:p>
    <w:p w14:paraId="6C40D7A1" w14:textId="77813251" w:rsidR="00DC1E1B" w:rsidRDefault="00E9753C" w:rsidP="00A75DC7">
      <w:pPr>
        <w:pStyle w:val="1"/>
        <w:tabs>
          <w:tab w:val="clear" w:pos="-228"/>
          <w:tab w:val="clear" w:pos="709"/>
          <w:tab w:val="left" w:pos="426"/>
          <w:tab w:val="left" w:pos="851"/>
        </w:tabs>
        <w:spacing w:line="400" w:lineRule="exact"/>
        <w:ind w:left="567" w:hanging="283"/>
        <w:jc w:val="left"/>
        <w:rPr>
          <w:rFonts w:ascii="Times New Roman" w:hAnsi="Times New Roman"/>
          <w:szCs w:val="28"/>
        </w:rPr>
      </w:pPr>
      <w:r w:rsidRPr="006F7DDA">
        <w:rPr>
          <w:rFonts w:ascii="Times New Roman" w:hAnsi="Times New Roman"/>
          <w:b w:val="0"/>
          <w:bCs/>
          <w:szCs w:val="28"/>
        </w:rPr>
        <w:fldChar w:fldCharType="end"/>
      </w:r>
      <w:bookmarkStart w:id="0" w:name="_Toc210381162"/>
      <w:r w:rsidR="00EE4F33" w:rsidRPr="006F7DDA">
        <w:rPr>
          <w:rFonts w:ascii="Times New Roman" w:hAnsi="Times New Roman"/>
          <w:szCs w:val="28"/>
        </w:rPr>
        <w:t xml:space="preserve">. </w:t>
      </w:r>
      <w:r w:rsidR="00DC1E1B">
        <w:rPr>
          <w:rFonts w:ascii="Times New Roman" w:hAnsi="Times New Roman"/>
          <w:szCs w:val="28"/>
        </w:rPr>
        <w:t>Введение</w:t>
      </w:r>
      <w:bookmarkEnd w:id="0"/>
    </w:p>
    <w:p w14:paraId="7A9523C5" w14:textId="77777777" w:rsidR="0031513C" w:rsidRPr="00DC1E1B" w:rsidRDefault="0031513C" w:rsidP="0031513C">
      <w:pPr>
        <w:pStyle w:val="1fc"/>
        <w:spacing w:line="400" w:lineRule="exact"/>
      </w:pPr>
      <w:r w:rsidRPr="00DC1E1B">
        <w:t xml:space="preserve">Документ описывает порядок действия пользователей при работе с </w:t>
      </w:r>
      <w:r>
        <w:rPr>
          <w:color w:val="000000"/>
        </w:rPr>
        <w:t>ЕАМ Галактика Транспорт</w:t>
      </w:r>
      <w:r w:rsidRPr="00DC1E1B">
        <w:t>.</w:t>
      </w:r>
    </w:p>
    <w:p w14:paraId="468A4742" w14:textId="77777777" w:rsidR="0031513C" w:rsidRPr="00DC1E1B" w:rsidRDefault="0031513C" w:rsidP="0031513C">
      <w:pPr>
        <w:pStyle w:val="1fc"/>
        <w:spacing w:line="400" w:lineRule="exact"/>
      </w:pPr>
      <w:r w:rsidRPr="00DC1E1B">
        <w:t>В процессе эксплуатации Системы возможно внесение изменений в настоящий документ. Изменения должны быть согласованы с функциональным заказчиком</w:t>
      </w:r>
      <w:r>
        <w:t>.</w:t>
      </w:r>
    </w:p>
    <w:p w14:paraId="506884D4" w14:textId="31188411" w:rsidR="00F831C7" w:rsidRPr="006F7DDA" w:rsidRDefault="00F831C7" w:rsidP="00F831C7">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1" w:name="_Toc210381163"/>
      <w:r w:rsidRPr="006F7DDA">
        <w:rPr>
          <w:rFonts w:ascii="Times New Roman" w:hAnsi="Times New Roman"/>
          <w:szCs w:val="28"/>
        </w:rPr>
        <w:t xml:space="preserve">. </w:t>
      </w:r>
      <w:r w:rsidR="00992B44">
        <w:rPr>
          <w:rFonts w:ascii="Times New Roman" w:hAnsi="Times New Roman"/>
          <w:szCs w:val="28"/>
        </w:rPr>
        <w:t xml:space="preserve">Руководство пользователя для роли </w:t>
      </w:r>
      <w:r w:rsidR="00233079">
        <w:rPr>
          <w:rFonts w:ascii="Times New Roman" w:hAnsi="Times New Roman"/>
          <w:szCs w:val="28"/>
        </w:rPr>
        <w:t>«</w:t>
      </w:r>
      <w:r w:rsidR="00992B44">
        <w:rPr>
          <w:rFonts w:ascii="Times New Roman" w:hAnsi="Times New Roman"/>
          <w:szCs w:val="28"/>
        </w:rPr>
        <w:t>Инженер МТР</w:t>
      </w:r>
      <w:r w:rsidRPr="006F7DDA">
        <w:rPr>
          <w:rFonts w:ascii="Times New Roman" w:hAnsi="Times New Roman"/>
          <w:szCs w:val="28"/>
        </w:rPr>
        <w:t>»</w:t>
      </w:r>
      <w:bookmarkEnd w:id="1"/>
    </w:p>
    <w:p w14:paraId="54BC9F25" w14:textId="77777777" w:rsidR="00F831C7" w:rsidRPr="006F7DDA" w:rsidRDefault="00F831C7" w:rsidP="00F831C7">
      <w:pPr>
        <w:pStyle w:val="20"/>
        <w:tabs>
          <w:tab w:val="num" w:pos="1276"/>
        </w:tabs>
        <w:spacing w:line="400" w:lineRule="exact"/>
        <w:ind w:left="0" w:firstLine="709"/>
      </w:pPr>
      <w:bookmarkStart w:id="2" w:name="_Toc52374939"/>
      <w:bookmarkStart w:id="3" w:name="_Toc210381164"/>
      <w:r w:rsidRPr="006F7DDA">
        <w:t>Требования к рабочему месту пользователя</w:t>
      </w:r>
      <w:bookmarkEnd w:id="2"/>
      <w:bookmarkEnd w:id="3"/>
    </w:p>
    <w:p w14:paraId="63322F06" w14:textId="2835ED69" w:rsidR="00F831C7" w:rsidRPr="006F7DDA" w:rsidRDefault="00F831C7" w:rsidP="00F831C7">
      <w:pPr>
        <w:pStyle w:val="1fc"/>
        <w:spacing w:line="400" w:lineRule="exact"/>
      </w:pPr>
      <w:r w:rsidRPr="006F7DDA">
        <w:t xml:space="preserve">Рабочее место сотрудника, исполняющего роль «Инженер МТР», должно быть оборудовано компьютером, удовлетворяющим системным требованиям </w:t>
      </w:r>
      <w:r w:rsidR="00FC4DA5">
        <w:rPr>
          <w:color w:val="000000"/>
        </w:rPr>
        <w:t>ЕАМ Галактика Транспорт</w:t>
      </w:r>
      <w:r w:rsidR="00FC4DA5" w:rsidRPr="006F7DDA">
        <w:t xml:space="preserve">, и предоставлением доступа к системе </w:t>
      </w:r>
      <w:r w:rsidR="00FC4DA5">
        <w:rPr>
          <w:color w:val="000000"/>
        </w:rPr>
        <w:t>ЕАМ Галактика Транспорт</w:t>
      </w:r>
      <w:r w:rsidR="00FC4DA5" w:rsidRPr="006F7DDA">
        <w:t xml:space="preserve"> с соответствующими для данной роли правами.</w:t>
      </w:r>
    </w:p>
    <w:p w14:paraId="1742D831" w14:textId="13585E20" w:rsidR="00F831C7" w:rsidRPr="006F7DDA" w:rsidRDefault="00F831C7" w:rsidP="00F831C7">
      <w:pPr>
        <w:pStyle w:val="20"/>
        <w:tabs>
          <w:tab w:val="num" w:pos="1276"/>
        </w:tabs>
        <w:spacing w:line="400" w:lineRule="exact"/>
        <w:ind w:left="0" w:firstLine="709"/>
      </w:pPr>
      <w:bookmarkStart w:id="4" w:name="_Toc52374940"/>
      <w:bookmarkStart w:id="5" w:name="_Toc210381165"/>
      <w:r w:rsidRPr="006F7DDA">
        <w:t xml:space="preserve">Порядок входа в </w:t>
      </w:r>
      <w:bookmarkEnd w:id="4"/>
      <w:r w:rsidR="004052EC">
        <w:rPr>
          <w:color w:val="000000"/>
        </w:rPr>
        <w:t>ЕАМ Галактика Транспорт</w:t>
      </w:r>
      <w:bookmarkEnd w:id="5"/>
    </w:p>
    <w:p w14:paraId="7A6C8F90" w14:textId="1AAA1B10" w:rsidR="00F831C7" w:rsidRPr="006F7DDA" w:rsidRDefault="00F831C7" w:rsidP="00F831C7">
      <w:pPr>
        <w:pStyle w:val="1fc"/>
        <w:spacing w:line="400" w:lineRule="exact"/>
      </w:pPr>
      <w:r w:rsidRPr="006F7DDA">
        <w:t xml:space="preserve">Для входа в систему сотрудник выбирает файл-ссылку </w:t>
      </w:r>
      <w:r w:rsidR="00986BC6">
        <w:rPr>
          <w:color w:val="000000"/>
        </w:rPr>
        <w:t>ЕАМ Галактика Транспорт</w:t>
      </w:r>
      <w:r w:rsidRPr="006F7DDA">
        <w:t xml:space="preserve"> на рабочем столе компьютера. В результате открывает окно для входа в систему (рис. 1).</w:t>
      </w:r>
    </w:p>
    <w:p w14:paraId="31CC7742" w14:textId="77777777" w:rsidR="00F831C7" w:rsidRPr="006F7DDA" w:rsidRDefault="00F831C7" w:rsidP="00F831C7">
      <w:pPr>
        <w:pStyle w:val="1fc"/>
        <w:spacing w:line="400" w:lineRule="exact"/>
      </w:pPr>
      <w:r w:rsidRPr="006F7DDA">
        <w:t>Сотрудник в поле «Пользователь» вводит имя учетной записи, а в поле «Пароль» значение пароля. Нажимает кнопку [Войти в систему].</w:t>
      </w:r>
    </w:p>
    <w:p w14:paraId="0C07E0D8" w14:textId="1215DD6A" w:rsidR="00F831C7" w:rsidRPr="006F7DDA" w:rsidRDefault="001B4032" w:rsidP="00F831C7">
      <w:pPr>
        <w:pStyle w:val="afd"/>
        <w:rPr>
          <w:noProof/>
          <w:sz w:val="28"/>
          <w:szCs w:val="28"/>
        </w:rPr>
      </w:pPr>
      <w:r w:rsidRPr="006F7DDA">
        <w:rPr>
          <w:noProof/>
          <w:sz w:val="28"/>
          <w:szCs w:val="28"/>
        </w:rPr>
        <w:drawing>
          <wp:inline distT="0" distB="0" distL="0" distR="0" wp14:anchorId="6BDBE892" wp14:editId="6E762AAA">
            <wp:extent cx="4395702" cy="3551275"/>
            <wp:effectExtent l="0" t="0" r="508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8802" t="32711" r="50396" b="22260"/>
                    <a:stretch/>
                  </pic:blipFill>
                  <pic:spPr bwMode="auto">
                    <a:xfrm>
                      <a:off x="0" y="0"/>
                      <a:ext cx="4443666" cy="3590025"/>
                    </a:xfrm>
                    <a:prstGeom prst="rect">
                      <a:avLst/>
                    </a:prstGeom>
                    <a:ln>
                      <a:noFill/>
                    </a:ln>
                    <a:extLst>
                      <a:ext uri="{53640926-AAD7-44D8-BBD7-CCE9431645EC}">
                        <a14:shadowObscured xmlns:a14="http://schemas.microsoft.com/office/drawing/2010/main"/>
                      </a:ext>
                    </a:extLst>
                  </pic:spPr>
                </pic:pic>
              </a:graphicData>
            </a:graphic>
          </wp:inline>
        </w:drawing>
      </w:r>
    </w:p>
    <w:p w14:paraId="254964FC" w14:textId="77777777" w:rsidR="00F831C7" w:rsidRPr="006F7DDA" w:rsidRDefault="00F831C7" w:rsidP="00F831C7">
      <w:pPr>
        <w:pStyle w:val="afd"/>
        <w:rPr>
          <w:noProof/>
          <w:sz w:val="28"/>
          <w:szCs w:val="28"/>
        </w:rPr>
      </w:pPr>
    </w:p>
    <w:p w14:paraId="0BB3D8F6" w14:textId="0262EC0E" w:rsidR="00F831C7" w:rsidRPr="006F7DDA" w:rsidRDefault="00F831C7" w:rsidP="00F831C7">
      <w:pPr>
        <w:pStyle w:val="afd"/>
        <w:rPr>
          <w:sz w:val="28"/>
          <w:szCs w:val="28"/>
        </w:rPr>
      </w:pPr>
      <w:r w:rsidRPr="006F7DDA">
        <w:rPr>
          <w:sz w:val="28"/>
          <w:szCs w:val="28"/>
        </w:rPr>
        <w:t>Рисунок </w:t>
      </w:r>
      <w:r w:rsidR="00670402">
        <w:rPr>
          <w:sz w:val="28"/>
          <w:szCs w:val="28"/>
        </w:rPr>
        <w:t>1</w:t>
      </w:r>
      <w:r w:rsidRPr="006F7DDA">
        <w:rPr>
          <w:sz w:val="28"/>
          <w:szCs w:val="28"/>
        </w:rPr>
        <w:t xml:space="preserve"> – Вход в систему</w:t>
      </w:r>
    </w:p>
    <w:p w14:paraId="633ED3D9" w14:textId="77777777" w:rsidR="001A60EE" w:rsidRPr="006F7DDA" w:rsidRDefault="001A60EE" w:rsidP="001A60EE">
      <w:pPr>
        <w:rPr>
          <w:rFonts w:ascii="Times New Roman" w:hAnsi="Times New Roman"/>
          <w:szCs w:val="28"/>
        </w:rPr>
      </w:pPr>
    </w:p>
    <w:p w14:paraId="0D971ECD" w14:textId="011C99E6" w:rsidR="00F831C7" w:rsidRPr="006F7DDA" w:rsidRDefault="00F831C7" w:rsidP="00F831C7">
      <w:pPr>
        <w:pStyle w:val="20"/>
        <w:tabs>
          <w:tab w:val="num" w:pos="1276"/>
        </w:tabs>
        <w:spacing w:line="400" w:lineRule="exact"/>
        <w:ind w:left="0" w:firstLine="709"/>
      </w:pPr>
      <w:bookmarkStart w:id="6" w:name="_Toc52374941"/>
      <w:bookmarkStart w:id="7" w:name="_Toc210381166"/>
      <w:r w:rsidRPr="006F7DDA">
        <w:t>Стартовый экран Инженера МТР</w:t>
      </w:r>
      <w:bookmarkEnd w:id="6"/>
      <w:bookmarkEnd w:id="7"/>
    </w:p>
    <w:p w14:paraId="7985523F" w14:textId="5B15CC9A" w:rsidR="00F831C7" w:rsidRPr="006F7DDA" w:rsidRDefault="00F831C7" w:rsidP="00F831C7">
      <w:pPr>
        <w:pStyle w:val="1fc"/>
        <w:spacing w:line="400" w:lineRule="exact"/>
      </w:pPr>
      <w:r w:rsidRPr="006F7DDA">
        <w:t xml:space="preserve">После входа в </w:t>
      </w:r>
      <w:r w:rsidR="007700E3">
        <w:rPr>
          <w:color w:val="000000"/>
        </w:rPr>
        <w:t>ЕАМ Галактика Транспорт</w:t>
      </w:r>
      <w:r w:rsidRPr="006F7DDA">
        <w:t xml:space="preserve"> открывается стартовый экран для Инженера МТР</w:t>
      </w:r>
      <w:r w:rsidR="00B225B3">
        <w:t xml:space="preserve"> (пункт меню Мои наряды)</w:t>
      </w:r>
      <w:r w:rsidRPr="006F7DDA">
        <w:t xml:space="preserve"> (рис. </w:t>
      </w:r>
      <w:r w:rsidR="007700E3">
        <w:t>2</w:t>
      </w:r>
      <w:r w:rsidRPr="006F7DDA">
        <w:t>)</w:t>
      </w:r>
      <w:r w:rsidR="00B225B3">
        <w:t>.</w:t>
      </w:r>
    </w:p>
    <w:p w14:paraId="0AB1286F" w14:textId="77777777" w:rsidR="00F831C7" w:rsidRPr="006F7DDA" w:rsidRDefault="00F831C7" w:rsidP="00F831C7">
      <w:pPr>
        <w:pStyle w:val="1fc"/>
        <w:spacing w:line="400" w:lineRule="exact"/>
        <w:jc w:val="center"/>
      </w:pPr>
    </w:p>
    <w:p w14:paraId="4968F361" w14:textId="77777777" w:rsidR="00F831C7" w:rsidRPr="006F7DDA" w:rsidRDefault="00F831C7" w:rsidP="00CC67CC">
      <w:pPr>
        <w:jc w:val="center"/>
        <w:rPr>
          <w:rFonts w:ascii="Times New Roman" w:hAnsi="Times New Roman"/>
          <w:szCs w:val="28"/>
          <w:lang w:val="en-US"/>
        </w:rPr>
      </w:pPr>
      <w:r w:rsidRPr="006F7DDA">
        <w:rPr>
          <w:rFonts w:ascii="Times New Roman" w:hAnsi="Times New Roman"/>
          <w:noProof/>
          <w:szCs w:val="28"/>
        </w:rPr>
        <w:drawing>
          <wp:inline distT="0" distB="0" distL="0" distR="0" wp14:anchorId="1AA98423" wp14:editId="2B6088DB">
            <wp:extent cx="5592725" cy="2788890"/>
            <wp:effectExtent l="0" t="0" r="8255" b="0"/>
            <wp:docPr id="155"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SharedScreenshot89.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08577" cy="2796795"/>
                    </a:xfrm>
                    <a:prstGeom prst="rect">
                      <a:avLst/>
                    </a:prstGeom>
                  </pic:spPr>
                </pic:pic>
              </a:graphicData>
            </a:graphic>
          </wp:inline>
        </w:drawing>
      </w:r>
    </w:p>
    <w:p w14:paraId="71152C57" w14:textId="25B768B9" w:rsidR="00F831C7" w:rsidRPr="006F7DDA" w:rsidRDefault="00F831C7" w:rsidP="00F831C7">
      <w:pPr>
        <w:jc w:val="center"/>
        <w:rPr>
          <w:rFonts w:ascii="Times New Roman" w:hAnsi="Times New Roman"/>
          <w:i w:val="0"/>
          <w:szCs w:val="28"/>
          <w:lang w:val="en-US"/>
        </w:rPr>
      </w:pPr>
      <w:r w:rsidRPr="006F7DDA">
        <w:rPr>
          <w:rFonts w:ascii="Times New Roman" w:hAnsi="Times New Roman"/>
          <w:i w:val="0"/>
          <w:szCs w:val="28"/>
        </w:rPr>
        <w:t xml:space="preserve">Рисунок </w:t>
      </w:r>
      <w:r w:rsidR="007700E3">
        <w:rPr>
          <w:rFonts w:ascii="Times New Roman" w:hAnsi="Times New Roman"/>
          <w:i w:val="0"/>
          <w:szCs w:val="28"/>
        </w:rPr>
        <w:t>2</w:t>
      </w:r>
      <w:r w:rsidRPr="006F7DDA">
        <w:rPr>
          <w:rFonts w:ascii="Times New Roman" w:hAnsi="Times New Roman"/>
          <w:i w:val="0"/>
          <w:szCs w:val="28"/>
        </w:rPr>
        <w:t xml:space="preserve"> – Стартовый экран</w:t>
      </w:r>
    </w:p>
    <w:p w14:paraId="0D412856" w14:textId="77777777" w:rsidR="00F831C7" w:rsidRPr="006F7DDA" w:rsidRDefault="00F831C7" w:rsidP="00F831C7">
      <w:pPr>
        <w:pStyle w:val="20"/>
        <w:tabs>
          <w:tab w:val="num" w:pos="1276"/>
        </w:tabs>
        <w:spacing w:line="400" w:lineRule="exact"/>
        <w:ind w:left="0" w:firstLine="709"/>
      </w:pPr>
      <w:bookmarkStart w:id="8" w:name="_Toc52374942"/>
      <w:bookmarkStart w:id="9" w:name="_Toc210381167"/>
      <w:r w:rsidRPr="006F7DDA">
        <w:t>Планирование ТОиР</w:t>
      </w:r>
      <w:bookmarkEnd w:id="8"/>
      <w:bookmarkEnd w:id="9"/>
    </w:p>
    <w:p w14:paraId="17B51CD9" w14:textId="77777777" w:rsidR="00F831C7" w:rsidRPr="006F7DDA" w:rsidRDefault="00F831C7" w:rsidP="00F831C7">
      <w:pPr>
        <w:pStyle w:val="31"/>
        <w:rPr>
          <w:color w:val="000000"/>
          <w:szCs w:val="28"/>
        </w:rPr>
      </w:pPr>
      <w:bookmarkStart w:id="10" w:name="_Toc52374943"/>
      <w:bookmarkStart w:id="11" w:name="_Toc210381168"/>
      <w:r w:rsidRPr="006F7DDA">
        <w:rPr>
          <w:color w:val="000000"/>
          <w:szCs w:val="28"/>
        </w:rPr>
        <w:t>Расчет объема ресурсов на эксплуатацию СПС и выполнение программы ремонта СПС, СММ и ЛО</w:t>
      </w:r>
      <w:bookmarkEnd w:id="10"/>
      <w:bookmarkEnd w:id="11"/>
    </w:p>
    <w:p w14:paraId="1A206DC0" w14:textId="35D758E3" w:rsidR="00F831C7" w:rsidRPr="006F7DDA" w:rsidRDefault="00F831C7" w:rsidP="00F831C7">
      <w:pPr>
        <w:pStyle w:val="1fc"/>
        <w:spacing w:line="400" w:lineRule="exact"/>
      </w:pPr>
      <w:r w:rsidRPr="006F7DDA">
        <w:t xml:space="preserve">В разделе меню «Мои наряды» системой автоматически генерируется наряд «Расчет ресурсов на эксплуатацию и ТОиР» (рис. </w:t>
      </w:r>
      <w:r w:rsidR="00493102">
        <w:t>3</w:t>
      </w:r>
      <w:r w:rsidRPr="006F7DDA">
        <w:t>)</w:t>
      </w:r>
      <w:r w:rsidR="00B225B3">
        <w:t>.</w:t>
      </w:r>
    </w:p>
    <w:p w14:paraId="691F2C13" w14:textId="77777777" w:rsidR="00F831C7" w:rsidRPr="006F7DDA" w:rsidRDefault="00F831C7" w:rsidP="00F831C7">
      <w:pPr>
        <w:pStyle w:val="1fc"/>
        <w:spacing w:line="400" w:lineRule="exact"/>
      </w:pPr>
    </w:p>
    <w:p w14:paraId="6BEAC01F" w14:textId="77777777" w:rsidR="00F831C7" w:rsidRPr="006F7DDA" w:rsidRDefault="00F831C7" w:rsidP="001A60EE">
      <w:pPr>
        <w:jc w:val="center"/>
        <w:rPr>
          <w:rFonts w:ascii="Times New Roman" w:hAnsi="Times New Roman"/>
          <w:i w:val="0"/>
          <w:szCs w:val="28"/>
        </w:rPr>
      </w:pPr>
      <w:r w:rsidRPr="006F7DDA">
        <w:rPr>
          <w:rFonts w:ascii="Times New Roman" w:hAnsi="Times New Roman"/>
          <w:i w:val="0"/>
          <w:noProof/>
          <w:szCs w:val="28"/>
        </w:rPr>
        <w:drawing>
          <wp:inline distT="0" distB="0" distL="0" distR="0" wp14:anchorId="2E75FBED" wp14:editId="348CEFA4">
            <wp:extent cx="5209954" cy="2607947"/>
            <wp:effectExtent l="0" t="0" r="0" b="1905"/>
            <wp:docPr id="156"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haredScreenshot50.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31498" cy="2618731"/>
                    </a:xfrm>
                    <a:prstGeom prst="rect">
                      <a:avLst/>
                    </a:prstGeom>
                  </pic:spPr>
                </pic:pic>
              </a:graphicData>
            </a:graphic>
          </wp:inline>
        </w:drawing>
      </w:r>
    </w:p>
    <w:p w14:paraId="59ABFCD6" w14:textId="429E061C"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 xml:space="preserve">Рисунок </w:t>
      </w:r>
      <w:r w:rsidR="0072208A">
        <w:rPr>
          <w:rFonts w:ascii="Times New Roman" w:hAnsi="Times New Roman"/>
          <w:i w:val="0"/>
          <w:szCs w:val="28"/>
        </w:rPr>
        <w:t>3</w:t>
      </w:r>
      <w:r w:rsidRPr="006F7DDA">
        <w:rPr>
          <w:rFonts w:ascii="Times New Roman" w:hAnsi="Times New Roman"/>
          <w:i w:val="0"/>
          <w:szCs w:val="28"/>
        </w:rPr>
        <w:t xml:space="preserve"> – </w:t>
      </w:r>
      <w:r w:rsidR="0072208A">
        <w:rPr>
          <w:rFonts w:ascii="Times New Roman" w:hAnsi="Times New Roman"/>
          <w:i w:val="0"/>
          <w:szCs w:val="28"/>
        </w:rPr>
        <w:t>Н</w:t>
      </w:r>
      <w:r w:rsidRPr="006F7DDA">
        <w:rPr>
          <w:rFonts w:ascii="Times New Roman" w:hAnsi="Times New Roman"/>
          <w:i w:val="0"/>
          <w:szCs w:val="28"/>
        </w:rPr>
        <w:t>аряд «Расчет ресурсов на эксплуатацию и ТОиР»</w:t>
      </w:r>
    </w:p>
    <w:p w14:paraId="0B615DAE" w14:textId="77777777" w:rsidR="001A60EE" w:rsidRPr="006F7DDA" w:rsidRDefault="001A60EE" w:rsidP="00F831C7">
      <w:pPr>
        <w:jc w:val="center"/>
        <w:rPr>
          <w:rFonts w:ascii="Times New Roman" w:hAnsi="Times New Roman"/>
          <w:i w:val="0"/>
          <w:szCs w:val="28"/>
        </w:rPr>
      </w:pPr>
    </w:p>
    <w:p w14:paraId="360F8418" w14:textId="7D0B4EB4" w:rsidR="00F831C7" w:rsidRPr="006F7DDA" w:rsidRDefault="00F831C7" w:rsidP="00F831C7">
      <w:pPr>
        <w:pStyle w:val="1fc"/>
        <w:spacing w:line="400" w:lineRule="exact"/>
      </w:pPr>
      <w:r w:rsidRPr="006F7DDA">
        <w:t xml:space="preserve">Для его выполнения пользователю с ролью «Инженер МТР»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списку материалов» (рис. </w:t>
      </w:r>
      <w:r w:rsidR="008F605F">
        <w:t>4</w:t>
      </w:r>
      <w:r w:rsidRPr="006F7DDA">
        <w:t>)</w:t>
      </w:r>
      <w:r w:rsidR="00B225B3">
        <w:t>.</w:t>
      </w:r>
    </w:p>
    <w:p w14:paraId="0C4B6B35" w14:textId="77777777" w:rsidR="00F831C7" w:rsidRPr="006F7DDA" w:rsidRDefault="00F831C7" w:rsidP="00F831C7">
      <w:pPr>
        <w:pStyle w:val="1fc"/>
        <w:spacing w:line="400" w:lineRule="exact"/>
      </w:pPr>
      <w:r w:rsidRPr="006F7DDA">
        <w:rPr>
          <w:i/>
          <w:noProof/>
        </w:rPr>
        <w:drawing>
          <wp:anchor distT="0" distB="0" distL="114300" distR="114300" simplePos="0" relativeHeight="251682816" behindDoc="0" locked="0" layoutInCell="1" allowOverlap="1" wp14:anchorId="04229D9F" wp14:editId="2BFB47F4">
            <wp:simplePos x="0" y="0"/>
            <wp:positionH relativeFrom="margin">
              <wp:align>center</wp:align>
            </wp:positionH>
            <wp:positionV relativeFrom="paragraph">
              <wp:posOffset>156210</wp:posOffset>
            </wp:positionV>
            <wp:extent cx="5727600" cy="2818800"/>
            <wp:effectExtent l="0" t="0" r="6985" b="635"/>
            <wp:wrapNone/>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haredScreenshot52.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27600" cy="2818800"/>
                    </a:xfrm>
                    <a:prstGeom prst="rect">
                      <a:avLst/>
                    </a:prstGeom>
                  </pic:spPr>
                </pic:pic>
              </a:graphicData>
            </a:graphic>
            <wp14:sizeRelH relativeFrom="margin">
              <wp14:pctWidth>0</wp14:pctWidth>
            </wp14:sizeRelH>
            <wp14:sizeRelV relativeFrom="margin">
              <wp14:pctHeight>0</wp14:pctHeight>
            </wp14:sizeRelV>
          </wp:anchor>
        </w:drawing>
      </w:r>
    </w:p>
    <w:p w14:paraId="445C859A" w14:textId="77777777" w:rsidR="00F831C7" w:rsidRPr="006F7DDA" w:rsidRDefault="00F831C7" w:rsidP="00F831C7">
      <w:pPr>
        <w:pStyle w:val="1fc"/>
        <w:spacing w:line="400" w:lineRule="exact"/>
      </w:pPr>
    </w:p>
    <w:p w14:paraId="2C7E4B60" w14:textId="77777777" w:rsidR="00F831C7" w:rsidRPr="006F7DDA" w:rsidRDefault="00F831C7" w:rsidP="00F831C7">
      <w:pPr>
        <w:pStyle w:val="1fc"/>
        <w:spacing w:line="400" w:lineRule="exact"/>
      </w:pPr>
    </w:p>
    <w:p w14:paraId="041E60F8" w14:textId="77777777" w:rsidR="00F831C7" w:rsidRPr="006F7DDA" w:rsidRDefault="00F831C7" w:rsidP="00F831C7">
      <w:pPr>
        <w:pStyle w:val="1fc"/>
        <w:spacing w:line="400" w:lineRule="exact"/>
      </w:pPr>
    </w:p>
    <w:p w14:paraId="1C7ABB53" w14:textId="77777777" w:rsidR="00F831C7" w:rsidRPr="006F7DDA" w:rsidRDefault="00F831C7" w:rsidP="00F831C7">
      <w:pPr>
        <w:pStyle w:val="1fc"/>
        <w:spacing w:line="400" w:lineRule="exact"/>
      </w:pPr>
    </w:p>
    <w:p w14:paraId="2B711F98" w14:textId="77777777" w:rsidR="00F831C7" w:rsidRPr="006F7DDA" w:rsidRDefault="00F831C7" w:rsidP="00F831C7">
      <w:pPr>
        <w:pStyle w:val="1fc"/>
        <w:spacing w:line="400" w:lineRule="exact"/>
      </w:pPr>
    </w:p>
    <w:p w14:paraId="2DD5C5CA" w14:textId="77777777" w:rsidR="00F831C7" w:rsidRPr="006F7DDA" w:rsidRDefault="00F831C7" w:rsidP="00F831C7">
      <w:pPr>
        <w:pStyle w:val="1fc"/>
        <w:spacing w:line="400" w:lineRule="exact"/>
      </w:pPr>
    </w:p>
    <w:p w14:paraId="7D11995E" w14:textId="77777777" w:rsidR="00F831C7" w:rsidRPr="006F7DDA" w:rsidRDefault="00F831C7" w:rsidP="00F831C7">
      <w:pPr>
        <w:pStyle w:val="1fc"/>
        <w:spacing w:line="400" w:lineRule="exact"/>
      </w:pPr>
    </w:p>
    <w:p w14:paraId="273593D3" w14:textId="77777777" w:rsidR="00F831C7" w:rsidRPr="006F7DDA" w:rsidRDefault="00F831C7" w:rsidP="00F831C7">
      <w:pPr>
        <w:pStyle w:val="1fc"/>
        <w:spacing w:line="400" w:lineRule="exact"/>
      </w:pPr>
    </w:p>
    <w:p w14:paraId="4D74D60D" w14:textId="77777777" w:rsidR="00F831C7" w:rsidRPr="006F7DDA" w:rsidRDefault="00F831C7" w:rsidP="00F831C7">
      <w:pPr>
        <w:pStyle w:val="1fc"/>
        <w:spacing w:line="400" w:lineRule="exact"/>
      </w:pPr>
    </w:p>
    <w:p w14:paraId="164486BE" w14:textId="77777777" w:rsidR="00F831C7" w:rsidRPr="006F7DDA" w:rsidRDefault="00F831C7" w:rsidP="00F831C7">
      <w:pPr>
        <w:pStyle w:val="1fc"/>
        <w:spacing w:line="400" w:lineRule="exact"/>
      </w:pPr>
    </w:p>
    <w:p w14:paraId="5DF1EE94" w14:textId="77777777" w:rsidR="00F831C7" w:rsidRPr="006F7DDA" w:rsidRDefault="00F831C7" w:rsidP="00F831C7">
      <w:pPr>
        <w:pStyle w:val="1fc"/>
        <w:spacing w:line="400" w:lineRule="exact"/>
      </w:pPr>
    </w:p>
    <w:p w14:paraId="1E407613" w14:textId="62042AD7"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 xml:space="preserve">Рисунок </w:t>
      </w:r>
      <w:r w:rsidR="00150CDC">
        <w:rPr>
          <w:rFonts w:ascii="Times New Roman" w:hAnsi="Times New Roman"/>
          <w:i w:val="0"/>
          <w:szCs w:val="28"/>
        </w:rPr>
        <w:t>4</w:t>
      </w:r>
      <w:r w:rsidR="00ED35DA">
        <w:rPr>
          <w:rFonts w:ascii="Times New Roman" w:hAnsi="Times New Roman"/>
          <w:i w:val="0"/>
          <w:szCs w:val="28"/>
        </w:rPr>
        <w:t xml:space="preserve"> </w:t>
      </w:r>
      <w:r w:rsidRPr="006F7DDA">
        <w:rPr>
          <w:rFonts w:ascii="Times New Roman" w:hAnsi="Times New Roman"/>
          <w:i w:val="0"/>
          <w:szCs w:val="28"/>
        </w:rPr>
        <w:t>– Взятие наряда в работу</w:t>
      </w:r>
    </w:p>
    <w:p w14:paraId="29FE7671" w14:textId="77777777" w:rsidR="00F831C7" w:rsidRPr="006F7DDA" w:rsidRDefault="00F831C7" w:rsidP="00F831C7">
      <w:pPr>
        <w:jc w:val="center"/>
        <w:rPr>
          <w:rFonts w:ascii="Times New Roman" w:hAnsi="Times New Roman"/>
          <w:i w:val="0"/>
          <w:szCs w:val="28"/>
        </w:rPr>
      </w:pPr>
    </w:p>
    <w:p w14:paraId="2212A817" w14:textId="2A2D3FB9" w:rsidR="00F831C7" w:rsidRPr="006F7DDA" w:rsidRDefault="00F831C7" w:rsidP="00F831C7">
      <w:pPr>
        <w:pStyle w:val="1fc"/>
        <w:spacing w:line="400" w:lineRule="exact"/>
      </w:pPr>
      <w:r w:rsidRPr="006F7DDA">
        <w:tab/>
        <w:t xml:space="preserve">В открывшейся таблице «Потребность в материалах СПС» пользователю необходимо убедиться в её заполнении. Для корректировки данных двойным нажатием ЛКМ провалиться в строчку наименованием материала (рис. </w:t>
      </w:r>
      <w:r w:rsidR="006B340C">
        <w:t>5</w:t>
      </w:r>
      <w:r w:rsidRPr="006F7DDA">
        <w:t>)</w:t>
      </w:r>
      <w:r w:rsidR="006B340C">
        <w:t>.</w:t>
      </w:r>
    </w:p>
    <w:p w14:paraId="40C7486E" w14:textId="77777777" w:rsidR="00F831C7" w:rsidRPr="006F7DDA" w:rsidRDefault="00F831C7" w:rsidP="00F831C7">
      <w:pPr>
        <w:pStyle w:val="1fc"/>
        <w:spacing w:line="400" w:lineRule="exact"/>
      </w:pPr>
      <w:r w:rsidRPr="006F7DDA">
        <w:rPr>
          <w:i/>
          <w:noProof/>
        </w:rPr>
        <w:drawing>
          <wp:anchor distT="0" distB="0" distL="114300" distR="114300" simplePos="0" relativeHeight="251683840" behindDoc="0" locked="0" layoutInCell="1" allowOverlap="1" wp14:anchorId="5358C762" wp14:editId="5E1A1058">
            <wp:simplePos x="0" y="0"/>
            <wp:positionH relativeFrom="margin">
              <wp:posOffset>89446</wp:posOffset>
            </wp:positionH>
            <wp:positionV relativeFrom="paragraph">
              <wp:posOffset>172712</wp:posOffset>
            </wp:positionV>
            <wp:extent cx="5699052" cy="2477113"/>
            <wp:effectExtent l="0" t="0" r="0" b="0"/>
            <wp:wrapNone/>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SharedScreenshot5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99052" cy="2477113"/>
                    </a:xfrm>
                    <a:prstGeom prst="rect">
                      <a:avLst/>
                    </a:prstGeom>
                  </pic:spPr>
                </pic:pic>
              </a:graphicData>
            </a:graphic>
            <wp14:sizeRelH relativeFrom="margin">
              <wp14:pctWidth>0</wp14:pctWidth>
            </wp14:sizeRelH>
            <wp14:sizeRelV relativeFrom="margin">
              <wp14:pctHeight>0</wp14:pctHeight>
            </wp14:sizeRelV>
          </wp:anchor>
        </w:drawing>
      </w:r>
    </w:p>
    <w:p w14:paraId="38328824" w14:textId="77777777" w:rsidR="00F831C7" w:rsidRPr="006F7DDA" w:rsidRDefault="00F831C7" w:rsidP="00F831C7">
      <w:pPr>
        <w:pStyle w:val="1fc"/>
        <w:spacing w:line="400" w:lineRule="exact"/>
      </w:pPr>
    </w:p>
    <w:p w14:paraId="059DA14D" w14:textId="77777777" w:rsidR="00F831C7" w:rsidRPr="006F7DDA" w:rsidRDefault="00F831C7" w:rsidP="00F831C7">
      <w:pPr>
        <w:pStyle w:val="1fc"/>
        <w:spacing w:line="400" w:lineRule="exact"/>
      </w:pPr>
    </w:p>
    <w:p w14:paraId="0B41C0BF" w14:textId="77777777" w:rsidR="00F831C7" w:rsidRPr="006F7DDA" w:rsidRDefault="00F831C7" w:rsidP="00F831C7">
      <w:pPr>
        <w:pStyle w:val="1fc"/>
        <w:spacing w:line="400" w:lineRule="exact"/>
      </w:pPr>
    </w:p>
    <w:p w14:paraId="748C1495" w14:textId="77777777" w:rsidR="00F831C7" w:rsidRPr="006F7DDA" w:rsidRDefault="00F831C7" w:rsidP="00F831C7">
      <w:pPr>
        <w:pStyle w:val="1fc"/>
        <w:spacing w:line="400" w:lineRule="exact"/>
      </w:pPr>
    </w:p>
    <w:p w14:paraId="3CFE96FC" w14:textId="77777777" w:rsidR="00F831C7" w:rsidRPr="006F7DDA" w:rsidRDefault="00F831C7" w:rsidP="00F831C7">
      <w:pPr>
        <w:pStyle w:val="1fc"/>
        <w:spacing w:line="400" w:lineRule="exact"/>
      </w:pPr>
    </w:p>
    <w:p w14:paraId="0DF308F5" w14:textId="77777777" w:rsidR="00F831C7" w:rsidRPr="006F7DDA" w:rsidRDefault="00F831C7" w:rsidP="00F831C7">
      <w:pPr>
        <w:pStyle w:val="1fc"/>
        <w:spacing w:line="400" w:lineRule="exact"/>
      </w:pPr>
    </w:p>
    <w:p w14:paraId="3FAB5674" w14:textId="77777777" w:rsidR="00F831C7" w:rsidRPr="006F7DDA" w:rsidRDefault="00F831C7" w:rsidP="00F831C7">
      <w:pPr>
        <w:pStyle w:val="1fc"/>
        <w:spacing w:line="400" w:lineRule="exact"/>
      </w:pPr>
    </w:p>
    <w:p w14:paraId="2B206381" w14:textId="77777777" w:rsidR="00F831C7" w:rsidRPr="006F7DDA" w:rsidRDefault="00F831C7" w:rsidP="00F831C7">
      <w:pPr>
        <w:pStyle w:val="1fc"/>
        <w:spacing w:line="400" w:lineRule="exact"/>
      </w:pPr>
    </w:p>
    <w:p w14:paraId="14960AA8" w14:textId="77777777" w:rsidR="00F831C7" w:rsidRPr="006F7DDA" w:rsidRDefault="00F831C7" w:rsidP="00F831C7">
      <w:pPr>
        <w:pStyle w:val="1fc"/>
        <w:spacing w:line="400" w:lineRule="exact"/>
      </w:pPr>
    </w:p>
    <w:p w14:paraId="5B238ABF" w14:textId="77777777" w:rsidR="00F831C7" w:rsidRPr="006F7DDA" w:rsidRDefault="00F831C7" w:rsidP="00F831C7">
      <w:pPr>
        <w:pStyle w:val="1fc"/>
        <w:spacing w:line="400" w:lineRule="exact"/>
      </w:pPr>
    </w:p>
    <w:p w14:paraId="7D8EB8AB" w14:textId="00211027"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 xml:space="preserve">Рисунок </w:t>
      </w:r>
      <w:r w:rsidR="006B340C">
        <w:rPr>
          <w:rFonts w:ascii="Times New Roman" w:hAnsi="Times New Roman"/>
          <w:i w:val="0"/>
          <w:szCs w:val="28"/>
        </w:rPr>
        <w:t>5</w:t>
      </w:r>
      <w:r w:rsidRPr="006F7DDA">
        <w:rPr>
          <w:rFonts w:ascii="Times New Roman" w:hAnsi="Times New Roman"/>
          <w:i w:val="0"/>
          <w:szCs w:val="28"/>
        </w:rPr>
        <w:t xml:space="preserve"> – Таблица «Потребность в материалах СПС»</w:t>
      </w:r>
    </w:p>
    <w:p w14:paraId="674F7EEA" w14:textId="77777777" w:rsidR="00F831C7" w:rsidRPr="006F7DDA" w:rsidRDefault="00F831C7" w:rsidP="00F831C7">
      <w:pPr>
        <w:jc w:val="center"/>
        <w:rPr>
          <w:rFonts w:ascii="Times New Roman" w:hAnsi="Times New Roman"/>
          <w:i w:val="0"/>
          <w:szCs w:val="28"/>
        </w:rPr>
      </w:pPr>
    </w:p>
    <w:p w14:paraId="6FC4CE84" w14:textId="39CF3EC3" w:rsidR="00F831C7" w:rsidRPr="006F7DDA" w:rsidRDefault="00F831C7" w:rsidP="00F831C7">
      <w:pPr>
        <w:pStyle w:val="1fc"/>
        <w:spacing w:line="400" w:lineRule="exact"/>
      </w:pPr>
      <w:r w:rsidRPr="006F7DDA">
        <w:t xml:space="preserve">В открывшейся карточке пользователю доступны для изменения поля «Количество» и «Код СКМТР». После внесения каких-либо новых данных в эти поля, нажать кнопку «Сохранить» и выйти из карточки (рис. </w:t>
      </w:r>
      <w:r w:rsidR="00982925">
        <w:t>6</w:t>
      </w:r>
      <w:r w:rsidRPr="006F7DDA">
        <w:t>)</w:t>
      </w:r>
      <w:r w:rsidR="00982925">
        <w:t>.</w:t>
      </w:r>
    </w:p>
    <w:p w14:paraId="6C33934A" w14:textId="1DC0A386" w:rsidR="00F831C7" w:rsidRPr="006F7DDA" w:rsidRDefault="001A60EE" w:rsidP="00F831C7">
      <w:pPr>
        <w:pStyle w:val="1fc"/>
        <w:spacing w:line="400" w:lineRule="exact"/>
      </w:pPr>
      <w:r w:rsidRPr="006F7DDA">
        <w:rPr>
          <w:i/>
          <w:noProof/>
        </w:rPr>
        <w:drawing>
          <wp:anchor distT="0" distB="0" distL="114300" distR="114300" simplePos="0" relativeHeight="251684864" behindDoc="0" locked="0" layoutInCell="1" allowOverlap="1" wp14:anchorId="00ABF25D" wp14:editId="20508D97">
            <wp:simplePos x="0" y="0"/>
            <wp:positionH relativeFrom="margin">
              <wp:posOffset>-6247</wp:posOffset>
            </wp:positionH>
            <wp:positionV relativeFrom="paragraph">
              <wp:posOffset>259739</wp:posOffset>
            </wp:positionV>
            <wp:extent cx="5858540" cy="1597784"/>
            <wp:effectExtent l="0" t="0" r="8890" b="2540"/>
            <wp:wrapNone/>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haredScreenshot5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58540" cy="1597784"/>
                    </a:xfrm>
                    <a:prstGeom prst="rect">
                      <a:avLst/>
                    </a:prstGeom>
                  </pic:spPr>
                </pic:pic>
              </a:graphicData>
            </a:graphic>
            <wp14:sizeRelH relativeFrom="margin">
              <wp14:pctWidth>0</wp14:pctWidth>
            </wp14:sizeRelH>
            <wp14:sizeRelV relativeFrom="margin">
              <wp14:pctHeight>0</wp14:pctHeight>
            </wp14:sizeRelV>
          </wp:anchor>
        </w:drawing>
      </w:r>
    </w:p>
    <w:p w14:paraId="11A6691C" w14:textId="3096A18E" w:rsidR="00F831C7" w:rsidRPr="006F7DDA" w:rsidRDefault="00F831C7" w:rsidP="00F831C7">
      <w:pPr>
        <w:pStyle w:val="1fc"/>
        <w:spacing w:line="400" w:lineRule="exact"/>
      </w:pPr>
    </w:p>
    <w:p w14:paraId="381B07F3" w14:textId="77777777" w:rsidR="00F831C7" w:rsidRPr="006F7DDA" w:rsidRDefault="00F831C7" w:rsidP="00F831C7">
      <w:pPr>
        <w:pStyle w:val="1fc"/>
        <w:spacing w:line="400" w:lineRule="exact"/>
      </w:pPr>
    </w:p>
    <w:p w14:paraId="000CD8A3" w14:textId="77777777" w:rsidR="00F831C7" w:rsidRPr="006F7DDA" w:rsidRDefault="00F831C7" w:rsidP="00F831C7">
      <w:pPr>
        <w:pStyle w:val="1fc"/>
        <w:spacing w:line="400" w:lineRule="exact"/>
      </w:pPr>
    </w:p>
    <w:p w14:paraId="07DF9326" w14:textId="77777777" w:rsidR="00F831C7" w:rsidRPr="006F7DDA" w:rsidRDefault="00F831C7" w:rsidP="00F831C7">
      <w:pPr>
        <w:pStyle w:val="1fc"/>
        <w:spacing w:line="400" w:lineRule="exact"/>
      </w:pPr>
    </w:p>
    <w:p w14:paraId="271CD98C" w14:textId="77777777" w:rsidR="00F831C7" w:rsidRPr="006F7DDA" w:rsidRDefault="00F831C7" w:rsidP="00F831C7">
      <w:pPr>
        <w:pStyle w:val="1fc"/>
        <w:spacing w:line="400" w:lineRule="exact"/>
      </w:pPr>
    </w:p>
    <w:p w14:paraId="18D28E99" w14:textId="77777777" w:rsidR="00F831C7" w:rsidRPr="006F7DDA" w:rsidRDefault="00F831C7" w:rsidP="00F831C7">
      <w:pPr>
        <w:pStyle w:val="1fc"/>
        <w:spacing w:line="400" w:lineRule="exact"/>
      </w:pPr>
    </w:p>
    <w:p w14:paraId="60B53076" w14:textId="77777777" w:rsidR="00F831C7" w:rsidRPr="006F7DDA" w:rsidRDefault="00F831C7" w:rsidP="00F831C7">
      <w:pPr>
        <w:pStyle w:val="1fc"/>
        <w:spacing w:line="400" w:lineRule="exact"/>
      </w:pPr>
    </w:p>
    <w:p w14:paraId="22111781" w14:textId="16F8AC48"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 xml:space="preserve">Рисунок </w:t>
      </w:r>
      <w:r w:rsidR="00DD0A42">
        <w:rPr>
          <w:rFonts w:ascii="Times New Roman" w:hAnsi="Times New Roman"/>
          <w:i w:val="0"/>
          <w:szCs w:val="28"/>
        </w:rPr>
        <w:t>6</w:t>
      </w:r>
      <w:r w:rsidRPr="006F7DDA">
        <w:rPr>
          <w:rFonts w:ascii="Times New Roman" w:hAnsi="Times New Roman"/>
          <w:i w:val="0"/>
          <w:szCs w:val="28"/>
        </w:rPr>
        <w:t xml:space="preserve"> – Внесение изменений в карточку материала</w:t>
      </w:r>
    </w:p>
    <w:p w14:paraId="04BF7447" w14:textId="77777777" w:rsidR="00F831C7" w:rsidRPr="006F7DDA" w:rsidRDefault="00F831C7" w:rsidP="00F831C7">
      <w:pPr>
        <w:jc w:val="center"/>
        <w:rPr>
          <w:rFonts w:ascii="Times New Roman" w:hAnsi="Times New Roman"/>
          <w:i w:val="0"/>
          <w:szCs w:val="28"/>
        </w:rPr>
      </w:pPr>
    </w:p>
    <w:p w14:paraId="6F950199" w14:textId="3175A54D" w:rsidR="00F831C7" w:rsidRPr="006F7DDA" w:rsidRDefault="00F831C7" w:rsidP="00F831C7">
      <w:pPr>
        <w:pStyle w:val="1fc"/>
        <w:spacing w:line="400" w:lineRule="exact"/>
      </w:pPr>
      <w:r w:rsidRPr="006F7DDA">
        <w:t xml:space="preserve">После выполнения необходимых действий вернуться в карточку наряда и нажать кнопку «Выполнить» (рис. </w:t>
      </w:r>
      <w:r w:rsidR="003A770B">
        <w:t>7</w:t>
      </w:r>
      <w:r w:rsidRPr="006F7DDA">
        <w:t>)</w:t>
      </w:r>
      <w:r w:rsidR="003A770B">
        <w:t>.</w:t>
      </w:r>
    </w:p>
    <w:p w14:paraId="426B31E9" w14:textId="37FD1116" w:rsidR="00F831C7" w:rsidRPr="006F7DDA" w:rsidRDefault="000C6944" w:rsidP="00F831C7">
      <w:pPr>
        <w:pStyle w:val="1fc"/>
        <w:spacing w:line="400" w:lineRule="exact"/>
      </w:pPr>
      <w:r w:rsidRPr="006F7DDA">
        <w:rPr>
          <w:i/>
          <w:noProof/>
        </w:rPr>
        <w:drawing>
          <wp:anchor distT="0" distB="0" distL="114300" distR="114300" simplePos="0" relativeHeight="251685888" behindDoc="0" locked="0" layoutInCell="1" allowOverlap="1" wp14:anchorId="6D1A2699" wp14:editId="5095F561">
            <wp:simplePos x="0" y="0"/>
            <wp:positionH relativeFrom="margin">
              <wp:posOffset>-3175</wp:posOffset>
            </wp:positionH>
            <wp:positionV relativeFrom="paragraph">
              <wp:posOffset>245184</wp:posOffset>
            </wp:positionV>
            <wp:extent cx="5940000" cy="3099600"/>
            <wp:effectExtent l="0" t="0" r="3810" b="5715"/>
            <wp:wrapNone/>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haredScreenshot56.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0000" cy="3099600"/>
                    </a:xfrm>
                    <a:prstGeom prst="rect">
                      <a:avLst/>
                    </a:prstGeom>
                  </pic:spPr>
                </pic:pic>
              </a:graphicData>
            </a:graphic>
            <wp14:sizeRelH relativeFrom="margin">
              <wp14:pctWidth>0</wp14:pctWidth>
            </wp14:sizeRelH>
            <wp14:sizeRelV relativeFrom="margin">
              <wp14:pctHeight>0</wp14:pctHeight>
            </wp14:sizeRelV>
          </wp:anchor>
        </w:drawing>
      </w:r>
    </w:p>
    <w:p w14:paraId="25667DB4" w14:textId="7DAEDA63" w:rsidR="00F831C7" w:rsidRPr="006F7DDA" w:rsidRDefault="00F831C7" w:rsidP="00F831C7">
      <w:pPr>
        <w:pStyle w:val="1fc"/>
        <w:spacing w:line="400" w:lineRule="exact"/>
      </w:pPr>
    </w:p>
    <w:p w14:paraId="67F135DC" w14:textId="77777777" w:rsidR="00F831C7" w:rsidRPr="006F7DDA" w:rsidRDefault="00F831C7" w:rsidP="00F831C7">
      <w:pPr>
        <w:pStyle w:val="1fc"/>
        <w:spacing w:line="400" w:lineRule="exact"/>
      </w:pPr>
    </w:p>
    <w:p w14:paraId="2BAC201A" w14:textId="77777777" w:rsidR="00F831C7" w:rsidRPr="006F7DDA" w:rsidRDefault="00F831C7" w:rsidP="00F831C7">
      <w:pPr>
        <w:pStyle w:val="1fc"/>
        <w:spacing w:line="400" w:lineRule="exact"/>
      </w:pPr>
    </w:p>
    <w:p w14:paraId="05583D7F" w14:textId="77777777" w:rsidR="00F831C7" w:rsidRDefault="00F831C7" w:rsidP="00F831C7">
      <w:pPr>
        <w:pStyle w:val="1fc"/>
        <w:spacing w:line="400" w:lineRule="exact"/>
      </w:pPr>
    </w:p>
    <w:p w14:paraId="2C19775B" w14:textId="77777777" w:rsidR="000C6944" w:rsidRDefault="000C6944" w:rsidP="00F831C7">
      <w:pPr>
        <w:pStyle w:val="1fc"/>
        <w:spacing w:line="400" w:lineRule="exact"/>
      </w:pPr>
    </w:p>
    <w:p w14:paraId="6804AF94" w14:textId="77777777" w:rsidR="000C6944" w:rsidRDefault="000C6944" w:rsidP="00F831C7">
      <w:pPr>
        <w:pStyle w:val="1fc"/>
        <w:spacing w:line="400" w:lineRule="exact"/>
      </w:pPr>
    </w:p>
    <w:p w14:paraId="66E70704" w14:textId="77777777" w:rsidR="000C6944" w:rsidRDefault="000C6944" w:rsidP="00F831C7">
      <w:pPr>
        <w:pStyle w:val="1fc"/>
        <w:spacing w:line="400" w:lineRule="exact"/>
      </w:pPr>
    </w:p>
    <w:p w14:paraId="480520E9" w14:textId="77777777" w:rsidR="000C6944" w:rsidRDefault="000C6944" w:rsidP="00F831C7">
      <w:pPr>
        <w:pStyle w:val="1fc"/>
        <w:spacing w:line="400" w:lineRule="exact"/>
      </w:pPr>
    </w:p>
    <w:p w14:paraId="07CC592C" w14:textId="77777777" w:rsidR="000C6944" w:rsidRDefault="000C6944" w:rsidP="00F831C7">
      <w:pPr>
        <w:pStyle w:val="1fc"/>
        <w:spacing w:line="400" w:lineRule="exact"/>
      </w:pPr>
    </w:p>
    <w:p w14:paraId="16D0B296" w14:textId="77777777" w:rsidR="000C6944" w:rsidRDefault="000C6944" w:rsidP="00F831C7">
      <w:pPr>
        <w:pStyle w:val="1fc"/>
        <w:spacing w:line="400" w:lineRule="exact"/>
      </w:pPr>
    </w:p>
    <w:p w14:paraId="5F5FD498" w14:textId="77777777" w:rsidR="000C6944" w:rsidRDefault="000C6944" w:rsidP="00F831C7">
      <w:pPr>
        <w:pStyle w:val="1fc"/>
        <w:spacing w:line="400" w:lineRule="exact"/>
      </w:pPr>
    </w:p>
    <w:p w14:paraId="7A6BBC95" w14:textId="77777777" w:rsidR="000C6944" w:rsidRPr="006F7DDA" w:rsidRDefault="000C6944" w:rsidP="00F831C7">
      <w:pPr>
        <w:pStyle w:val="1fc"/>
        <w:spacing w:line="400" w:lineRule="exact"/>
      </w:pPr>
    </w:p>
    <w:p w14:paraId="6C85B293" w14:textId="77777777" w:rsidR="001A60EE" w:rsidRPr="006F7DDA" w:rsidRDefault="001A60EE" w:rsidP="00F831C7">
      <w:pPr>
        <w:jc w:val="center"/>
        <w:rPr>
          <w:rFonts w:ascii="Times New Roman" w:hAnsi="Times New Roman"/>
          <w:i w:val="0"/>
          <w:szCs w:val="28"/>
        </w:rPr>
      </w:pPr>
    </w:p>
    <w:p w14:paraId="04FAB581" w14:textId="221B33D0"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 xml:space="preserve">Рисунок </w:t>
      </w:r>
      <w:r w:rsidR="001857FE">
        <w:rPr>
          <w:rFonts w:ascii="Times New Roman" w:hAnsi="Times New Roman"/>
          <w:i w:val="0"/>
          <w:szCs w:val="28"/>
        </w:rPr>
        <w:t>7</w:t>
      </w:r>
      <w:r w:rsidRPr="006F7DDA">
        <w:rPr>
          <w:rFonts w:ascii="Times New Roman" w:hAnsi="Times New Roman"/>
          <w:i w:val="0"/>
          <w:szCs w:val="28"/>
        </w:rPr>
        <w:t xml:space="preserve"> – Выполнение наряда</w:t>
      </w:r>
    </w:p>
    <w:p w14:paraId="44150CE1" w14:textId="77777777" w:rsidR="00F831C7" w:rsidRPr="006F7DDA" w:rsidRDefault="00F831C7" w:rsidP="00F831C7">
      <w:pPr>
        <w:jc w:val="center"/>
        <w:rPr>
          <w:rFonts w:ascii="Times New Roman" w:hAnsi="Times New Roman"/>
          <w:i w:val="0"/>
          <w:szCs w:val="28"/>
        </w:rPr>
      </w:pPr>
    </w:p>
    <w:p w14:paraId="769BE8C7" w14:textId="37EA484B" w:rsidR="00F831C7" w:rsidRPr="006F7DDA" w:rsidRDefault="00F831C7" w:rsidP="00B442E4">
      <w:pPr>
        <w:pStyle w:val="1fc"/>
        <w:spacing w:line="400" w:lineRule="atLeast"/>
      </w:pPr>
      <w:r w:rsidRPr="006F7DDA">
        <w:t xml:space="preserve">В разделе меню «Мои наряды» системой автоматически генерируется наряд «Расчет ресурсов на ремонт СММ» (рис. </w:t>
      </w:r>
      <w:r w:rsidR="002F62CE">
        <w:t>8</w:t>
      </w:r>
      <w:r w:rsidRPr="006F7DDA">
        <w:t>)</w:t>
      </w:r>
      <w:r w:rsidR="002F62CE">
        <w:t>.</w:t>
      </w:r>
    </w:p>
    <w:p w14:paraId="563E20B7" w14:textId="77777777" w:rsidR="00F831C7" w:rsidRPr="006F7DDA" w:rsidRDefault="00F831C7" w:rsidP="00F831C7">
      <w:pPr>
        <w:pStyle w:val="1fc"/>
        <w:spacing w:line="240" w:lineRule="auto"/>
      </w:pPr>
    </w:p>
    <w:p w14:paraId="2879E13A" w14:textId="77777777" w:rsidR="00F831C7" w:rsidRPr="006F7DDA" w:rsidRDefault="00F831C7" w:rsidP="001A60EE">
      <w:pPr>
        <w:pStyle w:val="1fc"/>
        <w:spacing w:line="240" w:lineRule="auto"/>
        <w:ind w:firstLine="0"/>
        <w:jc w:val="center"/>
      </w:pPr>
      <w:r w:rsidRPr="006F7DDA">
        <w:rPr>
          <w:i/>
          <w:noProof/>
        </w:rPr>
        <w:drawing>
          <wp:inline distT="0" distB="0" distL="0" distR="0" wp14:anchorId="1D6386B3" wp14:editId="0E33363B">
            <wp:extent cx="5489575" cy="2527300"/>
            <wp:effectExtent l="0" t="0" r="0" b="6350"/>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SharedScreenshot57.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89575" cy="2527300"/>
                    </a:xfrm>
                    <a:prstGeom prst="rect">
                      <a:avLst/>
                    </a:prstGeom>
                  </pic:spPr>
                </pic:pic>
              </a:graphicData>
            </a:graphic>
          </wp:inline>
        </w:drawing>
      </w:r>
    </w:p>
    <w:p w14:paraId="430ECCB1" w14:textId="452D82AF"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 xml:space="preserve">Рисунок </w:t>
      </w:r>
      <w:r w:rsidR="00B442E4">
        <w:rPr>
          <w:rFonts w:ascii="Times New Roman" w:hAnsi="Times New Roman"/>
          <w:i w:val="0"/>
          <w:szCs w:val="28"/>
        </w:rPr>
        <w:t>8</w:t>
      </w:r>
      <w:r w:rsidRPr="006F7DDA">
        <w:rPr>
          <w:rFonts w:ascii="Times New Roman" w:hAnsi="Times New Roman"/>
          <w:i w:val="0"/>
          <w:szCs w:val="28"/>
        </w:rPr>
        <w:t xml:space="preserve"> – Наряд «Расчет ресурсов на ремонт СММ»</w:t>
      </w:r>
    </w:p>
    <w:p w14:paraId="29CF7D6A" w14:textId="77777777" w:rsidR="00F831C7" w:rsidRPr="006F7DDA" w:rsidRDefault="00F831C7" w:rsidP="00F831C7">
      <w:pPr>
        <w:jc w:val="center"/>
        <w:rPr>
          <w:rFonts w:ascii="Times New Roman" w:hAnsi="Times New Roman"/>
          <w:i w:val="0"/>
          <w:szCs w:val="28"/>
        </w:rPr>
      </w:pPr>
    </w:p>
    <w:p w14:paraId="180B208E" w14:textId="588A1ED5" w:rsidR="00F831C7" w:rsidRPr="006F7DDA" w:rsidRDefault="00F831C7" w:rsidP="00B442E4">
      <w:pPr>
        <w:pStyle w:val="1fc"/>
        <w:spacing w:line="400" w:lineRule="exact"/>
      </w:pPr>
      <w:r w:rsidRPr="006F7DDA">
        <w:t xml:space="preserve">Для его выполнения пользователю с ролью «Инженер МТР» необходимо двойным нажатием ЛКМ открыть строчку с наименованием данного наряда. В открывшейся карточке необходимо одним нажатием ЛКМ нажать кнопку В работу, и после этого одним нажатием ЛКМ перейти по ссылке «Перейти к списку материалов» (рис. </w:t>
      </w:r>
      <w:r w:rsidR="00B442E4">
        <w:t>9</w:t>
      </w:r>
      <w:r w:rsidRPr="006F7DDA">
        <w:t>)</w:t>
      </w:r>
      <w:r w:rsidR="00B442E4">
        <w:t>.</w:t>
      </w:r>
    </w:p>
    <w:p w14:paraId="7DECA147" w14:textId="77777777" w:rsidR="00F831C7" w:rsidRPr="006F7DDA" w:rsidRDefault="00F831C7" w:rsidP="00F831C7">
      <w:pPr>
        <w:pStyle w:val="1fc"/>
        <w:spacing w:line="240" w:lineRule="auto"/>
      </w:pPr>
    </w:p>
    <w:p w14:paraId="79F41BBF" w14:textId="77777777" w:rsidR="00F831C7" w:rsidRPr="006F7DDA" w:rsidRDefault="00F831C7" w:rsidP="001A60EE">
      <w:pPr>
        <w:pStyle w:val="1fc"/>
        <w:spacing w:line="240" w:lineRule="auto"/>
        <w:ind w:firstLine="0"/>
        <w:jc w:val="center"/>
      </w:pPr>
      <w:r w:rsidRPr="006F7DDA">
        <w:rPr>
          <w:i/>
          <w:noProof/>
        </w:rPr>
        <w:drawing>
          <wp:inline distT="0" distB="0" distL="0" distR="0" wp14:anchorId="5DB4278F" wp14:editId="635E86A4">
            <wp:extent cx="5295900" cy="2901950"/>
            <wp:effectExtent l="0" t="0" r="0" b="0"/>
            <wp:docPr id="162" name="Рисунок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SharedScreenshot59.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295900" cy="2901950"/>
                    </a:xfrm>
                    <a:prstGeom prst="rect">
                      <a:avLst/>
                    </a:prstGeom>
                  </pic:spPr>
                </pic:pic>
              </a:graphicData>
            </a:graphic>
          </wp:inline>
        </w:drawing>
      </w:r>
    </w:p>
    <w:p w14:paraId="44E1A3B0" w14:textId="1E4634C5"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 xml:space="preserve">Рисунок </w:t>
      </w:r>
      <w:r w:rsidR="00CA4CE4">
        <w:rPr>
          <w:rFonts w:ascii="Times New Roman" w:hAnsi="Times New Roman"/>
          <w:i w:val="0"/>
          <w:szCs w:val="28"/>
        </w:rPr>
        <w:t>9</w:t>
      </w:r>
      <w:r w:rsidRPr="006F7DDA">
        <w:rPr>
          <w:rFonts w:ascii="Times New Roman" w:hAnsi="Times New Roman"/>
          <w:i w:val="0"/>
          <w:szCs w:val="28"/>
        </w:rPr>
        <w:t xml:space="preserve"> – Взятие наряда в работу</w:t>
      </w:r>
    </w:p>
    <w:p w14:paraId="1F517427" w14:textId="77777777" w:rsidR="00F831C7" w:rsidRPr="006F7DDA" w:rsidRDefault="00F831C7" w:rsidP="00F831C7">
      <w:pPr>
        <w:jc w:val="center"/>
        <w:rPr>
          <w:rFonts w:ascii="Times New Roman" w:hAnsi="Times New Roman"/>
          <w:i w:val="0"/>
          <w:szCs w:val="28"/>
        </w:rPr>
      </w:pPr>
    </w:p>
    <w:p w14:paraId="12E1AE26" w14:textId="025A95A0" w:rsidR="00F831C7" w:rsidRPr="006F7DDA" w:rsidRDefault="00F831C7" w:rsidP="006727BE">
      <w:pPr>
        <w:pStyle w:val="1fc"/>
        <w:spacing w:line="400" w:lineRule="atLeast"/>
      </w:pPr>
      <w:r w:rsidRPr="006F7DDA">
        <w:t>В открывшейся таблице «Потребность в материалах СММ» пользователю необходимо убедиться в её заполнении. Для корректировки данных двойным нажатием ЛКМ провалиться в строчку наименованием материала (рис.</w:t>
      </w:r>
      <w:r w:rsidR="00CA4CE4">
        <w:t xml:space="preserve"> </w:t>
      </w:r>
      <w:r w:rsidRPr="006F7DDA">
        <w:t>1</w:t>
      </w:r>
      <w:r w:rsidR="00CA4CE4">
        <w:t>0</w:t>
      </w:r>
      <w:r w:rsidRPr="006F7DDA">
        <w:t>)</w:t>
      </w:r>
      <w:r w:rsidR="006D3424">
        <w:t>.</w:t>
      </w:r>
    </w:p>
    <w:p w14:paraId="76E2A132" w14:textId="77777777" w:rsidR="00F831C7" w:rsidRPr="006F7DDA" w:rsidRDefault="00F831C7" w:rsidP="006727BE">
      <w:pPr>
        <w:pStyle w:val="1fc"/>
        <w:spacing w:line="400" w:lineRule="atLeast"/>
      </w:pPr>
    </w:p>
    <w:p w14:paraId="6F4F009C" w14:textId="77777777" w:rsidR="00F831C7" w:rsidRPr="006F7DDA" w:rsidRDefault="00F831C7" w:rsidP="001A60EE">
      <w:pPr>
        <w:pStyle w:val="1fc"/>
        <w:spacing w:line="240" w:lineRule="auto"/>
        <w:ind w:firstLine="0"/>
        <w:jc w:val="center"/>
      </w:pPr>
      <w:r w:rsidRPr="006F7DDA">
        <w:rPr>
          <w:i/>
          <w:noProof/>
        </w:rPr>
        <w:drawing>
          <wp:inline distT="0" distB="0" distL="0" distR="0" wp14:anchorId="3C603EC9" wp14:editId="7CA7CE7A">
            <wp:extent cx="4837548" cy="2199140"/>
            <wp:effectExtent l="0" t="0" r="1270" b="0"/>
            <wp:docPr id="163" name="Рисунок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haredScreenshot60.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879900" cy="2218393"/>
                    </a:xfrm>
                    <a:prstGeom prst="rect">
                      <a:avLst/>
                    </a:prstGeom>
                  </pic:spPr>
                </pic:pic>
              </a:graphicData>
            </a:graphic>
          </wp:inline>
        </w:drawing>
      </w:r>
    </w:p>
    <w:p w14:paraId="12D223F9" w14:textId="2987A6C6"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Рисунок 1</w:t>
      </w:r>
      <w:r w:rsidR="00CA4CE4">
        <w:rPr>
          <w:rFonts w:ascii="Times New Roman" w:hAnsi="Times New Roman"/>
          <w:i w:val="0"/>
          <w:szCs w:val="28"/>
        </w:rPr>
        <w:t>0</w:t>
      </w:r>
      <w:r w:rsidRPr="006F7DDA">
        <w:rPr>
          <w:rFonts w:ascii="Times New Roman" w:hAnsi="Times New Roman"/>
          <w:i w:val="0"/>
          <w:szCs w:val="28"/>
        </w:rPr>
        <w:t xml:space="preserve"> – Таблица «Потребность в материалах СММ»</w:t>
      </w:r>
    </w:p>
    <w:p w14:paraId="22BACC65" w14:textId="77777777" w:rsidR="00F831C7" w:rsidRPr="006F7DDA" w:rsidRDefault="00F831C7" w:rsidP="00F831C7">
      <w:pPr>
        <w:jc w:val="center"/>
        <w:rPr>
          <w:rFonts w:ascii="Times New Roman" w:hAnsi="Times New Roman"/>
          <w:i w:val="0"/>
          <w:szCs w:val="28"/>
        </w:rPr>
      </w:pPr>
    </w:p>
    <w:p w14:paraId="733FF65C" w14:textId="3355527F" w:rsidR="00F831C7" w:rsidRPr="006F7DDA" w:rsidRDefault="00F831C7" w:rsidP="00DD7BF7">
      <w:pPr>
        <w:pStyle w:val="1fc"/>
        <w:spacing w:line="400" w:lineRule="exact"/>
      </w:pPr>
      <w:r w:rsidRPr="006F7DDA">
        <w:t>В открывшейся карточке пользователю доступны для изменения поля «Количество» и «Код СКМТР». После внесения каких-либо новых данных в эти поля, нажать кнопку «Сохранить» и выйти из карточки (рис. 1</w:t>
      </w:r>
      <w:r w:rsidR="00D5233A">
        <w:t>1</w:t>
      </w:r>
      <w:r w:rsidRPr="006F7DDA">
        <w:t>)</w:t>
      </w:r>
      <w:r w:rsidR="00D5233A">
        <w:t>.</w:t>
      </w:r>
    </w:p>
    <w:p w14:paraId="77DB260C" w14:textId="77777777" w:rsidR="00F831C7" w:rsidRPr="006F7DDA" w:rsidRDefault="00F831C7" w:rsidP="00F831C7">
      <w:pPr>
        <w:pStyle w:val="1fc"/>
        <w:spacing w:line="240" w:lineRule="auto"/>
      </w:pPr>
    </w:p>
    <w:p w14:paraId="2D4F99AA" w14:textId="77777777" w:rsidR="00F831C7" w:rsidRPr="006F7DDA" w:rsidRDefault="00F831C7" w:rsidP="001A60EE">
      <w:pPr>
        <w:pStyle w:val="1fc"/>
        <w:spacing w:line="240" w:lineRule="auto"/>
        <w:ind w:firstLine="0"/>
        <w:jc w:val="center"/>
      </w:pPr>
      <w:r w:rsidRPr="006F7DDA">
        <w:rPr>
          <w:i/>
          <w:noProof/>
        </w:rPr>
        <w:drawing>
          <wp:inline distT="0" distB="0" distL="0" distR="0" wp14:anchorId="0F304F48" wp14:editId="245AEAD3">
            <wp:extent cx="4763386" cy="1562897"/>
            <wp:effectExtent l="0" t="0" r="0" b="0"/>
            <wp:docPr id="164" name="Рисунок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SharedScreenshot6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792562" cy="1572470"/>
                    </a:xfrm>
                    <a:prstGeom prst="rect">
                      <a:avLst/>
                    </a:prstGeom>
                  </pic:spPr>
                </pic:pic>
              </a:graphicData>
            </a:graphic>
          </wp:inline>
        </w:drawing>
      </w:r>
    </w:p>
    <w:p w14:paraId="2497211F" w14:textId="04AAB227" w:rsidR="00F831C7" w:rsidRPr="006F7DDA" w:rsidRDefault="00F831C7" w:rsidP="00F831C7">
      <w:pPr>
        <w:jc w:val="center"/>
        <w:rPr>
          <w:rFonts w:ascii="Times New Roman" w:hAnsi="Times New Roman"/>
          <w:i w:val="0"/>
          <w:szCs w:val="28"/>
        </w:rPr>
      </w:pPr>
      <w:r w:rsidRPr="006F7DDA">
        <w:rPr>
          <w:rFonts w:ascii="Times New Roman" w:hAnsi="Times New Roman"/>
          <w:i w:val="0"/>
          <w:szCs w:val="28"/>
        </w:rPr>
        <w:t>Рисунок 1</w:t>
      </w:r>
      <w:r w:rsidR="00A56B3B">
        <w:rPr>
          <w:rFonts w:ascii="Times New Roman" w:hAnsi="Times New Roman"/>
          <w:i w:val="0"/>
          <w:szCs w:val="28"/>
        </w:rPr>
        <w:t>1</w:t>
      </w:r>
      <w:r w:rsidRPr="006F7DDA">
        <w:rPr>
          <w:rFonts w:ascii="Times New Roman" w:hAnsi="Times New Roman"/>
          <w:i w:val="0"/>
          <w:szCs w:val="28"/>
        </w:rPr>
        <w:t xml:space="preserve"> – Внесение изменений в карточку материала</w:t>
      </w:r>
    </w:p>
    <w:p w14:paraId="54DE67DF" w14:textId="77777777" w:rsidR="00F831C7" w:rsidRPr="006F7DDA" w:rsidRDefault="00F831C7" w:rsidP="00F831C7">
      <w:pPr>
        <w:jc w:val="center"/>
        <w:rPr>
          <w:rFonts w:ascii="Times New Roman" w:hAnsi="Times New Roman"/>
          <w:i w:val="0"/>
          <w:szCs w:val="28"/>
        </w:rPr>
      </w:pPr>
    </w:p>
    <w:p w14:paraId="7343A608" w14:textId="7D326E6D" w:rsidR="00F831C7" w:rsidRPr="006F7DDA" w:rsidRDefault="00F831C7" w:rsidP="00677C22">
      <w:pPr>
        <w:pStyle w:val="1fc"/>
        <w:spacing w:line="400" w:lineRule="exact"/>
      </w:pPr>
      <w:r w:rsidRPr="006F7DDA">
        <w:t>После выполнения необходимых действий вернуться в карточку наряда и нажать кнопку «Выполнить» (рис. 1</w:t>
      </w:r>
      <w:r w:rsidR="00A56B3B">
        <w:t>2</w:t>
      </w:r>
      <w:r w:rsidRPr="006F7DDA">
        <w:t>)</w:t>
      </w:r>
      <w:r w:rsidR="00A56B3B">
        <w:t>.</w:t>
      </w:r>
    </w:p>
    <w:p w14:paraId="054580D0" w14:textId="77777777" w:rsidR="00F831C7" w:rsidRPr="006F7DDA" w:rsidRDefault="00F831C7" w:rsidP="001A60EE">
      <w:pPr>
        <w:pStyle w:val="1fc"/>
        <w:spacing w:line="240" w:lineRule="auto"/>
        <w:ind w:firstLine="0"/>
        <w:jc w:val="center"/>
      </w:pPr>
      <w:r w:rsidRPr="006F7DDA">
        <w:rPr>
          <w:i/>
          <w:noProof/>
        </w:rPr>
        <w:drawing>
          <wp:inline distT="0" distB="0" distL="0" distR="0" wp14:anchorId="793FD437" wp14:editId="431E9954">
            <wp:extent cx="4614530" cy="2639102"/>
            <wp:effectExtent l="0" t="0" r="0" b="8890"/>
            <wp:docPr id="165" name="Рисунок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SharedScreenshot6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650419" cy="2659627"/>
                    </a:xfrm>
                    <a:prstGeom prst="rect">
                      <a:avLst/>
                    </a:prstGeom>
                  </pic:spPr>
                </pic:pic>
              </a:graphicData>
            </a:graphic>
          </wp:inline>
        </w:drawing>
      </w:r>
    </w:p>
    <w:p w14:paraId="7085D02A" w14:textId="5920CCD1" w:rsidR="00F831C7" w:rsidRDefault="00F831C7" w:rsidP="00F831C7">
      <w:pPr>
        <w:jc w:val="center"/>
        <w:rPr>
          <w:rFonts w:ascii="Times New Roman" w:hAnsi="Times New Roman"/>
          <w:i w:val="0"/>
          <w:szCs w:val="28"/>
        </w:rPr>
      </w:pPr>
      <w:r w:rsidRPr="006F7DDA">
        <w:rPr>
          <w:rFonts w:ascii="Times New Roman" w:hAnsi="Times New Roman"/>
          <w:i w:val="0"/>
          <w:szCs w:val="28"/>
        </w:rPr>
        <w:t>Рисунок 1</w:t>
      </w:r>
      <w:r w:rsidR="002F1B81">
        <w:rPr>
          <w:rFonts w:ascii="Times New Roman" w:hAnsi="Times New Roman"/>
          <w:i w:val="0"/>
          <w:szCs w:val="28"/>
        </w:rPr>
        <w:t>2</w:t>
      </w:r>
      <w:r w:rsidRPr="006F7DDA">
        <w:rPr>
          <w:rFonts w:ascii="Times New Roman" w:hAnsi="Times New Roman"/>
          <w:i w:val="0"/>
          <w:szCs w:val="28"/>
        </w:rPr>
        <w:t xml:space="preserve"> – Выполнение наряда</w:t>
      </w:r>
    </w:p>
    <w:p w14:paraId="325CBD90" w14:textId="509663B8" w:rsidR="00F45001" w:rsidRPr="007547F7" w:rsidRDefault="007547F7" w:rsidP="007547F7">
      <w:pPr>
        <w:pStyle w:val="1"/>
        <w:tabs>
          <w:tab w:val="clear" w:pos="-228"/>
          <w:tab w:val="clear" w:pos="709"/>
          <w:tab w:val="left" w:pos="426"/>
          <w:tab w:val="left" w:pos="851"/>
        </w:tabs>
        <w:spacing w:line="400" w:lineRule="exact"/>
        <w:ind w:left="567" w:hanging="283"/>
        <w:jc w:val="left"/>
        <w:rPr>
          <w:rFonts w:ascii="Times New Roman" w:hAnsi="Times New Roman"/>
          <w:szCs w:val="28"/>
        </w:rPr>
      </w:pPr>
      <w:bookmarkStart w:id="12" w:name="_Toc210342752"/>
      <w:bookmarkStart w:id="13" w:name="_Toc210381169"/>
      <w:r>
        <w:rPr>
          <w:rFonts w:ascii="Times New Roman" w:hAnsi="Times New Roman"/>
          <w:szCs w:val="28"/>
        </w:rPr>
        <w:t xml:space="preserve">. </w:t>
      </w:r>
      <w:r w:rsidRPr="007547F7">
        <w:rPr>
          <w:rFonts w:ascii="Times New Roman" w:hAnsi="Times New Roman"/>
          <w:szCs w:val="28"/>
        </w:rPr>
        <w:t>Частые ошибки</w:t>
      </w:r>
      <w:bookmarkEnd w:id="12"/>
      <w:bookmarkEnd w:id="13"/>
    </w:p>
    <w:p w14:paraId="3F0BF746" w14:textId="7AE68BD2" w:rsidR="007547F7" w:rsidRPr="00DB5096" w:rsidRDefault="007547F7" w:rsidP="007547F7">
      <w:pPr>
        <w:pStyle w:val="1fc"/>
        <w:spacing w:line="400" w:lineRule="exact"/>
      </w:pPr>
      <w:bookmarkStart w:id="14" w:name="_Hlk210380932"/>
      <w:bookmarkStart w:id="15" w:name="_Hlk147870496"/>
      <w:r w:rsidRPr="00DB5096">
        <w:t>В случае возникновения ошибок, не описанных в данном разделе, необходимо обращаться к сотруднику технической поддержки.</w:t>
      </w:r>
      <w:r>
        <w:t xml:space="preserve"> Типовые ошибки представлены в таблице </w:t>
      </w:r>
      <w:r w:rsidR="00802FD2">
        <w:t>1</w:t>
      </w:r>
      <w:r>
        <w:t>.</w:t>
      </w:r>
    </w:p>
    <w:bookmarkEnd w:id="14"/>
    <w:p w14:paraId="33072B3B" w14:textId="3144FF89" w:rsidR="007547F7" w:rsidRDefault="007547F7" w:rsidP="00F45001">
      <w:pPr>
        <w:rPr>
          <w:rFonts w:ascii="Times New Roman" w:eastAsia="Calibri" w:hAnsi="Times New Roman"/>
          <w:i w:val="0"/>
          <w:color w:val="000000"/>
          <w:szCs w:val="28"/>
          <w:lang w:eastAsia="en-US"/>
        </w:rPr>
      </w:pPr>
    </w:p>
    <w:p w14:paraId="154E06DB" w14:textId="7D5D4712" w:rsidR="00F45001" w:rsidRPr="00E70F02" w:rsidRDefault="00F45001" w:rsidP="00F45001">
      <w:pPr>
        <w:rPr>
          <w:rFonts w:ascii="Times New Roman" w:hAnsi="Times New Roman"/>
          <w:i w:val="0"/>
          <w:color w:val="000000"/>
        </w:rPr>
      </w:pPr>
      <w:r w:rsidRPr="00E70F02">
        <w:rPr>
          <w:rFonts w:ascii="Times New Roman" w:eastAsia="Calibri" w:hAnsi="Times New Roman"/>
          <w:i w:val="0"/>
          <w:color w:val="000000"/>
          <w:szCs w:val="28"/>
          <w:lang w:eastAsia="en-US"/>
        </w:rPr>
        <w:t xml:space="preserve">Таблица </w:t>
      </w:r>
      <w:r w:rsidR="00802FD2">
        <w:rPr>
          <w:rFonts w:ascii="Times New Roman" w:eastAsia="Calibri" w:hAnsi="Times New Roman"/>
          <w:i w:val="0"/>
          <w:color w:val="000000"/>
          <w:szCs w:val="28"/>
          <w:lang w:eastAsia="en-US"/>
        </w:rPr>
        <w:t>1</w:t>
      </w:r>
      <w:r w:rsidRPr="00E70F02">
        <w:rPr>
          <w:rFonts w:ascii="Times New Roman" w:eastAsia="Calibri" w:hAnsi="Times New Roman"/>
          <w:i w:val="0"/>
          <w:color w:val="000000"/>
          <w:szCs w:val="28"/>
          <w:lang w:eastAsia="en-US"/>
        </w:rPr>
        <w:t xml:space="preserve"> </w:t>
      </w:r>
      <w:r w:rsidRPr="00E70F02">
        <w:rPr>
          <w:rFonts w:ascii="Times New Roman" w:hAnsi="Times New Roman"/>
          <w:i w:val="0"/>
          <w:color w:val="000000"/>
        </w:rPr>
        <w:t>– Ошибки при работе с автоматизированной системой</w:t>
      </w:r>
    </w:p>
    <w:tbl>
      <w:tblPr>
        <w:tblW w:w="9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CECEC"/>
        <w:tblCellMar>
          <w:left w:w="0" w:type="dxa"/>
          <w:right w:w="0" w:type="dxa"/>
        </w:tblCellMar>
        <w:tblLook w:val="04A0" w:firstRow="1" w:lastRow="0" w:firstColumn="1" w:lastColumn="0" w:noHBand="0" w:noVBand="1"/>
      </w:tblPr>
      <w:tblGrid>
        <w:gridCol w:w="1582"/>
        <w:gridCol w:w="2189"/>
        <w:gridCol w:w="3226"/>
        <w:gridCol w:w="2787"/>
      </w:tblGrid>
      <w:tr w:rsidR="00F45001" w:rsidRPr="00C85236" w14:paraId="55D5FC52" w14:textId="77777777" w:rsidTr="00671E6D">
        <w:trPr>
          <w:trHeight w:val="947"/>
          <w:jc w:val="center"/>
        </w:trPr>
        <w:tc>
          <w:tcPr>
            <w:tcW w:w="1582" w:type="dxa"/>
            <w:tcMar>
              <w:top w:w="150" w:type="dxa"/>
              <w:left w:w="225" w:type="dxa"/>
              <w:bottom w:w="150" w:type="dxa"/>
              <w:right w:w="225" w:type="dxa"/>
            </w:tcMar>
            <w:vAlign w:val="center"/>
            <w:hideMark/>
          </w:tcPr>
          <w:bookmarkEnd w:id="15"/>
          <w:p w14:paraId="6D69BC40" w14:textId="77777777" w:rsidR="00F45001" w:rsidRPr="00C85236" w:rsidRDefault="00F45001" w:rsidP="00671E6D">
            <w:pPr>
              <w:jc w:val="center"/>
              <w:rPr>
                <w:rFonts w:ascii="Times New Roman" w:hAnsi="Times New Roman"/>
                <w:bCs/>
                <w:i w:val="0"/>
                <w:iCs/>
                <w:sz w:val="24"/>
                <w:szCs w:val="24"/>
              </w:rPr>
            </w:pPr>
            <w:r w:rsidRPr="00C85236">
              <w:rPr>
                <w:rFonts w:ascii="Times New Roman" w:hAnsi="Times New Roman"/>
                <w:bCs/>
                <w:i w:val="0"/>
                <w:iCs/>
                <w:sz w:val="24"/>
                <w:szCs w:val="24"/>
              </w:rPr>
              <w:t>Класс ошибки</w:t>
            </w:r>
          </w:p>
        </w:tc>
        <w:tc>
          <w:tcPr>
            <w:tcW w:w="2189" w:type="dxa"/>
            <w:tcMar>
              <w:top w:w="150" w:type="dxa"/>
              <w:left w:w="225" w:type="dxa"/>
              <w:bottom w:w="150" w:type="dxa"/>
              <w:right w:w="225" w:type="dxa"/>
            </w:tcMar>
            <w:vAlign w:val="center"/>
            <w:hideMark/>
          </w:tcPr>
          <w:p w14:paraId="0C67C20A" w14:textId="77777777" w:rsidR="00F45001" w:rsidRPr="00C85236" w:rsidRDefault="00F45001" w:rsidP="00671E6D">
            <w:pPr>
              <w:jc w:val="center"/>
              <w:rPr>
                <w:rFonts w:ascii="Times New Roman" w:hAnsi="Times New Roman"/>
                <w:bCs/>
                <w:i w:val="0"/>
                <w:iCs/>
                <w:sz w:val="24"/>
                <w:szCs w:val="24"/>
              </w:rPr>
            </w:pPr>
            <w:r w:rsidRPr="00C85236">
              <w:rPr>
                <w:rFonts w:ascii="Times New Roman" w:hAnsi="Times New Roman"/>
                <w:bCs/>
                <w:i w:val="0"/>
                <w:iCs/>
                <w:sz w:val="24"/>
                <w:szCs w:val="24"/>
              </w:rPr>
              <w:t>Ошибка</w:t>
            </w:r>
          </w:p>
        </w:tc>
        <w:tc>
          <w:tcPr>
            <w:tcW w:w="3226" w:type="dxa"/>
            <w:tcMar>
              <w:top w:w="150" w:type="dxa"/>
              <w:left w:w="225" w:type="dxa"/>
              <w:bottom w:w="150" w:type="dxa"/>
              <w:right w:w="225" w:type="dxa"/>
            </w:tcMar>
            <w:vAlign w:val="center"/>
            <w:hideMark/>
          </w:tcPr>
          <w:p w14:paraId="038BA492" w14:textId="77777777" w:rsidR="00F45001" w:rsidRPr="00C85236" w:rsidRDefault="00F45001" w:rsidP="00671E6D">
            <w:pPr>
              <w:jc w:val="center"/>
              <w:rPr>
                <w:rFonts w:ascii="Times New Roman" w:hAnsi="Times New Roman"/>
                <w:bCs/>
                <w:i w:val="0"/>
                <w:iCs/>
                <w:sz w:val="24"/>
                <w:szCs w:val="24"/>
              </w:rPr>
            </w:pPr>
            <w:r w:rsidRPr="00C85236">
              <w:rPr>
                <w:rFonts w:ascii="Times New Roman" w:hAnsi="Times New Roman"/>
                <w:bCs/>
                <w:i w:val="0"/>
                <w:iCs/>
                <w:sz w:val="24"/>
                <w:szCs w:val="24"/>
              </w:rPr>
              <w:t>Описание ошибки</w:t>
            </w:r>
          </w:p>
        </w:tc>
        <w:tc>
          <w:tcPr>
            <w:tcW w:w="2787" w:type="dxa"/>
            <w:tcMar>
              <w:top w:w="150" w:type="dxa"/>
              <w:left w:w="225" w:type="dxa"/>
              <w:bottom w:w="150" w:type="dxa"/>
              <w:right w:w="225" w:type="dxa"/>
            </w:tcMar>
            <w:vAlign w:val="center"/>
            <w:hideMark/>
          </w:tcPr>
          <w:p w14:paraId="1F352B97" w14:textId="77777777" w:rsidR="00F45001" w:rsidRPr="00C85236" w:rsidRDefault="00F45001" w:rsidP="00671E6D">
            <w:pPr>
              <w:jc w:val="center"/>
              <w:rPr>
                <w:rFonts w:ascii="Times New Roman" w:hAnsi="Times New Roman"/>
                <w:bCs/>
                <w:i w:val="0"/>
                <w:iCs/>
                <w:sz w:val="24"/>
                <w:szCs w:val="24"/>
              </w:rPr>
            </w:pPr>
            <w:r w:rsidRPr="00C85236">
              <w:rPr>
                <w:rFonts w:ascii="Times New Roman" w:hAnsi="Times New Roman"/>
                <w:bCs/>
                <w:i w:val="0"/>
                <w:iCs/>
                <w:sz w:val="24"/>
                <w:szCs w:val="24"/>
              </w:rPr>
              <w:t>Требуемые действия пользователя при возникновении ошибки</w:t>
            </w:r>
          </w:p>
        </w:tc>
      </w:tr>
      <w:tr w:rsidR="00F45001" w:rsidRPr="00C85236" w14:paraId="5BD60378" w14:textId="77777777" w:rsidTr="00671E6D">
        <w:trPr>
          <w:trHeight w:val="1377"/>
          <w:jc w:val="center"/>
        </w:trPr>
        <w:tc>
          <w:tcPr>
            <w:tcW w:w="1582" w:type="dxa"/>
            <w:vMerge w:val="restart"/>
            <w:shd w:val="clear" w:color="auto" w:fill="FCFCFC"/>
            <w:tcMar>
              <w:top w:w="150" w:type="dxa"/>
              <w:left w:w="225" w:type="dxa"/>
              <w:bottom w:w="150" w:type="dxa"/>
              <w:right w:w="225" w:type="dxa"/>
            </w:tcMar>
            <w:vAlign w:val="center"/>
            <w:hideMark/>
          </w:tcPr>
          <w:p w14:paraId="0D3DC609" w14:textId="77777777" w:rsidR="00F45001" w:rsidRPr="00C85236" w:rsidRDefault="00F45001"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Портал АСУ </w:t>
            </w:r>
          </w:p>
        </w:tc>
        <w:tc>
          <w:tcPr>
            <w:tcW w:w="2189" w:type="dxa"/>
            <w:shd w:val="clear" w:color="auto" w:fill="FCFCFC"/>
            <w:tcMar>
              <w:top w:w="150" w:type="dxa"/>
              <w:left w:w="225" w:type="dxa"/>
              <w:bottom w:w="150" w:type="dxa"/>
              <w:right w:w="225" w:type="dxa"/>
            </w:tcMar>
            <w:vAlign w:val="center"/>
            <w:hideMark/>
          </w:tcPr>
          <w:p w14:paraId="15E2FE7F" w14:textId="77777777" w:rsidR="00F45001" w:rsidRPr="00C85236" w:rsidRDefault="00F45001"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Сервер не </w:t>
            </w:r>
            <w:r>
              <w:rPr>
                <w:rFonts w:ascii="Times New Roman" w:hAnsi="Times New Roman"/>
                <w:i w:val="0"/>
                <w:iCs/>
                <w:sz w:val="24"/>
                <w:szCs w:val="24"/>
              </w:rPr>
              <w:t>отвечает</w:t>
            </w:r>
          </w:p>
        </w:tc>
        <w:tc>
          <w:tcPr>
            <w:tcW w:w="3226" w:type="dxa"/>
            <w:shd w:val="clear" w:color="auto" w:fill="FCFCFC"/>
            <w:tcMar>
              <w:top w:w="150" w:type="dxa"/>
              <w:left w:w="225" w:type="dxa"/>
              <w:bottom w:w="150" w:type="dxa"/>
              <w:right w:w="225" w:type="dxa"/>
            </w:tcMar>
            <w:vAlign w:val="center"/>
            <w:hideMark/>
          </w:tcPr>
          <w:p w14:paraId="4049FC98" w14:textId="77777777" w:rsidR="00F45001" w:rsidRPr="00C85236" w:rsidRDefault="00F45001" w:rsidP="00671E6D">
            <w:pPr>
              <w:jc w:val="center"/>
              <w:rPr>
                <w:rFonts w:ascii="Times New Roman" w:hAnsi="Times New Roman"/>
                <w:i w:val="0"/>
                <w:iCs/>
                <w:sz w:val="24"/>
                <w:szCs w:val="24"/>
              </w:rPr>
            </w:pPr>
            <w:r w:rsidRPr="00C85236">
              <w:rPr>
                <w:rFonts w:ascii="Times New Roman" w:hAnsi="Times New Roman"/>
                <w:i w:val="0"/>
                <w:iCs/>
                <w:sz w:val="24"/>
                <w:szCs w:val="24"/>
              </w:rPr>
              <w:t>Возможны проблемы с сетью или с доступом к порталу АСУ</w:t>
            </w:r>
          </w:p>
        </w:tc>
        <w:tc>
          <w:tcPr>
            <w:tcW w:w="2787" w:type="dxa"/>
            <w:shd w:val="clear" w:color="auto" w:fill="FCFCFC"/>
            <w:tcMar>
              <w:top w:w="150" w:type="dxa"/>
              <w:left w:w="225" w:type="dxa"/>
              <w:bottom w:w="150" w:type="dxa"/>
              <w:right w:w="225" w:type="dxa"/>
            </w:tcMar>
            <w:vAlign w:val="center"/>
            <w:hideMark/>
          </w:tcPr>
          <w:p w14:paraId="716C1E5E"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 xml:space="preserve">Проверить доступ к сети. </w:t>
            </w:r>
            <w:r w:rsidRPr="00C85236">
              <w:rPr>
                <w:rFonts w:ascii="Times New Roman" w:hAnsi="Times New Roman"/>
                <w:i w:val="0"/>
                <w:iCs/>
                <w:sz w:val="24"/>
                <w:szCs w:val="24"/>
              </w:rPr>
              <w:t>Для устранения проблем с сетью обратиться к</w:t>
            </w:r>
            <w:r>
              <w:rPr>
                <w:rFonts w:ascii="Times New Roman" w:hAnsi="Times New Roman"/>
                <w:i w:val="0"/>
                <w:iCs/>
                <w:sz w:val="24"/>
                <w:szCs w:val="24"/>
              </w:rPr>
              <w:t xml:space="preserve"> системному администратору организации.</w:t>
            </w:r>
            <w:r w:rsidRPr="00C85236">
              <w:rPr>
                <w:rFonts w:ascii="Times New Roman" w:hAnsi="Times New Roman"/>
                <w:i w:val="0"/>
                <w:iCs/>
                <w:sz w:val="24"/>
                <w:szCs w:val="24"/>
              </w:rPr>
              <w:t> </w:t>
            </w:r>
            <w:r>
              <w:rPr>
                <w:rFonts w:ascii="Times New Roman" w:hAnsi="Times New Roman"/>
                <w:i w:val="0"/>
                <w:iCs/>
                <w:sz w:val="24"/>
                <w:szCs w:val="24"/>
              </w:rPr>
              <w:t xml:space="preserve">Если сеть в порядке и доступ ограничен только к порталу АСУ – свяжитесь со 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F45001" w:rsidRPr="00C85236" w14:paraId="1103A186" w14:textId="77777777" w:rsidTr="00671E6D">
        <w:trPr>
          <w:trHeight w:val="1685"/>
          <w:jc w:val="center"/>
        </w:trPr>
        <w:tc>
          <w:tcPr>
            <w:tcW w:w="1582" w:type="dxa"/>
            <w:vMerge/>
            <w:shd w:val="clear" w:color="auto" w:fill="ECECEC"/>
            <w:vAlign w:val="center"/>
            <w:hideMark/>
          </w:tcPr>
          <w:p w14:paraId="3C4FEE3B" w14:textId="77777777" w:rsidR="00F45001" w:rsidRPr="00C85236" w:rsidRDefault="00F45001" w:rsidP="00671E6D">
            <w:pPr>
              <w:jc w:val="center"/>
              <w:rPr>
                <w:rFonts w:ascii="Times New Roman" w:hAnsi="Times New Roman"/>
                <w:i w:val="0"/>
                <w:iCs/>
                <w:sz w:val="24"/>
                <w:szCs w:val="24"/>
              </w:rPr>
            </w:pPr>
          </w:p>
        </w:tc>
        <w:tc>
          <w:tcPr>
            <w:tcW w:w="2189" w:type="dxa"/>
            <w:shd w:val="clear" w:color="auto" w:fill="FCFCFC"/>
            <w:tcMar>
              <w:top w:w="150" w:type="dxa"/>
              <w:left w:w="225" w:type="dxa"/>
              <w:bottom w:w="150" w:type="dxa"/>
              <w:right w:w="225" w:type="dxa"/>
            </w:tcMar>
            <w:vAlign w:val="center"/>
            <w:hideMark/>
          </w:tcPr>
          <w:p w14:paraId="61732CE4" w14:textId="77777777" w:rsidR="00F45001" w:rsidRPr="00BD365A" w:rsidRDefault="00F45001" w:rsidP="00671E6D">
            <w:pPr>
              <w:jc w:val="center"/>
              <w:rPr>
                <w:rFonts w:ascii="Times New Roman" w:hAnsi="Times New Roman"/>
                <w:i w:val="0"/>
                <w:iCs/>
                <w:sz w:val="24"/>
                <w:szCs w:val="24"/>
              </w:rPr>
            </w:pPr>
            <w:r w:rsidRPr="00BD365A">
              <w:rPr>
                <w:rFonts w:ascii="Times New Roman" w:hAnsi="Times New Roman"/>
                <w:i w:val="0"/>
                <w:iCs/>
                <w:sz w:val="24"/>
                <w:szCs w:val="24"/>
              </w:rPr>
              <w:t>Неверное имя пользователя или пароль</w:t>
            </w:r>
          </w:p>
          <w:p w14:paraId="1A8E1068" w14:textId="77777777" w:rsidR="00F45001" w:rsidRPr="00C85236" w:rsidRDefault="00F45001" w:rsidP="00671E6D">
            <w:pPr>
              <w:jc w:val="center"/>
              <w:rPr>
                <w:rFonts w:ascii="Times New Roman" w:hAnsi="Times New Roman"/>
                <w:i w:val="0"/>
                <w:iCs/>
                <w:sz w:val="24"/>
                <w:szCs w:val="24"/>
              </w:rPr>
            </w:pPr>
          </w:p>
        </w:tc>
        <w:tc>
          <w:tcPr>
            <w:tcW w:w="3226" w:type="dxa"/>
            <w:shd w:val="clear" w:color="auto" w:fill="FCFCFC"/>
            <w:tcMar>
              <w:top w:w="150" w:type="dxa"/>
              <w:left w:w="225" w:type="dxa"/>
              <w:bottom w:w="150" w:type="dxa"/>
              <w:right w:w="225" w:type="dxa"/>
            </w:tcMar>
            <w:vAlign w:val="center"/>
            <w:hideMark/>
          </w:tcPr>
          <w:p w14:paraId="571816A2" w14:textId="77777777" w:rsidR="00F45001" w:rsidRPr="00C85236" w:rsidRDefault="00F45001" w:rsidP="00671E6D">
            <w:pPr>
              <w:jc w:val="center"/>
              <w:rPr>
                <w:rFonts w:ascii="Times New Roman" w:hAnsi="Times New Roman"/>
                <w:i w:val="0"/>
                <w:iCs/>
                <w:sz w:val="24"/>
                <w:szCs w:val="24"/>
              </w:rPr>
            </w:pPr>
            <w:r w:rsidRPr="00C85236">
              <w:rPr>
                <w:rFonts w:ascii="Times New Roman" w:hAnsi="Times New Roman"/>
                <w:i w:val="0"/>
                <w:iCs/>
                <w:sz w:val="24"/>
                <w:szCs w:val="24"/>
              </w:rPr>
              <w:t>Неверно введено имя пользователя или пароль, либо такая учетная запись не зарегистрирована.</w:t>
            </w:r>
          </w:p>
        </w:tc>
        <w:tc>
          <w:tcPr>
            <w:tcW w:w="2787" w:type="dxa"/>
            <w:shd w:val="clear" w:color="auto" w:fill="FCFCFC"/>
            <w:tcMar>
              <w:top w:w="150" w:type="dxa"/>
              <w:left w:w="225" w:type="dxa"/>
              <w:bottom w:w="150" w:type="dxa"/>
              <w:right w:w="225" w:type="dxa"/>
            </w:tcMar>
            <w:vAlign w:val="center"/>
            <w:hideMark/>
          </w:tcPr>
          <w:p w14:paraId="52292F2D" w14:textId="77777777" w:rsidR="00F45001" w:rsidRPr="00C85236" w:rsidRDefault="00F45001" w:rsidP="00671E6D">
            <w:pPr>
              <w:jc w:val="center"/>
              <w:rPr>
                <w:rFonts w:ascii="Times New Roman" w:hAnsi="Times New Roman"/>
                <w:i w:val="0"/>
                <w:iCs/>
                <w:sz w:val="24"/>
                <w:szCs w:val="24"/>
              </w:rPr>
            </w:pPr>
            <w:r w:rsidRPr="00C85236">
              <w:rPr>
                <w:rFonts w:ascii="Times New Roman" w:hAnsi="Times New Roman"/>
                <w:i w:val="0"/>
                <w:iCs/>
                <w:sz w:val="24"/>
                <w:szCs w:val="24"/>
              </w:rPr>
              <w:t xml:space="preserve">Нужно повторить ввод имени пользователя </w:t>
            </w:r>
            <w:proofErr w:type="gramStart"/>
            <w:r w:rsidRPr="00C85236">
              <w:rPr>
                <w:rFonts w:ascii="Times New Roman" w:hAnsi="Times New Roman"/>
                <w:i w:val="0"/>
                <w:iCs/>
                <w:sz w:val="24"/>
                <w:szCs w:val="24"/>
              </w:rPr>
              <w:t xml:space="preserve">и </w:t>
            </w:r>
            <w:r>
              <w:rPr>
                <w:rFonts w:ascii="Times New Roman" w:hAnsi="Times New Roman"/>
                <w:i w:val="0"/>
                <w:iCs/>
                <w:sz w:val="24"/>
                <w:szCs w:val="24"/>
              </w:rPr>
              <w:t>в случае если</w:t>
            </w:r>
            <w:proofErr w:type="gramEnd"/>
            <w:r>
              <w:rPr>
                <w:rFonts w:ascii="Times New Roman" w:hAnsi="Times New Roman"/>
                <w:i w:val="0"/>
                <w:iCs/>
                <w:sz w:val="24"/>
                <w:szCs w:val="24"/>
              </w:rPr>
              <w:t xml:space="preserve"> </w:t>
            </w:r>
            <w:r w:rsidRPr="00C85236">
              <w:rPr>
                <w:rFonts w:ascii="Times New Roman" w:hAnsi="Times New Roman"/>
                <w:i w:val="0"/>
                <w:iCs/>
                <w:sz w:val="24"/>
                <w:szCs w:val="24"/>
              </w:rPr>
              <w:t>парол</w:t>
            </w:r>
            <w:r>
              <w:rPr>
                <w:rFonts w:ascii="Times New Roman" w:hAnsi="Times New Roman"/>
                <w:i w:val="0"/>
                <w:iCs/>
                <w:sz w:val="24"/>
                <w:szCs w:val="24"/>
              </w:rPr>
              <w:t>ь утерян</w:t>
            </w:r>
            <w:r w:rsidRPr="00C85236">
              <w:rPr>
                <w:rFonts w:ascii="Times New Roman" w:hAnsi="Times New Roman"/>
                <w:i w:val="0"/>
                <w:iCs/>
                <w:sz w:val="24"/>
                <w:szCs w:val="24"/>
              </w:rPr>
              <w:t xml:space="preserve">, </w:t>
            </w:r>
            <w:r>
              <w:rPr>
                <w:rFonts w:ascii="Times New Roman" w:hAnsi="Times New Roman"/>
                <w:i w:val="0"/>
                <w:iCs/>
                <w:sz w:val="24"/>
                <w:szCs w:val="24"/>
              </w:rPr>
              <w:t>пройти по ссылке «Восстановить пароль». Е</w:t>
            </w:r>
            <w:r w:rsidRPr="00C85236">
              <w:rPr>
                <w:rFonts w:ascii="Times New Roman" w:hAnsi="Times New Roman"/>
                <w:i w:val="0"/>
                <w:iCs/>
                <w:sz w:val="24"/>
                <w:szCs w:val="24"/>
              </w:rPr>
              <w:t xml:space="preserve">сли </w:t>
            </w:r>
            <w:r>
              <w:rPr>
                <w:rFonts w:ascii="Times New Roman" w:hAnsi="Times New Roman"/>
                <w:i w:val="0"/>
                <w:iCs/>
                <w:sz w:val="24"/>
                <w:szCs w:val="24"/>
              </w:rPr>
              <w:t xml:space="preserve">после восстановления </w:t>
            </w:r>
            <w:r w:rsidRPr="00C85236">
              <w:rPr>
                <w:rFonts w:ascii="Times New Roman" w:hAnsi="Times New Roman"/>
                <w:i w:val="0"/>
                <w:iCs/>
                <w:sz w:val="24"/>
                <w:szCs w:val="24"/>
              </w:rPr>
              <w:t>ошибка повторяется</w:t>
            </w:r>
            <w:r>
              <w:rPr>
                <w:rFonts w:ascii="Times New Roman" w:hAnsi="Times New Roman"/>
                <w:i w:val="0"/>
                <w:iCs/>
                <w:sz w:val="24"/>
                <w:szCs w:val="24"/>
              </w:rPr>
              <w:t>,</w:t>
            </w:r>
            <w:r w:rsidRPr="00C85236">
              <w:rPr>
                <w:rFonts w:ascii="Times New Roman" w:hAnsi="Times New Roman"/>
                <w:i w:val="0"/>
                <w:iCs/>
                <w:sz w:val="24"/>
                <w:szCs w:val="24"/>
              </w:rPr>
              <w:t xml:space="preserve"> </w:t>
            </w:r>
            <w:r>
              <w:rPr>
                <w:rFonts w:ascii="Times New Roman" w:hAnsi="Times New Roman"/>
                <w:i w:val="0"/>
                <w:iCs/>
                <w:sz w:val="24"/>
                <w:szCs w:val="24"/>
              </w:rPr>
              <w:t>связаться со</w:t>
            </w:r>
            <w:r w:rsidRPr="00C85236">
              <w:rPr>
                <w:rFonts w:ascii="Times New Roman" w:hAnsi="Times New Roman"/>
                <w:i w:val="0"/>
                <w:iCs/>
                <w:sz w:val="24"/>
                <w:szCs w:val="24"/>
              </w:rPr>
              <w:t xml:space="preserve"> </w:t>
            </w:r>
            <w:r>
              <w:rPr>
                <w:rFonts w:ascii="Times New Roman" w:hAnsi="Times New Roman"/>
                <w:i w:val="0"/>
                <w:iCs/>
                <w:sz w:val="24"/>
                <w:szCs w:val="24"/>
              </w:rPr>
              <w:t xml:space="preserve">службой  </w:t>
            </w:r>
            <w:r w:rsidRPr="00C85236">
              <w:rPr>
                <w:rFonts w:ascii="Times New Roman" w:hAnsi="Times New Roman"/>
                <w:i w:val="0"/>
                <w:iCs/>
                <w:sz w:val="24"/>
                <w:szCs w:val="24"/>
              </w:rPr>
              <w:t>технической поддержки</w:t>
            </w:r>
            <w:r>
              <w:rPr>
                <w:rFonts w:ascii="Times New Roman" w:hAnsi="Times New Roman"/>
                <w:i w:val="0"/>
                <w:iCs/>
                <w:sz w:val="24"/>
                <w:szCs w:val="24"/>
              </w:rPr>
              <w:t xml:space="preserve"> АСУ</w:t>
            </w:r>
          </w:p>
        </w:tc>
      </w:tr>
      <w:tr w:rsidR="00F45001" w:rsidRPr="00C85236" w14:paraId="5E93D961" w14:textId="77777777" w:rsidTr="00671E6D">
        <w:trPr>
          <w:jc w:val="center"/>
        </w:trPr>
        <w:tc>
          <w:tcPr>
            <w:tcW w:w="1582" w:type="dxa"/>
            <w:shd w:val="clear" w:color="auto" w:fill="FCFCFC"/>
            <w:tcMar>
              <w:top w:w="150" w:type="dxa"/>
              <w:left w:w="225" w:type="dxa"/>
              <w:bottom w:w="150" w:type="dxa"/>
              <w:right w:w="225" w:type="dxa"/>
            </w:tcMar>
            <w:vAlign w:val="center"/>
            <w:hideMark/>
          </w:tcPr>
          <w:p w14:paraId="535852CB"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7E6D09AA" w14:textId="77777777" w:rsidR="00F45001" w:rsidRPr="00C85236" w:rsidRDefault="00F45001" w:rsidP="00671E6D">
            <w:pPr>
              <w:jc w:val="center"/>
              <w:rPr>
                <w:rFonts w:ascii="Times New Roman" w:hAnsi="Times New Roman"/>
                <w:i w:val="0"/>
                <w:iCs/>
                <w:sz w:val="24"/>
                <w:szCs w:val="24"/>
              </w:rPr>
            </w:pPr>
            <w:r w:rsidRPr="00971C11">
              <w:rPr>
                <w:rFonts w:ascii="Times New Roman" w:hAnsi="Times New Roman"/>
                <w:i w:val="0"/>
                <w:iCs/>
                <w:sz w:val="24"/>
                <w:szCs w:val="24"/>
              </w:rPr>
              <w:t>Нет данных</w:t>
            </w:r>
          </w:p>
        </w:tc>
        <w:tc>
          <w:tcPr>
            <w:tcW w:w="3226" w:type="dxa"/>
            <w:shd w:val="clear" w:color="auto" w:fill="FCFCFC"/>
            <w:tcMar>
              <w:top w:w="150" w:type="dxa"/>
              <w:left w:w="225" w:type="dxa"/>
              <w:bottom w:w="150" w:type="dxa"/>
              <w:right w:w="225" w:type="dxa"/>
            </w:tcMar>
            <w:vAlign w:val="center"/>
            <w:hideMark/>
          </w:tcPr>
          <w:p w14:paraId="3818A962"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В списке записей отчета</w:t>
            </w:r>
            <w:r w:rsidRPr="00971C11">
              <w:rPr>
                <w:rFonts w:ascii="Times New Roman" w:hAnsi="Times New Roman"/>
                <w:i w:val="0"/>
                <w:iCs/>
                <w:sz w:val="24"/>
                <w:szCs w:val="24"/>
              </w:rPr>
              <w:t>/</w:t>
            </w:r>
            <w:r>
              <w:rPr>
                <w:rFonts w:ascii="Times New Roman" w:hAnsi="Times New Roman"/>
                <w:i w:val="0"/>
                <w:iCs/>
                <w:sz w:val="24"/>
                <w:szCs w:val="24"/>
              </w:rPr>
              <w:t>справочника</w:t>
            </w:r>
            <w:r w:rsidRPr="00971C11">
              <w:rPr>
                <w:rFonts w:ascii="Times New Roman" w:hAnsi="Times New Roman"/>
                <w:i w:val="0"/>
                <w:iCs/>
                <w:sz w:val="24"/>
                <w:szCs w:val="24"/>
              </w:rPr>
              <w:t>/</w:t>
            </w:r>
            <w:r>
              <w:rPr>
                <w:rFonts w:ascii="Times New Roman" w:hAnsi="Times New Roman"/>
                <w:i w:val="0"/>
                <w:iCs/>
                <w:sz w:val="24"/>
                <w:szCs w:val="24"/>
              </w:rPr>
              <w:t>экрана управления нарядами отображается надпись «Нет данных»</w:t>
            </w:r>
          </w:p>
        </w:tc>
        <w:tc>
          <w:tcPr>
            <w:tcW w:w="2787" w:type="dxa"/>
            <w:shd w:val="clear" w:color="auto" w:fill="FCFCFC"/>
            <w:tcMar>
              <w:top w:w="150" w:type="dxa"/>
              <w:left w:w="225" w:type="dxa"/>
              <w:bottom w:w="150" w:type="dxa"/>
              <w:right w:w="225" w:type="dxa"/>
            </w:tcMar>
            <w:vAlign w:val="center"/>
            <w:hideMark/>
          </w:tcPr>
          <w:p w14:paraId="2526DA5D"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 xml:space="preserve">Перейти к настройке отображения столбцов (окружность с тремя точками внутри) проверить во вкладках «группировка» и «фильтрация» сохраненные настройки. Удалить их в случае необходимости.  </w:t>
            </w:r>
          </w:p>
        </w:tc>
      </w:tr>
      <w:tr w:rsidR="00F45001" w:rsidRPr="00C85236" w14:paraId="0157F7E4" w14:textId="77777777" w:rsidTr="00671E6D">
        <w:trPr>
          <w:jc w:val="center"/>
        </w:trPr>
        <w:tc>
          <w:tcPr>
            <w:tcW w:w="1582" w:type="dxa"/>
            <w:shd w:val="clear" w:color="auto" w:fill="FCFCFC"/>
            <w:tcMar>
              <w:top w:w="150" w:type="dxa"/>
              <w:left w:w="225" w:type="dxa"/>
              <w:bottom w:w="150" w:type="dxa"/>
              <w:right w:w="225" w:type="dxa"/>
            </w:tcMar>
            <w:vAlign w:val="center"/>
            <w:hideMark/>
          </w:tcPr>
          <w:p w14:paraId="690755E6"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Интерфейс АСУ</w:t>
            </w:r>
          </w:p>
        </w:tc>
        <w:tc>
          <w:tcPr>
            <w:tcW w:w="2189" w:type="dxa"/>
            <w:shd w:val="clear" w:color="auto" w:fill="FCFCFC"/>
            <w:tcMar>
              <w:top w:w="150" w:type="dxa"/>
              <w:left w:w="225" w:type="dxa"/>
              <w:bottom w:w="150" w:type="dxa"/>
              <w:right w:w="225" w:type="dxa"/>
            </w:tcMar>
            <w:vAlign w:val="center"/>
            <w:hideMark/>
          </w:tcPr>
          <w:p w14:paraId="59773577" w14:textId="77777777" w:rsidR="00F45001" w:rsidRPr="00B4422D" w:rsidRDefault="00F45001" w:rsidP="00671E6D">
            <w:pPr>
              <w:jc w:val="center"/>
              <w:rPr>
                <w:rFonts w:ascii="Times New Roman" w:hAnsi="Times New Roman"/>
                <w:i w:val="0"/>
                <w:iCs/>
                <w:sz w:val="24"/>
                <w:szCs w:val="24"/>
              </w:rPr>
            </w:pPr>
            <w:r>
              <w:rPr>
                <w:rFonts w:ascii="Times New Roman" w:hAnsi="Times New Roman"/>
                <w:i w:val="0"/>
                <w:iCs/>
                <w:sz w:val="24"/>
                <w:szCs w:val="24"/>
              </w:rPr>
              <w:t>Страница не найдена</w:t>
            </w:r>
          </w:p>
        </w:tc>
        <w:tc>
          <w:tcPr>
            <w:tcW w:w="3226" w:type="dxa"/>
            <w:shd w:val="clear" w:color="auto" w:fill="FCFCFC"/>
            <w:tcMar>
              <w:top w:w="150" w:type="dxa"/>
              <w:left w:w="225" w:type="dxa"/>
              <w:bottom w:w="150" w:type="dxa"/>
              <w:right w:w="225" w:type="dxa"/>
            </w:tcMar>
            <w:vAlign w:val="center"/>
            <w:hideMark/>
          </w:tcPr>
          <w:p w14:paraId="4D4AF90F"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На экране открыта карточка на которой отображается надпись «Страница не найдена»</w:t>
            </w:r>
          </w:p>
        </w:tc>
        <w:tc>
          <w:tcPr>
            <w:tcW w:w="2787" w:type="dxa"/>
            <w:shd w:val="clear" w:color="auto" w:fill="FCFCFC"/>
            <w:tcMar>
              <w:top w:w="150" w:type="dxa"/>
              <w:left w:w="225" w:type="dxa"/>
              <w:bottom w:w="150" w:type="dxa"/>
              <w:right w:w="225" w:type="dxa"/>
            </w:tcMar>
            <w:vAlign w:val="center"/>
            <w:hideMark/>
          </w:tcPr>
          <w:p w14:paraId="5041A4B1"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 xml:space="preserve">Данные безвозвратно удалены из системы, другим пользователем в момент того, как карточка записи была открыта.  </w:t>
            </w:r>
          </w:p>
        </w:tc>
      </w:tr>
      <w:tr w:rsidR="00F45001" w:rsidRPr="00C85236" w14:paraId="57A789AA" w14:textId="77777777" w:rsidTr="00671E6D">
        <w:trPr>
          <w:trHeight w:val="2258"/>
          <w:jc w:val="center"/>
        </w:trPr>
        <w:tc>
          <w:tcPr>
            <w:tcW w:w="1582" w:type="dxa"/>
            <w:shd w:val="clear" w:color="auto" w:fill="FCFCFC"/>
            <w:tcMar>
              <w:top w:w="150" w:type="dxa"/>
              <w:left w:w="225" w:type="dxa"/>
              <w:bottom w:w="150" w:type="dxa"/>
              <w:right w:w="225" w:type="dxa"/>
            </w:tcMar>
            <w:vAlign w:val="center"/>
            <w:hideMark/>
          </w:tcPr>
          <w:p w14:paraId="26CD9449"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 xml:space="preserve">Интерфейс АСУ </w:t>
            </w:r>
          </w:p>
        </w:tc>
        <w:tc>
          <w:tcPr>
            <w:tcW w:w="2189" w:type="dxa"/>
            <w:shd w:val="clear" w:color="auto" w:fill="FCFCFC"/>
            <w:tcMar>
              <w:top w:w="150" w:type="dxa"/>
              <w:left w:w="225" w:type="dxa"/>
              <w:bottom w:w="150" w:type="dxa"/>
              <w:right w:w="225" w:type="dxa"/>
            </w:tcMar>
            <w:vAlign w:val="center"/>
            <w:hideMark/>
          </w:tcPr>
          <w:p w14:paraId="37BE7FAD" w14:textId="77777777" w:rsidR="00F45001" w:rsidRDefault="00F45001" w:rsidP="00671E6D">
            <w:pPr>
              <w:jc w:val="center"/>
              <w:rPr>
                <w:rFonts w:ascii="Times New Roman" w:hAnsi="Times New Roman"/>
                <w:i w:val="0"/>
                <w:iCs/>
                <w:sz w:val="24"/>
                <w:szCs w:val="24"/>
              </w:rPr>
            </w:pPr>
            <w:r>
              <w:rPr>
                <w:rFonts w:ascii="Times New Roman" w:hAnsi="Times New Roman"/>
                <w:i w:val="0"/>
                <w:iCs/>
                <w:sz w:val="24"/>
                <w:szCs w:val="24"/>
              </w:rPr>
              <w:t>Нет кнопки «выполнить» в наряде.</w:t>
            </w:r>
          </w:p>
          <w:p w14:paraId="2234D5F2"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Нет функциональной ссылки в наряде, по которой открываются экраны с данными.</w:t>
            </w:r>
          </w:p>
        </w:tc>
        <w:tc>
          <w:tcPr>
            <w:tcW w:w="3226" w:type="dxa"/>
            <w:shd w:val="clear" w:color="auto" w:fill="FCFCFC"/>
            <w:tcMar>
              <w:top w:w="150" w:type="dxa"/>
              <w:left w:w="225" w:type="dxa"/>
              <w:bottom w:w="150" w:type="dxa"/>
              <w:right w:w="225" w:type="dxa"/>
            </w:tcMar>
            <w:vAlign w:val="center"/>
            <w:hideMark/>
          </w:tcPr>
          <w:p w14:paraId="600068A6" w14:textId="77777777" w:rsidR="00F45001" w:rsidRPr="00C85236" w:rsidRDefault="00F45001" w:rsidP="00671E6D">
            <w:pPr>
              <w:jc w:val="center"/>
              <w:rPr>
                <w:rFonts w:ascii="Times New Roman" w:hAnsi="Times New Roman"/>
                <w:i w:val="0"/>
                <w:iCs/>
                <w:sz w:val="24"/>
                <w:szCs w:val="24"/>
              </w:rPr>
            </w:pPr>
            <w:r>
              <w:rPr>
                <w:rFonts w:ascii="Times New Roman" w:hAnsi="Times New Roman"/>
                <w:i w:val="0"/>
                <w:iCs/>
                <w:sz w:val="24"/>
                <w:szCs w:val="24"/>
              </w:rPr>
              <w:t>На карточке наряда отсутствуют функциональные кнопки перевода статуса в «выполнен» и функциональные ссылки.</w:t>
            </w:r>
          </w:p>
        </w:tc>
        <w:tc>
          <w:tcPr>
            <w:tcW w:w="2787" w:type="dxa"/>
            <w:shd w:val="clear" w:color="auto" w:fill="FCFCFC"/>
            <w:tcMar>
              <w:top w:w="150" w:type="dxa"/>
              <w:left w:w="225" w:type="dxa"/>
              <w:bottom w:w="150" w:type="dxa"/>
              <w:right w:w="225" w:type="dxa"/>
            </w:tcMar>
            <w:vAlign w:val="center"/>
            <w:hideMark/>
          </w:tcPr>
          <w:p w14:paraId="0ABB89F1" w14:textId="77777777" w:rsidR="00F45001" w:rsidRPr="00F45001" w:rsidRDefault="00F45001" w:rsidP="00671E6D">
            <w:pPr>
              <w:jc w:val="center"/>
              <w:rPr>
                <w:rFonts w:ascii="Times New Roman" w:hAnsi="Times New Roman"/>
                <w:i w:val="0"/>
                <w:iCs/>
                <w:sz w:val="24"/>
                <w:szCs w:val="24"/>
              </w:rPr>
            </w:pPr>
            <w:r>
              <w:rPr>
                <w:rFonts w:ascii="Times New Roman" w:hAnsi="Times New Roman"/>
                <w:i w:val="0"/>
                <w:iCs/>
                <w:sz w:val="24"/>
                <w:szCs w:val="24"/>
              </w:rPr>
              <w:t xml:space="preserve">Взять (перевести) наряд в статус «в работе» одноименной кнопкой (в случае если вы исполнитель), если вы не исполнитель – назначить его. </w:t>
            </w:r>
          </w:p>
        </w:tc>
      </w:tr>
    </w:tbl>
    <w:p w14:paraId="221A37DB" w14:textId="77777777" w:rsidR="00F45001" w:rsidRDefault="00F45001" w:rsidP="001922E5">
      <w:pPr>
        <w:pStyle w:val="afffffffffffff8"/>
        <w:rPr>
          <w:lang w:eastAsia="en-US"/>
        </w:rPr>
      </w:pPr>
    </w:p>
    <w:p w14:paraId="6AD57947" w14:textId="77777777" w:rsidR="00F45001" w:rsidRDefault="00F45001" w:rsidP="001922E5">
      <w:pPr>
        <w:pStyle w:val="afffffffffffff8"/>
        <w:rPr>
          <w:lang w:eastAsia="en-US"/>
        </w:rPr>
      </w:pPr>
    </w:p>
    <w:p w14:paraId="366B11B7" w14:textId="77777777" w:rsidR="00F45001" w:rsidRDefault="00F45001" w:rsidP="001922E5">
      <w:pPr>
        <w:pStyle w:val="afffffffffffff8"/>
        <w:rPr>
          <w:lang w:eastAsia="en-US"/>
        </w:rPr>
      </w:pPr>
    </w:p>
    <w:p w14:paraId="653ADF4C" w14:textId="77777777" w:rsidR="00F45001" w:rsidRDefault="00F45001" w:rsidP="001922E5">
      <w:pPr>
        <w:pStyle w:val="afffffffffffff8"/>
        <w:rPr>
          <w:lang w:eastAsia="en-US"/>
        </w:rPr>
      </w:pPr>
    </w:p>
    <w:p w14:paraId="6442AEFC" w14:textId="77777777" w:rsidR="00F45001" w:rsidRDefault="00F45001" w:rsidP="001922E5">
      <w:pPr>
        <w:pStyle w:val="afffffffffffff8"/>
        <w:rPr>
          <w:lang w:eastAsia="en-US"/>
        </w:rPr>
      </w:pPr>
    </w:p>
    <w:p w14:paraId="4535A7C8" w14:textId="77777777" w:rsidR="00F45001" w:rsidRDefault="00F45001" w:rsidP="001922E5">
      <w:pPr>
        <w:pStyle w:val="afffffffffffff8"/>
        <w:rPr>
          <w:lang w:eastAsia="en-US"/>
        </w:rPr>
      </w:pPr>
    </w:p>
    <w:p w14:paraId="62FA2F26" w14:textId="77777777" w:rsidR="00F45001" w:rsidRDefault="00F45001" w:rsidP="001922E5">
      <w:pPr>
        <w:pStyle w:val="afffffffffffff8"/>
        <w:rPr>
          <w:lang w:eastAsia="en-US"/>
        </w:rPr>
      </w:pPr>
    </w:p>
    <w:p w14:paraId="317185E7" w14:textId="77777777" w:rsidR="00F45001" w:rsidRDefault="00F45001" w:rsidP="001922E5">
      <w:pPr>
        <w:pStyle w:val="afffffffffffff8"/>
        <w:rPr>
          <w:lang w:eastAsia="en-US"/>
        </w:rPr>
      </w:pPr>
    </w:p>
    <w:p w14:paraId="618D215B" w14:textId="77777777" w:rsidR="00F45001" w:rsidRDefault="00F45001" w:rsidP="001922E5">
      <w:pPr>
        <w:pStyle w:val="afffffffffffff8"/>
        <w:rPr>
          <w:lang w:eastAsia="en-US"/>
        </w:rPr>
      </w:pPr>
    </w:p>
    <w:p w14:paraId="4DE315E0" w14:textId="77777777" w:rsidR="00F45001" w:rsidRDefault="00F45001" w:rsidP="001922E5">
      <w:pPr>
        <w:pStyle w:val="afffffffffffff8"/>
        <w:rPr>
          <w:lang w:eastAsia="en-US"/>
        </w:rPr>
      </w:pPr>
    </w:p>
    <w:p w14:paraId="5A5DCC18" w14:textId="77777777" w:rsidR="00F45001" w:rsidRDefault="00F45001" w:rsidP="001922E5">
      <w:pPr>
        <w:pStyle w:val="afffffffffffff8"/>
        <w:rPr>
          <w:lang w:eastAsia="en-US"/>
        </w:rPr>
      </w:pPr>
    </w:p>
    <w:p w14:paraId="4CC0E226" w14:textId="77777777" w:rsidR="00F45001" w:rsidRDefault="00F45001" w:rsidP="001922E5">
      <w:pPr>
        <w:pStyle w:val="afffffffffffff8"/>
        <w:rPr>
          <w:lang w:eastAsia="en-US"/>
        </w:rPr>
      </w:pPr>
    </w:p>
    <w:p w14:paraId="7B286D17" w14:textId="77777777" w:rsidR="00F45001" w:rsidRDefault="00F45001" w:rsidP="001922E5">
      <w:pPr>
        <w:pStyle w:val="afffffffffffff8"/>
        <w:rPr>
          <w:lang w:eastAsia="en-US"/>
        </w:rPr>
      </w:pPr>
    </w:p>
    <w:p w14:paraId="347C6A0D" w14:textId="77777777" w:rsidR="007547F7" w:rsidRDefault="007547F7" w:rsidP="001922E5">
      <w:pPr>
        <w:pStyle w:val="afffffffffffff8"/>
        <w:rPr>
          <w:lang w:eastAsia="en-US"/>
        </w:rPr>
        <w:sectPr w:rsidR="007547F7" w:rsidSect="005F13ED">
          <w:headerReference w:type="default" r:id="rId21"/>
          <w:headerReference w:type="first" r:id="rId22"/>
          <w:type w:val="continuous"/>
          <w:pgSz w:w="11906" w:h="16838"/>
          <w:pgMar w:top="1134" w:right="850" w:bottom="1134" w:left="1701" w:header="708" w:footer="708" w:gutter="0"/>
          <w:cols w:space="708"/>
          <w:titlePg/>
          <w:docGrid w:linePitch="381"/>
        </w:sectPr>
      </w:pPr>
    </w:p>
    <w:p w14:paraId="1655C9BF" w14:textId="1EB0AEA3" w:rsidR="001922E5" w:rsidRPr="006F7DDA" w:rsidRDefault="001922E5" w:rsidP="001922E5">
      <w:pPr>
        <w:pStyle w:val="afffffffffffff8"/>
        <w:rPr>
          <w:lang w:eastAsia="en-US"/>
        </w:rPr>
      </w:pPr>
      <w:r w:rsidRPr="006F7DDA">
        <w:rPr>
          <w:lang w:eastAsia="en-US"/>
        </w:rPr>
        <w:t>СОСТАВИЛИ</w:t>
      </w:r>
    </w:p>
    <w:tbl>
      <w:tblPr>
        <w:tblW w:w="96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85" w:type="dxa"/>
          <w:left w:w="57" w:type="dxa"/>
          <w:bottom w:w="85" w:type="dxa"/>
          <w:right w:w="57" w:type="dxa"/>
        </w:tblCellMar>
        <w:tblLook w:val="04A0" w:firstRow="1" w:lastRow="0" w:firstColumn="1" w:lastColumn="0" w:noHBand="0" w:noVBand="1"/>
      </w:tblPr>
      <w:tblGrid>
        <w:gridCol w:w="2096"/>
        <w:gridCol w:w="2253"/>
        <w:gridCol w:w="2001"/>
        <w:gridCol w:w="1859"/>
        <w:gridCol w:w="1430"/>
      </w:tblGrid>
      <w:tr w:rsidR="001922E5" w:rsidRPr="006F7DDA" w14:paraId="4E2773EE" w14:textId="77777777" w:rsidTr="000B371F">
        <w:trPr>
          <w:jc w:val="center"/>
        </w:trPr>
        <w:tc>
          <w:tcPr>
            <w:tcW w:w="2096" w:type="dxa"/>
            <w:tcBorders>
              <w:bottom w:val="single" w:sz="4" w:space="0" w:color="000000"/>
            </w:tcBorders>
            <w:tcMar>
              <w:top w:w="85" w:type="dxa"/>
              <w:bottom w:w="85" w:type="dxa"/>
            </w:tcMar>
            <w:vAlign w:val="center"/>
          </w:tcPr>
          <w:p w14:paraId="742963D9"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Наименование организации, предприятия</w:t>
            </w:r>
          </w:p>
        </w:tc>
        <w:tc>
          <w:tcPr>
            <w:tcW w:w="2253" w:type="dxa"/>
            <w:tcBorders>
              <w:bottom w:val="single" w:sz="4" w:space="0" w:color="000000"/>
            </w:tcBorders>
            <w:tcMar>
              <w:top w:w="85" w:type="dxa"/>
              <w:bottom w:w="85" w:type="dxa"/>
            </w:tcMar>
            <w:vAlign w:val="center"/>
          </w:tcPr>
          <w:p w14:paraId="72E87643"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Должность</w:t>
            </w:r>
          </w:p>
        </w:tc>
        <w:tc>
          <w:tcPr>
            <w:tcW w:w="2001" w:type="dxa"/>
            <w:tcMar>
              <w:top w:w="85" w:type="dxa"/>
              <w:bottom w:w="85" w:type="dxa"/>
            </w:tcMar>
            <w:vAlign w:val="center"/>
          </w:tcPr>
          <w:p w14:paraId="5B0DE10C"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 xml:space="preserve">Фамилия, имя, </w:t>
            </w:r>
            <w:r w:rsidRPr="006F7DDA">
              <w:rPr>
                <w:rFonts w:ascii="Times New Roman" w:eastAsia="Calibri" w:hAnsi="Times New Roman"/>
                <w:i w:val="0"/>
                <w:szCs w:val="28"/>
                <w:lang w:eastAsia="en-US"/>
              </w:rPr>
              <w:br/>
              <w:t>отчество</w:t>
            </w:r>
          </w:p>
        </w:tc>
        <w:tc>
          <w:tcPr>
            <w:tcW w:w="1859" w:type="dxa"/>
            <w:tcMar>
              <w:top w:w="85" w:type="dxa"/>
              <w:bottom w:w="85" w:type="dxa"/>
            </w:tcMar>
            <w:vAlign w:val="center"/>
          </w:tcPr>
          <w:p w14:paraId="3E7F7B2D"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Подпись</w:t>
            </w:r>
          </w:p>
        </w:tc>
        <w:tc>
          <w:tcPr>
            <w:tcW w:w="1430" w:type="dxa"/>
            <w:tcMar>
              <w:top w:w="85" w:type="dxa"/>
              <w:bottom w:w="85" w:type="dxa"/>
            </w:tcMar>
            <w:vAlign w:val="center"/>
          </w:tcPr>
          <w:p w14:paraId="3BA543D1" w14:textId="77777777" w:rsidR="001922E5" w:rsidRPr="006F7DDA" w:rsidRDefault="001922E5" w:rsidP="00D5225C">
            <w:pPr>
              <w:spacing w:before="60" w:after="60"/>
              <w:jc w:val="center"/>
              <w:rPr>
                <w:rFonts w:ascii="Times New Roman" w:eastAsia="Calibri" w:hAnsi="Times New Roman"/>
                <w:i w:val="0"/>
                <w:szCs w:val="28"/>
                <w:lang w:eastAsia="en-US"/>
              </w:rPr>
            </w:pPr>
            <w:r w:rsidRPr="006F7DDA">
              <w:rPr>
                <w:rFonts w:ascii="Times New Roman" w:eastAsia="Calibri" w:hAnsi="Times New Roman"/>
                <w:i w:val="0"/>
                <w:szCs w:val="28"/>
                <w:lang w:eastAsia="en-US"/>
              </w:rPr>
              <w:t>Дата</w:t>
            </w:r>
          </w:p>
        </w:tc>
      </w:tr>
      <w:tr w:rsidR="000B371F" w:rsidRPr="006F7DDA" w14:paraId="32424296" w14:textId="77777777" w:rsidTr="000B371F">
        <w:trPr>
          <w:jc w:val="center"/>
        </w:trPr>
        <w:tc>
          <w:tcPr>
            <w:tcW w:w="2096" w:type="dxa"/>
            <w:tcBorders>
              <w:bottom w:val="single" w:sz="4" w:space="0" w:color="000000"/>
            </w:tcBorders>
            <w:tcMar>
              <w:top w:w="85" w:type="dxa"/>
              <w:bottom w:w="85" w:type="dxa"/>
            </w:tcMar>
          </w:tcPr>
          <w:p w14:paraId="5A97447B" w14:textId="05532B0B" w:rsidR="000B371F" w:rsidRPr="006F7DDA" w:rsidRDefault="000B371F" w:rsidP="000452D8">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782B0669" w14:textId="77777777" w:rsidR="000B371F" w:rsidRPr="006F7DDA" w:rsidRDefault="000B371F" w:rsidP="000B371F">
            <w:pPr>
              <w:rPr>
                <w:rFonts w:ascii="Times New Roman" w:hAnsi="Times New Roman"/>
                <w:i w:val="0"/>
                <w:szCs w:val="28"/>
              </w:rPr>
            </w:pPr>
            <w:r w:rsidRPr="006F7DDA">
              <w:rPr>
                <w:rFonts w:ascii="Times New Roman" w:hAnsi="Times New Roman"/>
                <w:i w:val="0"/>
                <w:szCs w:val="28"/>
              </w:rPr>
              <w:t>Консультант</w:t>
            </w:r>
          </w:p>
        </w:tc>
        <w:tc>
          <w:tcPr>
            <w:tcW w:w="2001" w:type="dxa"/>
            <w:tcMar>
              <w:top w:w="85" w:type="dxa"/>
              <w:bottom w:w="85" w:type="dxa"/>
            </w:tcMar>
          </w:tcPr>
          <w:p w14:paraId="25A1E148" w14:textId="5E2B6E41" w:rsidR="000B371F" w:rsidRPr="006F7DDA" w:rsidRDefault="000B371F" w:rsidP="000B371F">
            <w:pPr>
              <w:jc w:val="left"/>
              <w:rPr>
                <w:rFonts w:ascii="Times New Roman" w:hAnsi="Times New Roman"/>
                <w:i w:val="0"/>
                <w:szCs w:val="28"/>
              </w:rPr>
            </w:pPr>
            <w:proofErr w:type="spellStart"/>
            <w:r w:rsidRPr="006F7DDA">
              <w:rPr>
                <w:rFonts w:ascii="Times New Roman" w:hAnsi="Times New Roman"/>
                <w:i w:val="0"/>
                <w:szCs w:val="28"/>
              </w:rPr>
              <w:t>Лавреев</w:t>
            </w:r>
            <w:proofErr w:type="spellEnd"/>
            <w:r w:rsidRPr="006F7DDA">
              <w:rPr>
                <w:rFonts w:ascii="Times New Roman" w:hAnsi="Times New Roman"/>
                <w:i w:val="0"/>
                <w:szCs w:val="28"/>
              </w:rPr>
              <w:t xml:space="preserve"> М.Г.</w:t>
            </w:r>
          </w:p>
        </w:tc>
        <w:tc>
          <w:tcPr>
            <w:tcW w:w="1859" w:type="dxa"/>
            <w:tcMar>
              <w:top w:w="85" w:type="dxa"/>
              <w:bottom w:w="85" w:type="dxa"/>
            </w:tcMar>
            <w:vAlign w:val="center"/>
          </w:tcPr>
          <w:p w14:paraId="4E4C59CD" w14:textId="77777777" w:rsidR="000B371F" w:rsidRPr="006F7DDA" w:rsidRDefault="000B371F" w:rsidP="000B371F">
            <w:pPr>
              <w:pStyle w:val="afffffffffffffa"/>
              <w:spacing w:before="120" w:after="120"/>
              <w:rPr>
                <w:sz w:val="28"/>
                <w:szCs w:val="28"/>
                <w:lang w:eastAsia="ru-RU"/>
              </w:rPr>
            </w:pPr>
          </w:p>
        </w:tc>
        <w:tc>
          <w:tcPr>
            <w:tcW w:w="1430" w:type="dxa"/>
            <w:tcMar>
              <w:top w:w="85" w:type="dxa"/>
              <w:bottom w:w="85" w:type="dxa"/>
            </w:tcMar>
            <w:vAlign w:val="center"/>
          </w:tcPr>
          <w:p w14:paraId="621DF4B9" w14:textId="77777777" w:rsidR="000B371F" w:rsidRPr="006F7DDA" w:rsidRDefault="000B371F" w:rsidP="000B371F">
            <w:pPr>
              <w:pStyle w:val="afffffffffffffa"/>
              <w:spacing w:before="120" w:after="120"/>
              <w:rPr>
                <w:color w:val="FF0000"/>
                <w:sz w:val="28"/>
                <w:szCs w:val="28"/>
                <w:highlight w:val="yellow"/>
                <w:lang w:eastAsia="ru-RU"/>
              </w:rPr>
            </w:pPr>
          </w:p>
        </w:tc>
      </w:tr>
      <w:tr w:rsidR="000B371F" w:rsidRPr="006F7DDA" w14:paraId="14BEA014" w14:textId="77777777" w:rsidTr="000B371F">
        <w:trPr>
          <w:trHeight w:val="779"/>
          <w:jc w:val="center"/>
        </w:trPr>
        <w:tc>
          <w:tcPr>
            <w:tcW w:w="2096" w:type="dxa"/>
            <w:tcBorders>
              <w:bottom w:val="single" w:sz="4" w:space="0" w:color="000000"/>
            </w:tcBorders>
            <w:tcMar>
              <w:top w:w="85" w:type="dxa"/>
              <w:bottom w:w="85" w:type="dxa"/>
            </w:tcMar>
          </w:tcPr>
          <w:p w14:paraId="3301451E" w14:textId="3CF2B079" w:rsidR="000B371F" w:rsidRPr="006F7DDA" w:rsidRDefault="000B371F" w:rsidP="000452D8">
            <w:pPr>
              <w:jc w:val="left"/>
              <w:rPr>
                <w:rFonts w:ascii="Times New Roman" w:hAnsi="Times New Roman"/>
                <w:i w:val="0"/>
                <w:szCs w:val="28"/>
              </w:rPr>
            </w:pPr>
            <w:r w:rsidRPr="00B869F8">
              <w:rPr>
                <w:rFonts w:ascii="Times New Roman" w:eastAsia="Calibri" w:hAnsi="Times New Roman"/>
                <w:i w:val="0"/>
                <w:szCs w:val="28"/>
                <w:lang w:eastAsia="en-US"/>
              </w:rPr>
              <w:t>ООО «Галактика Транспорт»</w:t>
            </w:r>
          </w:p>
        </w:tc>
        <w:tc>
          <w:tcPr>
            <w:tcW w:w="2253" w:type="dxa"/>
            <w:tcBorders>
              <w:bottom w:val="single" w:sz="4" w:space="0" w:color="000000"/>
            </w:tcBorders>
            <w:tcMar>
              <w:top w:w="85" w:type="dxa"/>
              <w:bottom w:w="85" w:type="dxa"/>
            </w:tcMar>
          </w:tcPr>
          <w:p w14:paraId="52C55475" w14:textId="77777777" w:rsidR="000B371F" w:rsidRPr="006F7DDA" w:rsidRDefault="000B371F" w:rsidP="000B371F">
            <w:pPr>
              <w:rPr>
                <w:rFonts w:ascii="Times New Roman" w:hAnsi="Times New Roman"/>
                <w:i w:val="0"/>
                <w:szCs w:val="28"/>
                <w:lang w:val="en-US"/>
              </w:rPr>
            </w:pPr>
            <w:proofErr w:type="spellStart"/>
            <w:r w:rsidRPr="006F7DDA">
              <w:rPr>
                <w:rFonts w:ascii="Times New Roman" w:hAnsi="Times New Roman"/>
                <w:i w:val="0"/>
                <w:szCs w:val="28"/>
              </w:rPr>
              <w:t>Нормоконтролер</w:t>
            </w:r>
            <w:proofErr w:type="spellEnd"/>
          </w:p>
        </w:tc>
        <w:tc>
          <w:tcPr>
            <w:tcW w:w="2001" w:type="dxa"/>
            <w:tcMar>
              <w:top w:w="85" w:type="dxa"/>
              <w:bottom w:w="85" w:type="dxa"/>
            </w:tcMar>
          </w:tcPr>
          <w:p w14:paraId="7745EE0F" w14:textId="77777777" w:rsidR="000B371F" w:rsidRPr="006F7DDA" w:rsidRDefault="000B371F" w:rsidP="000B371F">
            <w:pPr>
              <w:jc w:val="left"/>
              <w:rPr>
                <w:rFonts w:ascii="Times New Roman" w:hAnsi="Times New Roman"/>
                <w:i w:val="0"/>
                <w:szCs w:val="28"/>
              </w:rPr>
            </w:pPr>
            <w:r w:rsidRPr="006F7DDA">
              <w:rPr>
                <w:rFonts w:ascii="Times New Roman" w:hAnsi="Times New Roman"/>
                <w:i w:val="0"/>
                <w:szCs w:val="28"/>
              </w:rPr>
              <w:t>Косовец А.Е.</w:t>
            </w:r>
          </w:p>
        </w:tc>
        <w:tc>
          <w:tcPr>
            <w:tcW w:w="1859" w:type="dxa"/>
            <w:tcMar>
              <w:top w:w="85" w:type="dxa"/>
              <w:bottom w:w="85" w:type="dxa"/>
            </w:tcMar>
            <w:vAlign w:val="center"/>
          </w:tcPr>
          <w:p w14:paraId="50CAA252" w14:textId="77777777" w:rsidR="000B371F" w:rsidRPr="006F7DDA" w:rsidRDefault="000B371F" w:rsidP="000B371F">
            <w:pPr>
              <w:pStyle w:val="afffffffffffffa"/>
              <w:spacing w:before="120" w:after="120"/>
              <w:rPr>
                <w:sz w:val="28"/>
                <w:szCs w:val="28"/>
                <w:lang w:eastAsia="ru-RU"/>
              </w:rPr>
            </w:pPr>
          </w:p>
        </w:tc>
        <w:tc>
          <w:tcPr>
            <w:tcW w:w="1430" w:type="dxa"/>
            <w:tcMar>
              <w:top w:w="85" w:type="dxa"/>
              <w:bottom w:w="85" w:type="dxa"/>
            </w:tcMar>
            <w:vAlign w:val="center"/>
          </w:tcPr>
          <w:p w14:paraId="08C1FAC9" w14:textId="77777777" w:rsidR="000B371F" w:rsidRPr="006F7DDA" w:rsidRDefault="000B371F" w:rsidP="000B371F">
            <w:pPr>
              <w:pStyle w:val="afffffffffffffa"/>
              <w:spacing w:before="120" w:after="120"/>
              <w:rPr>
                <w:color w:val="FF0000"/>
                <w:sz w:val="28"/>
                <w:szCs w:val="28"/>
                <w:highlight w:val="yellow"/>
                <w:lang w:eastAsia="ru-RU"/>
              </w:rPr>
            </w:pPr>
          </w:p>
        </w:tc>
      </w:tr>
    </w:tbl>
    <w:p w14:paraId="602768BD" w14:textId="77777777" w:rsidR="00835073" w:rsidRPr="006F7DDA" w:rsidRDefault="00835073" w:rsidP="00835073">
      <w:pPr>
        <w:pStyle w:val="1fc"/>
        <w:spacing w:line="240" w:lineRule="auto"/>
        <w:jc w:val="center"/>
      </w:pPr>
    </w:p>
    <w:sectPr w:rsidR="00835073" w:rsidRPr="006F7DDA" w:rsidSect="007547F7">
      <w:pgSz w:w="11906" w:h="16838"/>
      <w:pgMar w:top="1134" w:right="850" w:bottom="1134" w:left="1701"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BA3643" w14:textId="77777777" w:rsidR="006722E0" w:rsidRDefault="006722E0">
      <w:r>
        <w:separator/>
      </w:r>
    </w:p>
  </w:endnote>
  <w:endnote w:type="continuationSeparator" w:id="0">
    <w:p w14:paraId="49FB689F" w14:textId="77777777" w:rsidR="006722E0" w:rsidRDefault="006722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CYR">
    <w:panose1 w:val="020B0604020202020204"/>
    <w:charset w:val="00"/>
    <w:family w:val="swiss"/>
    <w:pitch w:val="variable"/>
    <w:sig w:usb0="E0002AFF" w:usb1="C0007843" w:usb2="00000009" w:usb3="00000000" w:csb0="000001FF" w:csb1="00000000"/>
  </w:font>
  <w:font w:name="Maiandra GD">
    <w:panose1 w:val="020E0502030308020204"/>
    <w:charset w:val="00"/>
    <w:family w:val="swiss"/>
    <w:pitch w:val="variable"/>
    <w:sig w:usb0="00000003" w:usb1="00000000" w:usb2="00000000" w:usb3="00000000" w:csb0="00000001" w:csb1="00000000"/>
  </w:font>
  <w:font w:name="ГОСТ тип А">
    <w:altName w:val="Arial"/>
    <w:charset w:val="CC"/>
    <w:family w:val="swiss"/>
    <w:pitch w:val="variable"/>
    <w:sig w:usb0="00000201" w:usb1="00000000" w:usb2="00000000" w:usb3="00000000" w:csb0="00000004"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Garamond">
    <w:panose1 w:val="020204040303010108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TimesET">
    <w:altName w:val="Times New Roman"/>
    <w:panose1 w:val="00000000000000000000"/>
    <w:charset w:val="00"/>
    <w:family w:val="auto"/>
    <w:notTrueType/>
    <w:pitch w:val="variable"/>
    <w:sig w:usb0="00000003" w:usb1="00000000" w:usb2="00000000" w:usb3="00000000" w:csb0="00000001" w:csb1="00000000"/>
  </w:font>
  <w:font w:name="Courier">
    <w:panose1 w:val="02070309020205020404"/>
    <w:charset w:val="00"/>
    <w:family w:val="modern"/>
    <w:notTrueType/>
    <w:pitch w:val="fixed"/>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 Cyr">
    <w:altName w:val="Arial"/>
    <w:panose1 w:val="00000000000000000000"/>
    <w:charset w:val="00"/>
    <w:family w:val="swiss"/>
    <w:notTrueType/>
    <w:pitch w:val="variable"/>
    <w:sig w:usb0="00000003" w:usb1="00000000" w:usb2="00000000" w:usb3="00000000" w:csb0="00000001" w:csb1="00000000"/>
  </w:font>
  <w:font w:name="PragmaticaCTT">
    <w:altName w:val="Times New Roman"/>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Batang">
    <w:altName w:val="바탕"/>
    <w:panose1 w:val="02030600000101010101"/>
    <w:charset w:val="81"/>
    <w:family w:val="roman"/>
    <w:pitch w:val="variable"/>
    <w:sig w:usb0="B00002AF" w:usb1="69D77CFB" w:usb2="00000030" w:usb3="00000000" w:csb0="0008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71F8EA" w14:textId="77777777" w:rsidR="006722E0" w:rsidRDefault="006722E0">
      <w:r>
        <w:separator/>
      </w:r>
    </w:p>
  </w:footnote>
  <w:footnote w:type="continuationSeparator" w:id="0">
    <w:p w14:paraId="4E5E2217" w14:textId="77777777" w:rsidR="006722E0" w:rsidRDefault="006722E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20431"/>
      <w:docPartObj>
        <w:docPartGallery w:val="Page Numbers (Top of Page)"/>
        <w:docPartUnique/>
      </w:docPartObj>
    </w:sdtPr>
    <w:sdtEndPr>
      <w:rPr>
        <w:rFonts w:ascii="Times New Roman" w:hAnsi="Times New Roman"/>
        <w:i w:val="0"/>
        <w:iCs/>
      </w:rPr>
    </w:sdtEndPr>
    <w:sdtContent>
      <w:p w14:paraId="5ED7942E" w14:textId="77777777" w:rsidR="003E2C47" w:rsidRDefault="003E2C47">
        <w:pPr>
          <w:pStyle w:val="af6"/>
          <w:jc w:val="center"/>
          <w:rPr>
            <w:rFonts w:ascii="Times New Roman" w:hAnsi="Times New Roman"/>
            <w:i w:val="0"/>
            <w:iCs/>
          </w:rPr>
        </w:pPr>
        <w:r w:rsidRPr="005F13ED">
          <w:rPr>
            <w:rFonts w:ascii="Times New Roman" w:hAnsi="Times New Roman"/>
            <w:i w:val="0"/>
            <w:iCs/>
          </w:rPr>
          <w:fldChar w:fldCharType="begin"/>
        </w:r>
        <w:r w:rsidRPr="005F13ED">
          <w:rPr>
            <w:rFonts w:ascii="Times New Roman" w:hAnsi="Times New Roman"/>
            <w:i w:val="0"/>
            <w:iCs/>
          </w:rPr>
          <w:instrText>PAGE   \* MERGEFORMAT</w:instrText>
        </w:r>
        <w:r w:rsidRPr="005F13ED">
          <w:rPr>
            <w:rFonts w:ascii="Times New Roman" w:hAnsi="Times New Roman"/>
            <w:i w:val="0"/>
            <w:iCs/>
          </w:rPr>
          <w:fldChar w:fldCharType="separate"/>
        </w:r>
        <w:r w:rsidR="00B0591D">
          <w:rPr>
            <w:rFonts w:ascii="Times New Roman" w:hAnsi="Times New Roman"/>
            <w:i w:val="0"/>
            <w:iCs/>
            <w:noProof/>
          </w:rPr>
          <w:t>11</w:t>
        </w:r>
        <w:r w:rsidRPr="005F13ED">
          <w:rPr>
            <w:rFonts w:ascii="Times New Roman" w:hAnsi="Times New Roman"/>
            <w:i w:val="0"/>
            <w:iCs/>
          </w:rPr>
          <w:fldChar w:fldCharType="end"/>
        </w:r>
      </w:p>
      <w:p w14:paraId="5EA8B5A4" w14:textId="4D88C198" w:rsidR="003E2C47" w:rsidRPr="0074707D" w:rsidRDefault="00C371DB" w:rsidP="0074707D">
        <w:pPr>
          <w:jc w:val="center"/>
          <w:rPr>
            <w:rFonts w:ascii="Times New Roman" w:hAnsi="Times New Roman"/>
            <w:i w:val="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CE07FB" w14:textId="6B5D48F7" w:rsidR="003E2C47" w:rsidRDefault="003E2C47" w:rsidP="007641A8">
    <w:pPr>
      <w:pStyle w:val="af6"/>
      <w:tabs>
        <w:tab w:val="left" w:pos="3500"/>
        <w:tab w:val="right" w:pos="9355"/>
      </w:tabs>
      <w:jc w:val="right"/>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FCD2A6C0"/>
    <w:lvl w:ilvl="0">
      <w:start w:val="1"/>
      <w:numFmt w:val="decimal"/>
      <w:pStyle w:val="5"/>
      <w:lvlText w:val="%1."/>
      <w:lvlJc w:val="left"/>
      <w:pPr>
        <w:tabs>
          <w:tab w:val="num" w:pos="1492"/>
        </w:tabs>
        <w:ind w:left="1492" w:hanging="360"/>
      </w:pPr>
      <w:rPr>
        <w:rFonts w:cs="Times New Roman"/>
      </w:rPr>
    </w:lvl>
  </w:abstractNum>
  <w:abstractNum w:abstractNumId="1" w15:restartNumberingAfterBreak="0">
    <w:nsid w:val="FFFFFF7E"/>
    <w:multiLevelType w:val="singleLevel"/>
    <w:tmpl w:val="3D2ADE9E"/>
    <w:lvl w:ilvl="0">
      <w:start w:val="1"/>
      <w:numFmt w:val="decimal"/>
      <w:pStyle w:val="3"/>
      <w:lvlText w:val="%1."/>
      <w:lvlJc w:val="left"/>
      <w:pPr>
        <w:tabs>
          <w:tab w:val="num" w:pos="926"/>
        </w:tabs>
        <w:ind w:left="926" w:hanging="360"/>
      </w:pPr>
      <w:rPr>
        <w:rFonts w:cs="Times New Roman"/>
      </w:rPr>
    </w:lvl>
  </w:abstractNum>
  <w:abstractNum w:abstractNumId="2" w15:restartNumberingAfterBreak="0">
    <w:nsid w:val="FFFFFF7F"/>
    <w:multiLevelType w:val="singleLevel"/>
    <w:tmpl w:val="8E549A02"/>
    <w:lvl w:ilvl="0">
      <w:start w:val="1"/>
      <w:numFmt w:val="decimal"/>
      <w:pStyle w:val="2"/>
      <w:lvlText w:val="%1."/>
      <w:lvlJc w:val="left"/>
      <w:pPr>
        <w:tabs>
          <w:tab w:val="num" w:pos="643"/>
        </w:tabs>
        <w:ind w:left="643" w:hanging="360"/>
      </w:pPr>
      <w:rPr>
        <w:rFonts w:cs="Times New Roman"/>
      </w:rPr>
    </w:lvl>
  </w:abstractNum>
  <w:abstractNum w:abstractNumId="3" w15:restartNumberingAfterBreak="0">
    <w:nsid w:val="FFFFFF80"/>
    <w:multiLevelType w:val="singleLevel"/>
    <w:tmpl w:val="D702E170"/>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2"/>
    <w:multiLevelType w:val="singleLevel"/>
    <w:tmpl w:val="5288BCB8"/>
    <w:lvl w:ilvl="0">
      <w:start w:val="1"/>
      <w:numFmt w:val="bullet"/>
      <w:pStyle w:val="30"/>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F418ECAE"/>
    <w:lvl w:ilvl="0">
      <w:start w:val="1"/>
      <w:numFmt w:val="bullet"/>
      <w:pStyle w:val="4"/>
      <w:lvlText w:val="-"/>
      <w:lvlJc w:val="left"/>
      <w:pPr>
        <w:tabs>
          <w:tab w:val="num" w:pos="360"/>
        </w:tabs>
        <w:ind w:left="360" w:hanging="360"/>
      </w:pPr>
      <w:rPr>
        <w:rFonts w:ascii="Times New Roman" w:hAnsi="Times New Roman" w:hint="default"/>
      </w:rPr>
    </w:lvl>
  </w:abstractNum>
  <w:abstractNum w:abstractNumId="6" w15:restartNumberingAfterBreak="0">
    <w:nsid w:val="FFFFFFFB"/>
    <w:multiLevelType w:val="multilevel"/>
    <w:tmpl w:val="BA6A1F24"/>
    <w:lvl w:ilvl="0">
      <w:start w:val="1"/>
      <w:numFmt w:val="decimal"/>
      <w:pStyle w:val="1"/>
      <w:lvlText w:val="%1"/>
      <w:lvlJc w:val="left"/>
      <w:pPr>
        <w:tabs>
          <w:tab w:val="num" w:pos="-228"/>
        </w:tabs>
        <w:ind w:left="1932" w:hanging="742"/>
      </w:pPr>
      <w:rPr>
        <w:rFonts w:cs="Times New Roman" w:hint="default"/>
      </w:rPr>
    </w:lvl>
    <w:lvl w:ilvl="1">
      <w:start w:val="1"/>
      <w:numFmt w:val="decimal"/>
      <w:pStyle w:val="20"/>
      <w:lvlText w:val="%1.%2"/>
      <w:lvlJc w:val="left"/>
      <w:pPr>
        <w:tabs>
          <w:tab w:val="num" w:pos="7372"/>
        </w:tabs>
        <w:ind w:left="10252" w:hanging="1462"/>
      </w:pPr>
      <w:rPr>
        <w:rFonts w:cs="Times New Roman" w:hint="default"/>
        <w:b/>
        <w:i w:val="0"/>
      </w:rPr>
    </w:lvl>
    <w:lvl w:ilvl="2">
      <w:start w:val="1"/>
      <w:numFmt w:val="decimal"/>
      <w:pStyle w:val="31"/>
      <w:lvlText w:val="%1.%2.%3"/>
      <w:lvlJc w:val="left"/>
      <w:pPr>
        <w:tabs>
          <w:tab w:val="num" w:pos="1190"/>
        </w:tabs>
        <w:ind w:left="1059" w:firstLine="131"/>
      </w:pPr>
      <w:rPr>
        <w:rFonts w:cs="Times New Roman" w:hint="default"/>
        <w:i w:val="0"/>
      </w:rPr>
    </w:lvl>
    <w:lvl w:ilvl="3">
      <w:start w:val="1"/>
      <w:numFmt w:val="decimal"/>
      <w:pStyle w:val="40"/>
      <w:lvlText w:val="%1.%2.%3.%4"/>
      <w:lvlJc w:val="left"/>
      <w:pPr>
        <w:tabs>
          <w:tab w:val="num" w:pos="1844"/>
        </w:tabs>
        <w:ind w:left="1713" w:firstLine="131"/>
      </w:pPr>
      <w:rPr>
        <w:rFonts w:ascii="Times New Roman" w:hAnsi="Times New Roman" w:cs="Times New Roman" w:hint="default"/>
        <w:b/>
        <w:bCs w:val="0"/>
        <w:i w:val="0"/>
        <w:iCs/>
        <w:caps w:val="0"/>
        <w:smallCaps w:val="0"/>
        <w:strike w:val="0"/>
        <w:dstrike w:val="0"/>
        <w:snapToGrid w:val="0"/>
        <w:vanish w:val="0"/>
        <w:color w:val="000000"/>
        <w:spacing w:val="0"/>
        <w:w w:val="0"/>
        <w:kern w:val="0"/>
        <w:position w:val="0"/>
        <w:sz w:val="28"/>
        <w:szCs w:val="28"/>
        <w:u w:val="none"/>
        <w:vertAlign w:val="baseline"/>
      </w:rPr>
    </w:lvl>
    <w:lvl w:ilvl="4">
      <w:start w:val="1"/>
      <w:numFmt w:val="decimal"/>
      <w:pStyle w:val="51"/>
      <w:lvlText w:val="%1.%2.%3.%4.%5"/>
      <w:lvlJc w:val="left"/>
      <w:pPr>
        <w:tabs>
          <w:tab w:val="num" w:pos="-228"/>
        </w:tabs>
        <w:ind w:left="1059" w:firstLine="131"/>
      </w:pPr>
      <w:rPr>
        <w:rFonts w:cs="Times New Roman" w:hint="default"/>
      </w:rPr>
    </w:lvl>
    <w:lvl w:ilvl="5">
      <w:start w:val="1"/>
      <w:numFmt w:val="decimal"/>
      <w:pStyle w:val="6"/>
      <w:lvlText w:val="%1.%2.%3.%4.%5.%6"/>
      <w:lvlJc w:val="left"/>
      <w:pPr>
        <w:tabs>
          <w:tab w:val="num" w:pos="-228"/>
        </w:tabs>
        <w:ind w:left="5532" w:hanging="720"/>
      </w:pPr>
      <w:rPr>
        <w:rFonts w:cs="Times New Roman" w:hint="default"/>
      </w:rPr>
    </w:lvl>
    <w:lvl w:ilvl="6">
      <w:start w:val="1"/>
      <w:numFmt w:val="decimal"/>
      <w:pStyle w:val="7"/>
      <w:lvlText w:val="%1.%2.%3.%4.%5.%6.%7."/>
      <w:lvlJc w:val="left"/>
      <w:pPr>
        <w:tabs>
          <w:tab w:val="num" w:pos="-228"/>
        </w:tabs>
        <w:ind w:left="6252" w:hanging="720"/>
      </w:pPr>
      <w:rPr>
        <w:rFonts w:cs="Times New Roman" w:hint="default"/>
      </w:rPr>
    </w:lvl>
    <w:lvl w:ilvl="7">
      <w:start w:val="1"/>
      <w:numFmt w:val="decimal"/>
      <w:pStyle w:val="8"/>
      <w:lvlText w:val="%1.%2.%3.%4.%5.%6.%7.%8."/>
      <w:lvlJc w:val="left"/>
      <w:pPr>
        <w:tabs>
          <w:tab w:val="num" w:pos="-228"/>
        </w:tabs>
        <w:ind w:left="6972" w:hanging="720"/>
      </w:pPr>
      <w:rPr>
        <w:rFonts w:cs="Times New Roman" w:hint="default"/>
      </w:rPr>
    </w:lvl>
    <w:lvl w:ilvl="8">
      <w:start w:val="1"/>
      <w:numFmt w:val="decimal"/>
      <w:pStyle w:val="9"/>
      <w:lvlText w:val="%1.%2.%3.%4.%5.%6.%7.%8.%9."/>
      <w:lvlJc w:val="left"/>
      <w:pPr>
        <w:tabs>
          <w:tab w:val="num" w:pos="-228"/>
        </w:tabs>
        <w:ind w:left="7692" w:hanging="72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abstractNum>
  <w:abstractNum w:abstractNumId="7" w15:restartNumberingAfterBreak="0">
    <w:nsid w:val="0000000F"/>
    <w:multiLevelType w:val="singleLevel"/>
    <w:tmpl w:val="0000000F"/>
    <w:name w:val="Outline"/>
    <w:lvl w:ilvl="0">
      <w:start w:val="1"/>
      <w:numFmt w:val="decimal"/>
      <w:lvlText w:val="%1."/>
      <w:lvlJc w:val="left"/>
      <w:pPr>
        <w:tabs>
          <w:tab w:val="num" w:pos="1440"/>
        </w:tabs>
        <w:ind w:left="1440" w:hanging="360"/>
      </w:pPr>
      <w:rPr>
        <w:rFonts w:cs="Times New Roman"/>
      </w:rPr>
    </w:lvl>
  </w:abstractNum>
  <w:abstractNum w:abstractNumId="8" w15:restartNumberingAfterBreak="0">
    <w:nsid w:val="00000011"/>
    <w:multiLevelType w:val="singleLevel"/>
    <w:tmpl w:val="00000011"/>
    <w:name w:val="WW8Num2"/>
    <w:lvl w:ilvl="0">
      <w:start w:val="1"/>
      <w:numFmt w:val="decimal"/>
      <w:lvlText w:val="%1."/>
      <w:lvlJc w:val="left"/>
      <w:pPr>
        <w:tabs>
          <w:tab w:val="num" w:pos="1440"/>
        </w:tabs>
        <w:ind w:left="1440" w:hanging="360"/>
      </w:pPr>
      <w:rPr>
        <w:rFonts w:cs="Times New Roman"/>
      </w:rPr>
    </w:lvl>
  </w:abstractNum>
  <w:abstractNum w:abstractNumId="9" w15:restartNumberingAfterBreak="0">
    <w:nsid w:val="00000012"/>
    <w:multiLevelType w:val="singleLevel"/>
    <w:tmpl w:val="00000012"/>
    <w:name w:val="WW8Num4"/>
    <w:lvl w:ilvl="0">
      <w:start w:val="1"/>
      <w:numFmt w:val="decimal"/>
      <w:lvlText w:val="%1."/>
      <w:lvlJc w:val="left"/>
      <w:pPr>
        <w:tabs>
          <w:tab w:val="num" w:pos="1440"/>
        </w:tabs>
        <w:ind w:left="1440" w:hanging="360"/>
      </w:pPr>
      <w:rPr>
        <w:rFonts w:cs="Times New Roman"/>
      </w:rPr>
    </w:lvl>
  </w:abstractNum>
  <w:abstractNum w:abstractNumId="10" w15:restartNumberingAfterBreak="0">
    <w:nsid w:val="00000013"/>
    <w:multiLevelType w:val="singleLevel"/>
    <w:tmpl w:val="00000013"/>
    <w:name w:val="WW8Num10"/>
    <w:lvl w:ilvl="0">
      <w:start w:val="1"/>
      <w:numFmt w:val="bullet"/>
      <w:lvlText w:val=""/>
      <w:lvlJc w:val="left"/>
      <w:pPr>
        <w:tabs>
          <w:tab w:val="num" w:pos="1440"/>
        </w:tabs>
        <w:ind w:left="1440" w:hanging="360"/>
      </w:pPr>
      <w:rPr>
        <w:rFonts w:ascii="Symbol" w:hAnsi="Symbol"/>
      </w:rPr>
    </w:lvl>
  </w:abstractNum>
  <w:abstractNum w:abstractNumId="11" w15:restartNumberingAfterBreak="0">
    <w:nsid w:val="00BF5BF4"/>
    <w:multiLevelType w:val="multilevel"/>
    <w:tmpl w:val="F244C34C"/>
    <w:name w:val="WW8Num14"/>
    <w:lvl w:ilvl="0">
      <w:start w:val="1"/>
      <w:numFmt w:val="decimal"/>
      <w:pStyle w:val="listNumberred"/>
      <w:lvlText w:val="%1)"/>
      <w:lvlJc w:val="left"/>
      <w:pPr>
        <w:ind w:left="1494" w:hanging="360"/>
      </w:pPr>
      <w:rPr>
        <w:rFonts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russianLower"/>
      <w:lvlText w:val="%2)"/>
      <w:lvlJc w:val="left"/>
      <w:pPr>
        <w:tabs>
          <w:tab w:val="num" w:pos="2214"/>
        </w:tabs>
        <w:ind w:left="2214" w:hanging="360"/>
      </w:pPr>
      <w:rPr>
        <w:rFonts w:cs="Times New Roman" w:hint="default"/>
      </w:rPr>
    </w:lvl>
    <w:lvl w:ilvl="2">
      <w:start w:val="1"/>
      <w:numFmt w:val="bullet"/>
      <w:lvlText w:val=""/>
      <w:lvlJc w:val="left"/>
      <w:pPr>
        <w:tabs>
          <w:tab w:val="num" w:pos="3249"/>
        </w:tabs>
        <w:ind w:left="3249"/>
      </w:pPr>
      <w:rPr>
        <w:rFonts w:ascii="Symbol" w:hAnsi="Symbol" w:hint="default"/>
      </w:rPr>
    </w:lvl>
    <w:lvl w:ilvl="3">
      <w:start w:val="1"/>
      <w:numFmt w:val="decimal"/>
      <w:lvlText w:val="%4."/>
      <w:lvlJc w:val="left"/>
      <w:pPr>
        <w:tabs>
          <w:tab w:val="num" w:pos="3816"/>
        </w:tabs>
        <w:ind w:left="3249"/>
      </w:pPr>
      <w:rPr>
        <w:rFonts w:cs="Times New Roman" w:hint="default"/>
      </w:rPr>
    </w:lvl>
    <w:lvl w:ilvl="4">
      <w:start w:val="1"/>
      <w:numFmt w:val="lowerLetter"/>
      <w:lvlText w:val="%5."/>
      <w:lvlJc w:val="left"/>
      <w:pPr>
        <w:tabs>
          <w:tab w:val="num" w:pos="6624"/>
        </w:tabs>
        <w:ind w:left="5454"/>
      </w:pPr>
      <w:rPr>
        <w:rFonts w:cs="Times New Roman" w:hint="default"/>
      </w:rPr>
    </w:lvl>
    <w:lvl w:ilvl="5">
      <w:start w:val="1"/>
      <w:numFmt w:val="lowerRoman"/>
      <w:lvlText w:val="%6."/>
      <w:lvlJc w:val="right"/>
      <w:pPr>
        <w:tabs>
          <w:tab w:val="num" w:pos="7704"/>
        </w:tabs>
        <w:ind w:left="6534"/>
      </w:pPr>
      <w:rPr>
        <w:rFonts w:cs="Times New Roman" w:hint="default"/>
      </w:rPr>
    </w:lvl>
    <w:lvl w:ilvl="6">
      <w:start w:val="1"/>
      <w:numFmt w:val="decimal"/>
      <w:lvlText w:val="%7."/>
      <w:lvlJc w:val="left"/>
      <w:pPr>
        <w:tabs>
          <w:tab w:val="num" w:pos="8784"/>
        </w:tabs>
        <w:ind w:left="7614"/>
      </w:pPr>
      <w:rPr>
        <w:rFonts w:cs="Times New Roman" w:hint="default"/>
      </w:rPr>
    </w:lvl>
    <w:lvl w:ilvl="7">
      <w:start w:val="1"/>
      <w:numFmt w:val="lowerLetter"/>
      <w:lvlText w:val="%8."/>
      <w:lvlJc w:val="left"/>
      <w:pPr>
        <w:tabs>
          <w:tab w:val="num" w:pos="9864"/>
        </w:tabs>
        <w:ind w:left="8694"/>
      </w:pPr>
      <w:rPr>
        <w:rFonts w:cs="Times New Roman" w:hint="default"/>
      </w:rPr>
    </w:lvl>
    <w:lvl w:ilvl="8">
      <w:start w:val="1"/>
      <w:numFmt w:val="lowerRoman"/>
      <w:lvlText w:val="%9."/>
      <w:lvlJc w:val="right"/>
      <w:pPr>
        <w:tabs>
          <w:tab w:val="num" w:pos="10944"/>
        </w:tabs>
        <w:ind w:left="9774"/>
      </w:pPr>
      <w:rPr>
        <w:rFonts w:cs="Times New Roman" w:hint="default"/>
      </w:rPr>
    </w:lvl>
  </w:abstractNum>
  <w:abstractNum w:abstractNumId="12" w15:restartNumberingAfterBreak="0">
    <w:nsid w:val="0FC11557"/>
    <w:multiLevelType w:val="multilevel"/>
    <w:tmpl w:val="D7E271DE"/>
    <w:name w:val="WW8Num15"/>
    <w:styleLink w:val="Bulleted4"/>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1152"/>
        </w:tabs>
        <w:ind w:left="1152" w:hanging="288"/>
      </w:pPr>
      <w:rPr>
        <w:rFonts w:ascii="Symbol" w:hAnsi="Symbol" w:hint="default"/>
        <w:sz w:val="24"/>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11F061A"/>
    <w:multiLevelType w:val="multilevel"/>
    <w:tmpl w:val="FF260852"/>
    <w:name w:val="WW8Num17"/>
    <w:styleLink w:val="Bulleted"/>
    <w:lvl w:ilvl="0">
      <w:start w:val="1"/>
      <w:numFmt w:val="bullet"/>
      <w:lvlText w:val=""/>
      <w:lvlJc w:val="left"/>
      <w:pPr>
        <w:tabs>
          <w:tab w:val="num" w:pos="720"/>
        </w:tabs>
        <w:ind w:left="720" w:hanging="360"/>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57011F0"/>
    <w:multiLevelType w:val="hybridMultilevel"/>
    <w:tmpl w:val="A05EE3C8"/>
    <w:lvl w:ilvl="0" w:tplc="FDB2413C">
      <w:start w:val="1"/>
      <w:numFmt w:val="bullet"/>
      <w:pStyle w:val="UTB1"/>
      <w:lvlText w:val="-"/>
      <w:lvlJc w:val="left"/>
      <w:pPr>
        <w:ind w:left="360" w:hanging="360"/>
      </w:pPr>
      <w:rPr>
        <w:rFonts w:ascii="Courier New" w:hAnsi="Courier New" w:hint="default"/>
      </w:rPr>
    </w:lvl>
    <w:lvl w:ilvl="1" w:tplc="04190003">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16FB5A57"/>
    <w:multiLevelType w:val="multilevel"/>
    <w:tmpl w:val="06A2D2DC"/>
    <w:name w:val="WW8Num18"/>
    <w:lvl w:ilvl="0">
      <w:start w:val="1"/>
      <w:numFmt w:val="bullet"/>
      <w:pStyle w:val="phBullet"/>
      <w:lvlText w:val=""/>
      <w:lvlJc w:val="left"/>
      <w:pPr>
        <w:tabs>
          <w:tab w:val="num" w:pos="922"/>
        </w:tabs>
        <w:ind w:left="927" w:hanging="360"/>
      </w:pPr>
      <w:rPr>
        <w:rFonts w:ascii="Symbol" w:hAnsi="Symbol" w:hint="default"/>
        <w:sz w:val="28"/>
      </w:rPr>
    </w:lvl>
    <w:lvl w:ilvl="1">
      <w:start w:val="1"/>
      <w:numFmt w:val="bullet"/>
      <w:lvlText w:val="o"/>
      <w:lvlJc w:val="left"/>
      <w:pPr>
        <w:tabs>
          <w:tab w:val="num" w:pos="1311"/>
        </w:tabs>
        <w:ind w:left="1311" w:hanging="360"/>
      </w:pPr>
      <w:rPr>
        <w:rFonts w:ascii="Courier New" w:hAnsi="Courier New" w:hint="default"/>
      </w:rPr>
    </w:lvl>
    <w:lvl w:ilvl="2">
      <w:start w:val="1"/>
      <w:numFmt w:val="bullet"/>
      <w:lvlText w:val=""/>
      <w:lvlJc w:val="left"/>
      <w:pPr>
        <w:tabs>
          <w:tab w:val="num" w:pos="2031"/>
        </w:tabs>
        <w:ind w:left="2031" w:hanging="360"/>
      </w:pPr>
      <w:rPr>
        <w:rFonts w:ascii="Wingdings" w:hAnsi="Wingdings" w:hint="default"/>
      </w:rPr>
    </w:lvl>
    <w:lvl w:ilvl="3">
      <w:start w:val="1"/>
      <w:numFmt w:val="bullet"/>
      <w:lvlText w:val=""/>
      <w:lvlJc w:val="left"/>
      <w:pPr>
        <w:tabs>
          <w:tab w:val="num" w:pos="2751"/>
        </w:tabs>
        <w:ind w:left="2751" w:hanging="360"/>
      </w:pPr>
      <w:rPr>
        <w:rFonts w:ascii="Symbol" w:hAnsi="Symbol" w:hint="default"/>
      </w:rPr>
    </w:lvl>
    <w:lvl w:ilvl="4">
      <w:start w:val="1"/>
      <w:numFmt w:val="bullet"/>
      <w:lvlText w:val="o"/>
      <w:lvlJc w:val="left"/>
      <w:pPr>
        <w:tabs>
          <w:tab w:val="num" w:pos="3471"/>
        </w:tabs>
        <w:ind w:left="3471" w:hanging="360"/>
      </w:pPr>
      <w:rPr>
        <w:rFonts w:ascii="Courier New" w:hAnsi="Courier New" w:hint="default"/>
      </w:rPr>
    </w:lvl>
    <w:lvl w:ilvl="5">
      <w:start w:val="1"/>
      <w:numFmt w:val="bullet"/>
      <w:lvlText w:val=""/>
      <w:lvlJc w:val="left"/>
      <w:pPr>
        <w:tabs>
          <w:tab w:val="num" w:pos="4191"/>
        </w:tabs>
        <w:ind w:left="4191" w:hanging="360"/>
      </w:pPr>
      <w:rPr>
        <w:rFonts w:ascii="Wingdings" w:hAnsi="Wingdings" w:hint="default"/>
      </w:rPr>
    </w:lvl>
    <w:lvl w:ilvl="6">
      <w:start w:val="1"/>
      <w:numFmt w:val="bullet"/>
      <w:lvlText w:val=""/>
      <w:lvlJc w:val="left"/>
      <w:pPr>
        <w:tabs>
          <w:tab w:val="num" w:pos="4911"/>
        </w:tabs>
        <w:ind w:left="4911" w:hanging="360"/>
      </w:pPr>
      <w:rPr>
        <w:rFonts w:ascii="Symbol" w:hAnsi="Symbol" w:hint="default"/>
      </w:rPr>
    </w:lvl>
    <w:lvl w:ilvl="7">
      <w:start w:val="1"/>
      <w:numFmt w:val="bullet"/>
      <w:lvlText w:val="o"/>
      <w:lvlJc w:val="left"/>
      <w:pPr>
        <w:tabs>
          <w:tab w:val="num" w:pos="5631"/>
        </w:tabs>
        <w:ind w:left="5631" w:hanging="360"/>
      </w:pPr>
      <w:rPr>
        <w:rFonts w:ascii="Courier New" w:hAnsi="Courier New" w:hint="default"/>
      </w:rPr>
    </w:lvl>
    <w:lvl w:ilvl="8">
      <w:start w:val="1"/>
      <w:numFmt w:val="bullet"/>
      <w:lvlText w:val=""/>
      <w:lvlJc w:val="left"/>
      <w:pPr>
        <w:tabs>
          <w:tab w:val="num" w:pos="6351"/>
        </w:tabs>
        <w:ind w:left="6351" w:hanging="360"/>
      </w:pPr>
      <w:rPr>
        <w:rFonts w:ascii="Wingdings" w:hAnsi="Wingdings" w:hint="default"/>
      </w:rPr>
    </w:lvl>
  </w:abstractNum>
  <w:abstractNum w:abstractNumId="16" w15:restartNumberingAfterBreak="0">
    <w:nsid w:val="1799102A"/>
    <w:multiLevelType w:val="hybridMultilevel"/>
    <w:tmpl w:val="B3D43A84"/>
    <w:lvl w:ilvl="0" w:tplc="4C8875DA">
      <w:start w:val="1"/>
      <w:numFmt w:val="decimal"/>
      <w:pStyle w:val="21"/>
      <w:lvlText w:val="%1)"/>
      <w:lvlJc w:val="left"/>
      <w:pPr>
        <w:ind w:left="1440" w:hanging="360"/>
      </w:pPr>
      <w:rPr>
        <w:rFonts w:cs="Times New Roman"/>
      </w:rPr>
    </w:lvl>
    <w:lvl w:ilvl="1" w:tplc="B7E2E836">
      <w:start w:val="1"/>
      <w:numFmt w:val="lowerLetter"/>
      <w:lvlText w:val="%2."/>
      <w:lvlJc w:val="left"/>
      <w:pPr>
        <w:ind w:left="2160" w:hanging="360"/>
      </w:pPr>
      <w:rPr>
        <w:rFonts w:cs="Times New Roman"/>
      </w:rPr>
    </w:lvl>
    <w:lvl w:ilvl="2" w:tplc="E8B405E8">
      <w:start w:val="1"/>
      <w:numFmt w:val="lowerRoman"/>
      <w:lvlText w:val="%3."/>
      <w:lvlJc w:val="right"/>
      <w:pPr>
        <w:ind w:left="2880" w:hanging="180"/>
      </w:pPr>
      <w:rPr>
        <w:rFonts w:cs="Times New Roman"/>
      </w:rPr>
    </w:lvl>
    <w:lvl w:ilvl="3" w:tplc="E91462A6">
      <w:start w:val="1"/>
      <w:numFmt w:val="decimal"/>
      <w:lvlText w:val="%4."/>
      <w:lvlJc w:val="left"/>
      <w:pPr>
        <w:ind w:left="3600" w:hanging="360"/>
      </w:pPr>
      <w:rPr>
        <w:rFonts w:cs="Times New Roman"/>
      </w:rPr>
    </w:lvl>
    <w:lvl w:ilvl="4" w:tplc="D9BE019E">
      <w:start w:val="1"/>
      <w:numFmt w:val="lowerLetter"/>
      <w:lvlText w:val="%5."/>
      <w:lvlJc w:val="left"/>
      <w:pPr>
        <w:ind w:left="4320" w:hanging="360"/>
      </w:pPr>
      <w:rPr>
        <w:rFonts w:cs="Times New Roman"/>
      </w:rPr>
    </w:lvl>
    <w:lvl w:ilvl="5" w:tplc="5768A500">
      <w:start w:val="1"/>
      <w:numFmt w:val="lowerRoman"/>
      <w:lvlText w:val="%6."/>
      <w:lvlJc w:val="right"/>
      <w:pPr>
        <w:ind w:left="5040" w:hanging="180"/>
      </w:pPr>
      <w:rPr>
        <w:rFonts w:cs="Times New Roman"/>
      </w:rPr>
    </w:lvl>
    <w:lvl w:ilvl="6" w:tplc="7B4688EC">
      <w:start w:val="1"/>
      <w:numFmt w:val="decimal"/>
      <w:lvlText w:val="%7."/>
      <w:lvlJc w:val="left"/>
      <w:pPr>
        <w:ind w:left="5760" w:hanging="360"/>
      </w:pPr>
      <w:rPr>
        <w:rFonts w:cs="Times New Roman"/>
      </w:rPr>
    </w:lvl>
    <w:lvl w:ilvl="7" w:tplc="6A2C9A18">
      <w:start w:val="1"/>
      <w:numFmt w:val="lowerLetter"/>
      <w:lvlText w:val="%8."/>
      <w:lvlJc w:val="left"/>
      <w:pPr>
        <w:ind w:left="6480" w:hanging="360"/>
      </w:pPr>
      <w:rPr>
        <w:rFonts w:cs="Times New Roman"/>
      </w:rPr>
    </w:lvl>
    <w:lvl w:ilvl="8" w:tplc="1E1EB0E4">
      <w:start w:val="1"/>
      <w:numFmt w:val="lowerRoman"/>
      <w:lvlText w:val="%9."/>
      <w:lvlJc w:val="right"/>
      <w:pPr>
        <w:ind w:left="7200" w:hanging="180"/>
      </w:pPr>
      <w:rPr>
        <w:rFonts w:cs="Times New Roman"/>
      </w:rPr>
    </w:lvl>
  </w:abstractNum>
  <w:abstractNum w:abstractNumId="17" w15:restartNumberingAfterBreak="0">
    <w:nsid w:val="19FD2EE7"/>
    <w:multiLevelType w:val="hybridMultilevel"/>
    <w:tmpl w:val="7B6EBF08"/>
    <w:lvl w:ilvl="0" w:tplc="B5A2AB7E">
      <w:start w:val="1"/>
      <w:numFmt w:val="bullet"/>
      <w:lvlText w:val=""/>
      <w:lvlJc w:val="left"/>
      <w:pPr>
        <w:tabs>
          <w:tab w:val="num" w:pos="1209"/>
        </w:tabs>
        <w:ind w:left="1209" w:hanging="358"/>
      </w:pPr>
      <w:rPr>
        <w:rFonts w:ascii="Symbol" w:hAnsi="Symbol" w:hint="default"/>
      </w:rPr>
    </w:lvl>
    <w:lvl w:ilvl="1" w:tplc="6BD40966">
      <w:start w:val="1"/>
      <w:numFmt w:val="bullet"/>
      <w:lvlText w:val="o"/>
      <w:lvlJc w:val="left"/>
      <w:pPr>
        <w:tabs>
          <w:tab w:val="num" w:pos="-53"/>
        </w:tabs>
        <w:ind w:left="-53" w:hanging="360"/>
      </w:pPr>
      <w:rPr>
        <w:rFonts w:ascii="Courier New" w:hAnsi="Courier New" w:hint="default"/>
      </w:rPr>
    </w:lvl>
    <w:lvl w:ilvl="2" w:tplc="D78E11BA">
      <w:start w:val="1"/>
      <w:numFmt w:val="bullet"/>
      <w:lvlText w:val=""/>
      <w:lvlJc w:val="left"/>
      <w:pPr>
        <w:tabs>
          <w:tab w:val="num" w:pos="667"/>
        </w:tabs>
        <w:ind w:left="667" w:hanging="360"/>
      </w:pPr>
      <w:rPr>
        <w:rFonts w:ascii="Wingdings" w:hAnsi="Wingdings" w:hint="default"/>
      </w:rPr>
    </w:lvl>
    <w:lvl w:ilvl="3" w:tplc="688AE8E0">
      <w:start w:val="1"/>
      <w:numFmt w:val="bullet"/>
      <w:lvlText w:val=""/>
      <w:lvlJc w:val="left"/>
      <w:pPr>
        <w:tabs>
          <w:tab w:val="num" w:pos="1387"/>
        </w:tabs>
        <w:ind w:left="1387" w:hanging="360"/>
      </w:pPr>
      <w:rPr>
        <w:rFonts w:ascii="Symbol" w:hAnsi="Symbol" w:hint="default"/>
      </w:rPr>
    </w:lvl>
    <w:lvl w:ilvl="4" w:tplc="76FE5CA6">
      <w:start w:val="1"/>
      <w:numFmt w:val="bullet"/>
      <w:pStyle w:val="phBullet2"/>
      <w:lvlText w:val=""/>
      <w:lvlJc w:val="left"/>
      <w:pPr>
        <w:tabs>
          <w:tab w:val="num" w:pos="2107"/>
        </w:tabs>
        <w:ind w:left="2107" w:hanging="360"/>
      </w:pPr>
      <w:rPr>
        <w:rFonts w:ascii="Symbol" w:hAnsi="Symbol" w:hint="default"/>
      </w:rPr>
    </w:lvl>
    <w:lvl w:ilvl="5" w:tplc="B4FA7ADC">
      <w:start w:val="1"/>
      <w:numFmt w:val="bullet"/>
      <w:lvlText w:val=""/>
      <w:lvlJc w:val="left"/>
      <w:pPr>
        <w:tabs>
          <w:tab w:val="num" w:pos="2827"/>
        </w:tabs>
        <w:ind w:left="2827" w:hanging="360"/>
      </w:pPr>
      <w:rPr>
        <w:rFonts w:ascii="Wingdings" w:hAnsi="Wingdings" w:hint="default"/>
      </w:rPr>
    </w:lvl>
    <w:lvl w:ilvl="6" w:tplc="B890E330">
      <w:start w:val="1"/>
      <w:numFmt w:val="bullet"/>
      <w:lvlText w:val=""/>
      <w:lvlJc w:val="left"/>
      <w:pPr>
        <w:tabs>
          <w:tab w:val="num" w:pos="3547"/>
        </w:tabs>
        <w:ind w:left="3547" w:hanging="360"/>
      </w:pPr>
      <w:rPr>
        <w:rFonts w:ascii="Symbol" w:hAnsi="Symbol" w:hint="default"/>
      </w:rPr>
    </w:lvl>
    <w:lvl w:ilvl="7" w:tplc="64FCA2E4">
      <w:start w:val="1"/>
      <w:numFmt w:val="bullet"/>
      <w:lvlText w:val="o"/>
      <w:lvlJc w:val="left"/>
      <w:pPr>
        <w:tabs>
          <w:tab w:val="num" w:pos="4267"/>
        </w:tabs>
        <w:ind w:left="4267" w:hanging="360"/>
      </w:pPr>
      <w:rPr>
        <w:rFonts w:ascii="Courier New" w:hAnsi="Courier New" w:hint="default"/>
      </w:rPr>
    </w:lvl>
    <w:lvl w:ilvl="8" w:tplc="A79EF4C0">
      <w:start w:val="1"/>
      <w:numFmt w:val="bullet"/>
      <w:lvlText w:val=""/>
      <w:lvlJc w:val="left"/>
      <w:pPr>
        <w:tabs>
          <w:tab w:val="num" w:pos="4987"/>
        </w:tabs>
        <w:ind w:left="4987" w:hanging="360"/>
      </w:pPr>
      <w:rPr>
        <w:rFonts w:ascii="Wingdings" w:hAnsi="Wingdings" w:hint="default"/>
      </w:rPr>
    </w:lvl>
  </w:abstractNum>
  <w:abstractNum w:abstractNumId="18" w15:restartNumberingAfterBreak="0">
    <w:nsid w:val="1DA738A1"/>
    <w:multiLevelType w:val="multilevel"/>
    <w:tmpl w:val="F4086508"/>
    <w:styleLink w:val="Style3"/>
    <w:lvl w:ilvl="0">
      <w:start w:val="1"/>
      <w:numFmt w:val="decimal"/>
      <w:lvlText w:val="Г.%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9" w15:restartNumberingAfterBreak="0">
    <w:nsid w:val="1E706461"/>
    <w:multiLevelType w:val="hybridMultilevel"/>
    <w:tmpl w:val="E6F27216"/>
    <w:lvl w:ilvl="0" w:tplc="C8620640">
      <w:start w:val="1"/>
      <w:numFmt w:val="bullet"/>
      <w:pStyle w:val="phBullet20"/>
      <w:lvlText w:val="o"/>
      <w:lvlJc w:val="left"/>
      <w:pPr>
        <w:ind w:left="1728" w:hanging="360"/>
      </w:pPr>
      <w:rPr>
        <w:rFonts w:ascii="Courier New" w:hAnsi="Courier New" w:hint="default"/>
      </w:rPr>
    </w:lvl>
    <w:lvl w:ilvl="1" w:tplc="332EE4DE">
      <w:start w:val="1"/>
      <w:numFmt w:val="bullet"/>
      <w:lvlText w:val="o"/>
      <w:lvlJc w:val="left"/>
      <w:pPr>
        <w:ind w:left="1731" w:hanging="360"/>
      </w:pPr>
      <w:rPr>
        <w:rFonts w:ascii="Courier New" w:hAnsi="Courier New" w:hint="default"/>
      </w:rPr>
    </w:lvl>
    <w:lvl w:ilvl="2" w:tplc="DFE044DA">
      <w:start w:val="1"/>
      <w:numFmt w:val="bullet"/>
      <w:lvlText w:val=""/>
      <w:lvlJc w:val="left"/>
      <w:pPr>
        <w:ind w:left="2451" w:hanging="360"/>
      </w:pPr>
      <w:rPr>
        <w:rFonts w:ascii="Wingdings" w:hAnsi="Wingdings" w:hint="default"/>
      </w:rPr>
    </w:lvl>
    <w:lvl w:ilvl="3" w:tplc="DA126D22">
      <w:start w:val="1"/>
      <w:numFmt w:val="bullet"/>
      <w:lvlText w:val=""/>
      <w:lvlJc w:val="left"/>
      <w:pPr>
        <w:ind w:left="3171" w:hanging="360"/>
      </w:pPr>
      <w:rPr>
        <w:rFonts w:ascii="Symbol" w:hAnsi="Symbol" w:hint="default"/>
      </w:rPr>
    </w:lvl>
    <w:lvl w:ilvl="4" w:tplc="4CBE7EEE">
      <w:start w:val="1"/>
      <w:numFmt w:val="bullet"/>
      <w:lvlText w:val="o"/>
      <w:lvlJc w:val="left"/>
      <w:pPr>
        <w:ind w:left="3891" w:hanging="360"/>
      </w:pPr>
      <w:rPr>
        <w:rFonts w:ascii="Courier New" w:hAnsi="Courier New" w:hint="default"/>
      </w:rPr>
    </w:lvl>
    <w:lvl w:ilvl="5" w:tplc="ECFE7B78">
      <w:start w:val="1"/>
      <w:numFmt w:val="bullet"/>
      <w:lvlText w:val=""/>
      <w:lvlJc w:val="left"/>
      <w:pPr>
        <w:ind w:left="4611" w:hanging="360"/>
      </w:pPr>
      <w:rPr>
        <w:rFonts w:ascii="Wingdings" w:hAnsi="Wingdings" w:hint="default"/>
      </w:rPr>
    </w:lvl>
    <w:lvl w:ilvl="6" w:tplc="1D605752">
      <w:start w:val="1"/>
      <w:numFmt w:val="bullet"/>
      <w:lvlText w:val=""/>
      <w:lvlJc w:val="left"/>
      <w:pPr>
        <w:ind w:left="5331" w:hanging="360"/>
      </w:pPr>
      <w:rPr>
        <w:rFonts w:ascii="Symbol" w:hAnsi="Symbol" w:hint="default"/>
      </w:rPr>
    </w:lvl>
    <w:lvl w:ilvl="7" w:tplc="6FD48634">
      <w:start w:val="1"/>
      <w:numFmt w:val="bullet"/>
      <w:lvlText w:val="o"/>
      <w:lvlJc w:val="left"/>
      <w:pPr>
        <w:ind w:left="6051" w:hanging="360"/>
      </w:pPr>
      <w:rPr>
        <w:rFonts w:ascii="Courier New" w:hAnsi="Courier New" w:hint="default"/>
      </w:rPr>
    </w:lvl>
    <w:lvl w:ilvl="8" w:tplc="DB7CD252">
      <w:start w:val="1"/>
      <w:numFmt w:val="bullet"/>
      <w:lvlText w:val=""/>
      <w:lvlJc w:val="left"/>
      <w:pPr>
        <w:ind w:left="6771" w:hanging="360"/>
      </w:pPr>
      <w:rPr>
        <w:rFonts w:ascii="Wingdings" w:hAnsi="Wingdings" w:hint="default"/>
      </w:rPr>
    </w:lvl>
  </w:abstractNum>
  <w:abstractNum w:abstractNumId="20" w15:restartNumberingAfterBreak="0">
    <w:nsid w:val="1F34522E"/>
    <w:multiLevelType w:val="hybridMultilevel"/>
    <w:tmpl w:val="85BE570C"/>
    <w:lvl w:ilvl="0" w:tplc="04190001">
      <w:start w:val="1"/>
      <w:numFmt w:val="decimal"/>
      <w:pStyle w:val="Heading1-nonumber"/>
      <w:lvlText w:val="%1"/>
      <w:lvlJc w:val="left"/>
      <w:pPr>
        <w:ind w:left="1571" w:hanging="360"/>
      </w:pPr>
      <w:rPr>
        <w:rFonts w:cs="Times New Roman" w:hint="default"/>
      </w:rPr>
    </w:lvl>
    <w:lvl w:ilvl="1" w:tplc="04190003">
      <w:start w:val="1"/>
      <w:numFmt w:val="lowerLetter"/>
      <w:lvlText w:val="%2."/>
      <w:lvlJc w:val="left"/>
      <w:pPr>
        <w:ind w:left="2291" w:hanging="360"/>
      </w:pPr>
      <w:rPr>
        <w:rFonts w:cs="Times New Roman"/>
      </w:rPr>
    </w:lvl>
    <w:lvl w:ilvl="2" w:tplc="04190005">
      <w:start w:val="1"/>
      <w:numFmt w:val="lowerRoman"/>
      <w:lvlText w:val="%3."/>
      <w:lvlJc w:val="right"/>
      <w:pPr>
        <w:ind w:left="3011" w:hanging="180"/>
      </w:pPr>
      <w:rPr>
        <w:rFonts w:cs="Times New Roman"/>
      </w:rPr>
    </w:lvl>
    <w:lvl w:ilvl="3" w:tplc="04190001">
      <w:start w:val="1"/>
      <w:numFmt w:val="decimal"/>
      <w:lvlText w:val="%4."/>
      <w:lvlJc w:val="left"/>
      <w:pPr>
        <w:ind w:left="3731" w:hanging="360"/>
      </w:pPr>
      <w:rPr>
        <w:rFonts w:cs="Times New Roman"/>
      </w:rPr>
    </w:lvl>
    <w:lvl w:ilvl="4" w:tplc="04190003">
      <w:start w:val="1"/>
      <w:numFmt w:val="lowerLetter"/>
      <w:lvlText w:val="%5."/>
      <w:lvlJc w:val="left"/>
      <w:pPr>
        <w:ind w:left="4451" w:hanging="360"/>
      </w:pPr>
      <w:rPr>
        <w:rFonts w:cs="Times New Roman"/>
      </w:rPr>
    </w:lvl>
    <w:lvl w:ilvl="5" w:tplc="04190005">
      <w:start w:val="1"/>
      <w:numFmt w:val="lowerRoman"/>
      <w:lvlText w:val="%6."/>
      <w:lvlJc w:val="right"/>
      <w:pPr>
        <w:ind w:left="5171" w:hanging="180"/>
      </w:pPr>
      <w:rPr>
        <w:rFonts w:cs="Times New Roman"/>
      </w:rPr>
    </w:lvl>
    <w:lvl w:ilvl="6" w:tplc="04190001">
      <w:start w:val="1"/>
      <w:numFmt w:val="decimal"/>
      <w:lvlText w:val="%7."/>
      <w:lvlJc w:val="left"/>
      <w:pPr>
        <w:ind w:left="5891" w:hanging="360"/>
      </w:pPr>
      <w:rPr>
        <w:rFonts w:cs="Times New Roman"/>
      </w:rPr>
    </w:lvl>
    <w:lvl w:ilvl="7" w:tplc="04190003">
      <w:start w:val="1"/>
      <w:numFmt w:val="lowerLetter"/>
      <w:lvlText w:val="%8."/>
      <w:lvlJc w:val="left"/>
      <w:pPr>
        <w:ind w:left="6611" w:hanging="360"/>
      </w:pPr>
      <w:rPr>
        <w:rFonts w:cs="Times New Roman"/>
      </w:rPr>
    </w:lvl>
    <w:lvl w:ilvl="8" w:tplc="04190005">
      <w:start w:val="1"/>
      <w:numFmt w:val="lowerRoman"/>
      <w:lvlText w:val="%9."/>
      <w:lvlJc w:val="right"/>
      <w:pPr>
        <w:ind w:left="7331" w:hanging="180"/>
      </w:pPr>
      <w:rPr>
        <w:rFonts w:cs="Times New Roman"/>
      </w:rPr>
    </w:lvl>
  </w:abstractNum>
  <w:abstractNum w:abstractNumId="21" w15:restartNumberingAfterBreak="0">
    <w:nsid w:val="21270B8A"/>
    <w:multiLevelType w:val="hybridMultilevel"/>
    <w:tmpl w:val="7644899C"/>
    <w:lvl w:ilvl="0" w:tplc="8FB8FD6A">
      <w:start w:val="1"/>
      <w:numFmt w:val="bullet"/>
      <w:pStyle w:val="a"/>
      <w:lvlText w:val=""/>
      <w:lvlJc w:val="left"/>
      <w:pPr>
        <w:ind w:left="1429" w:hanging="360"/>
      </w:pPr>
      <w:rPr>
        <w:rFonts w:ascii="Symbol" w:hAnsi="Symbol"/>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2" w15:restartNumberingAfterBreak="0">
    <w:nsid w:val="25C52F16"/>
    <w:multiLevelType w:val="hybridMultilevel"/>
    <w:tmpl w:val="F4AAD46A"/>
    <w:lvl w:ilvl="0" w:tplc="3D62249E">
      <w:start w:val="1"/>
      <w:numFmt w:val="bullet"/>
      <w:pStyle w:val="-1"/>
      <w:lvlText w:val=""/>
      <w:lvlJc w:val="left"/>
      <w:pPr>
        <w:tabs>
          <w:tab w:val="num" w:pos="1211"/>
        </w:tabs>
        <w:ind w:left="1191" w:hanging="340"/>
      </w:pPr>
      <w:rPr>
        <w:rFonts w:ascii="Symbol" w:hAnsi="Symbol" w:hint="default"/>
        <w:b w:val="0"/>
        <w:i w:val="0"/>
        <w:sz w:val="24"/>
      </w:rPr>
    </w:lvl>
    <w:lvl w:ilvl="1" w:tplc="15608886">
      <w:numFmt w:val="bullet"/>
      <w:lvlText w:val="-"/>
      <w:lvlJc w:val="left"/>
      <w:pPr>
        <w:tabs>
          <w:tab w:val="num" w:pos="2177"/>
        </w:tabs>
        <w:ind w:left="2177" w:hanging="360"/>
      </w:pPr>
      <w:rPr>
        <w:rFonts w:ascii="Arial CYR" w:eastAsia="Times New Roman" w:hAnsi="Arial CYR" w:hint="default"/>
      </w:rPr>
    </w:lvl>
    <w:lvl w:ilvl="2" w:tplc="ED72CEDA">
      <w:start w:val="1"/>
      <w:numFmt w:val="bullet"/>
      <w:lvlText w:val=""/>
      <w:lvlJc w:val="left"/>
      <w:pPr>
        <w:tabs>
          <w:tab w:val="num" w:pos="2897"/>
        </w:tabs>
        <w:ind w:left="2897" w:hanging="360"/>
      </w:pPr>
      <w:rPr>
        <w:rFonts w:ascii="Wingdings" w:hAnsi="Wingdings" w:hint="default"/>
      </w:rPr>
    </w:lvl>
    <w:lvl w:ilvl="3" w:tplc="31CEFBA2">
      <w:start w:val="1"/>
      <w:numFmt w:val="bullet"/>
      <w:lvlText w:val=""/>
      <w:lvlJc w:val="left"/>
      <w:pPr>
        <w:tabs>
          <w:tab w:val="num" w:pos="3617"/>
        </w:tabs>
        <w:ind w:left="3617" w:hanging="360"/>
      </w:pPr>
      <w:rPr>
        <w:rFonts w:ascii="Symbol" w:hAnsi="Symbol" w:hint="default"/>
      </w:rPr>
    </w:lvl>
    <w:lvl w:ilvl="4" w:tplc="082E4522">
      <w:start w:val="1"/>
      <w:numFmt w:val="bullet"/>
      <w:lvlText w:val="o"/>
      <w:lvlJc w:val="left"/>
      <w:pPr>
        <w:tabs>
          <w:tab w:val="num" w:pos="4337"/>
        </w:tabs>
        <w:ind w:left="4337" w:hanging="360"/>
      </w:pPr>
      <w:rPr>
        <w:rFonts w:ascii="Courier New" w:hAnsi="Courier New" w:hint="default"/>
      </w:rPr>
    </w:lvl>
    <w:lvl w:ilvl="5" w:tplc="ABE4FFF6">
      <w:start w:val="1"/>
      <w:numFmt w:val="bullet"/>
      <w:lvlText w:val=""/>
      <w:lvlJc w:val="left"/>
      <w:pPr>
        <w:tabs>
          <w:tab w:val="num" w:pos="5057"/>
        </w:tabs>
        <w:ind w:left="5057" w:hanging="360"/>
      </w:pPr>
      <w:rPr>
        <w:rFonts w:ascii="Wingdings" w:hAnsi="Wingdings" w:hint="default"/>
      </w:rPr>
    </w:lvl>
    <w:lvl w:ilvl="6" w:tplc="4D8ECB4A">
      <w:start w:val="1"/>
      <w:numFmt w:val="bullet"/>
      <w:lvlText w:val=""/>
      <w:lvlJc w:val="left"/>
      <w:pPr>
        <w:tabs>
          <w:tab w:val="num" w:pos="5777"/>
        </w:tabs>
        <w:ind w:left="5777" w:hanging="360"/>
      </w:pPr>
      <w:rPr>
        <w:rFonts w:ascii="Symbol" w:hAnsi="Symbol" w:hint="default"/>
      </w:rPr>
    </w:lvl>
    <w:lvl w:ilvl="7" w:tplc="4A446824">
      <w:start w:val="1"/>
      <w:numFmt w:val="bullet"/>
      <w:lvlText w:val="o"/>
      <w:lvlJc w:val="left"/>
      <w:pPr>
        <w:tabs>
          <w:tab w:val="num" w:pos="6497"/>
        </w:tabs>
        <w:ind w:left="6497" w:hanging="360"/>
      </w:pPr>
      <w:rPr>
        <w:rFonts w:ascii="Courier New" w:hAnsi="Courier New" w:hint="default"/>
      </w:rPr>
    </w:lvl>
    <w:lvl w:ilvl="8" w:tplc="A816CAF4">
      <w:start w:val="1"/>
      <w:numFmt w:val="bullet"/>
      <w:lvlText w:val=""/>
      <w:lvlJc w:val="left"/>
      <w:pPr>
        <w:tabs>
          <w:tab w:val="num" w:pos="7217"/>
        </w:tabs>
        <w:ind w:left="7217" w:hanging="360"/>
      </w:pPr>
      <w:rPr>
        <w:rFonts w:ascii="Wingdings" w:hAnsi="Wingdings" w:hint="default"/>
      </w:rPr>
    </w:lvl>
  </w:abstractNum>
  <w:abstractNum w:abstractNumId="23" w15:restartNumberingAfterBreak="0">
    <w:nsid w:val="265251A3"/>
    <w:multiLevelType w:val="multilevel"/>
    <w:tmpl w:val="D0C23D18"/>
    <w:styleLink w:val="Bulleted2"/>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576"/>
        </w:tabs>
        <w:ind w:left="576" w:hanging="288"/>
      </w:pPr>
      <w:rPr>
        <w:rFonts w:ascii="Courier New" w:hAnsi="Courier New" w:hint="default"/>
        <w:sz w:val="24"/>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91D752F"/>
    <w:multiLevelType w:val="hybridMultilevel"/>
    <w:tmpl w:val="2CB69A86"/>
    <w:lvl w:ilvl="0" w:tplc="DC94B61E">
      <w:start w:val="1"/>
      <w:numFmt w:val="decimal"/>
      <w:pStyle w:val="10"/>
      <w:lvlText w:val="%1)"/>
      <w:lvlJc w:val="left"/>
      <w:pPr>
        <w:ind w:left="1080" w:hanging="360"/>
      </w:pPr>
      <w:rPr>
        <w:rFonts w:cs="Times New Roman"/>
        <w:b w:val="0"/>
      </w:rPr>
    </w:lvl>
    <w:lvl w:ilvl="1" w:tplc="4EAC8C74">
      <w:start w:val="1"/>
      <w:numFmt w:val="lowerLetter"/>
      <w:lvlText w:val="%2."/>
      <w:lvlJc w:val="left"/>
      <w:pPr>
        <w:ind w:left="1800" w:hanging="360"/>
      </w:pPr>
      <w:rPr>
        <w:rFonts w:cs="Times New Roman"/>
      </w:rPr>
    </w:lvl>
    <w:lvl w:ilvl="2" w:tplc="C530561A">
      <w:start w:val="1"/>
      <w:numFmt w:val="lowerRoman"/>
      <w:lvlText w:val="%3."/>
      <w:lvlJc w:val="right"/>
      <w:pPr>
        <w:ind w:left="2520" w:hanging="180"/>
      </w:pPr>
      <w:rPr>
        <w:rFonts w:cs="Times New Roman"/>
      </w:rPr>
    </w:lvl>
    <w:lvl w:ilvl="3" w:tplc="7DA6C4E4">
      <w:start w:val="1"/>
      <w:numFmt w:val="decimal"/>
      <w:lvlText w:val="%4."/>
      <w:lvlJc w:val="left"/>
      <w:pPr>
        <w:ind w:left="3240" w:hanging="360"/>
      </w:pPr>
      <w:rPr>
        <w:rFonts w:cs="Times New Roman"/>
      </w:rPr>
    </w:lvl>
    <w:lvl w:ilvl="4" w:tplc="DFC062C2">
      <w:start w:val="1"/>
      <w:numFmt w:val="lowerLetter"/>
      <w:lvlText w:val="%5."/>
      <w:lvlJc w:val="left"/>
      <w:pPr>
        <w:ind w:left="3960" w:hanging="360"/>
      </w:pPr>
      <w:rPr>
        <w:rFonts w:cs="Times New Roman"/>
      </w:rPr>
    </w:lvl>
    <w:lvl w:ilvl="5" w:tplc="2FECF146">
      <w:start w:val="1"/>
      <w:numFmt w:val="lowerRoman"/>
      <w:lvlText w:val="%6."/>
      <w:lvlJc w:val="right"/>
      <w:pPr>
        <w:ind w:left="4680" w:hanging="180"/>
      </w:pPr>
      <w:rPr>
        <w:rFonts w:cs="Times New Roman"/>
      </w:rPr>
    </w:lvl>
    <w:lvl w:ilvl="6" w:tplc="BA18BE66">
      <w:start w:val="1"/>
      <w:numFmt w:val="decimal"/>
      <w:lvlText w:val="%7."/>
      <w:lvlJc w:val="left"/>
      <w:pPr>
        <w:ind w:left="5400" w:hanging="360"/>
      </w:pPr>
      <w:rPr>
        <w:rFonts w:cs="Times New Roman"/>
      </w:rPr>
    </w:lvl>
    <w:lvl w:ilvl="7" w:tplc="C04A84B6">
      <w:start w:val="1"/>
      <w:numFmt w:val="lowerLetter"/>
      <w:lvlText w:val="%8."/>
      <w:lvlJc w:val="left"/>
      <w:pPr>
        <w:ind w:left="6120" w:hanging="360"/>
      </w:pPr>
      <w:rPr>
        <w:rFonts w:cs="Times New Roman"/>
      </w:rPr>
    </w:lvl>
    <w:lvl w:ilvl="8" w:tplc="A8AC74F2">
      <w:start w:val="1"/>
      <w:numFmt w:val="lowerRoman"/>
      <w:lvlText w:val="%9."/>
      <w:lvlJc w:val="right"/>
      <w:pPr>
        <w:ind w:left="6840" w:hanging="180"/>
      </w:pPr>
      <w:rPr>
        <w:rFonts w:cs="Times New Roman"/>
      </w:rPr>
    </w:lvl>
  </w:abstractNum>
  <w:abstractNum w:abstractNumId="25" w15:restartNumberingAfterBreak="0">
    <w:nsid w:val="2B35434C"/>
    <w:multiLevelType w:val="hybridMultilevel"/>
    <w:tmpl w:val="9570753E"/>
    <w:lvl w:ilvl="0" w:tplc="FFFFFFFF">
      <w:start w:val="1"/>
      <w:numFmt w:val="decimal"/>
      <w:pStyle w:val="11"/>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start w:val="1"/>
      <w:numFmt w:val="lowerLetter"/>
      <w:lvlText w:val="%5."/>
      <w:lvlJc w:val="left"/>
      <w:pPr>
        <w:ind w:left="3600" w:hanging="360"/>
      </w:pPr>
      <w:rPr>
        <w:rFonts w:cs="Times New Roman"/>
      </w:rPr>
    </w:lvl>
    <w:lvl w:ilvl="5" w:tplc="FFFFFFFF">
      <w:start w:val="1"/>
      <w:numFmt w:val="lowerRoman"/>
      <w:lvlText w:val="%6."/>
      <w:lvlJc w:val="right"/>
      <w:pPr>
        <w:ind w:left="4320" w:hanging="180"/>
      </w:pPr>
      <w:rPr>
        <w:rFonts w:cs="Times New Roman"/>
      </w:rPr>
    </w:lvl>
    <w:lvl w:ilvl="6" w:tplc="FFFFFFFF">
      <w:start w:val="1"/>
      <w:numFmt w:val="decimal"/>
      <w:lvlText w:val="%7."/>
      <w:lvlJc w:val="left"/>
      <w:pPr>
        <w:ind w:left="5040" w:hanging="360"/>
      </w:pPr>
      <w:rPr>
        <w:rFonts w:cs="Times New Roman"/>
      </w:rPr>
    </w:lvl>
    <w:lvl w:ilvl="7" w:tplc="FFFFFFFF">
      <w:start w:val="1"/>
      <w:numFmt w:val="lowerLetter"/>
      <w:lvlText w:val="%8."/>
      <w:lvlJc w:val="left"/>
      <w:pPr>
        <w:ind w:left="5760" w:hanging="360"/>
      </w:pPr>
      <w:rPr>
        <w:rFonts w:cs="Times New Roman"/>
      </w:rPr>
    </w:lvl>
    <w:lvl w:ilvl="8" w:tplc="FFFFFFFF">
      <w:start w:val="1"/>
      <w:numFmt w:val="lowerRoman"/>
      <w:lvlText w:val="%9."/>
      <w:lvlJc w:val="right"/>
      <w:pPr>
        <w:ind w:left="6480" w:hanging="180"/>
      </w:pPr>
      <w:rPr>
        <w:rFonts w:cs="Times New Roman"/>
      </w:rPr>
    </w:lvl>
  </w:abstractNum>
  <w:abstractNum w:abstractNumId="26" w15:restartNumberingAfterBreak="0">
    <w:nsid w:val="2C5D2297"/>
    <w:multiLevelType w:val="multilevel"/>
    <w:tmpl w:val="CB8A2C9E"/>
    <w:styleLink w:val="Style6"/>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27" w15:restartNumberingAfterBreak="0">
    <w:nsid w:val="2CC41E87"/>
    <w:multiLevelType w:val="singleLevel"/>
    <w:tmpl w:val="0D2CB64C"/>
    <w:lvl w:ilvl="0">
      <w:start w:val="1"/>
      <w:numFmt w:val="bullet"/>
      <w:pStyle w:val="a0"/>
      <w:lvlText w:val=""/>
      <w:lvlJc w:val="left"/>
      <w:pPr>
        <w:tabs>
          <w:tab w:val="num" w:pos="360"/>
        </w:tabs>
        <w:ind w:left="284" w:hanging="284"/>
      </w:pPr>
      <w:rPr>
        <w:rFonts w:ascii="Symbol" w:hAnsi="Symbol" w:hint="default"/>
      </w:rPr>
    </w:lvl>
  </w:abstractNum>
  <w:abstractNum w:abstractNumId="28" w15:restartNumberingAfterBreak="0">
    <w:nsid w:val="2CC429E6"/>
    <w:multiLevelType w:val="hybridMultilevel"/>
    <w:tmpl w:val="8F3C87C0"/>
    <w:lvl w:ilvl="0" w:tplc="94CAA816">
      <w:start w:val="1"/>
      <w:numFmt w:val="bullet"/>
      <w:pStyle w:val="a1"/>
      <w:lvlText w:val=""/>
      <w:lvlJc w:val="left"/>
      <w:pPr>
        <w:ind w:left="1429" w:hanging="360"/>
      </w:pPr>
      <w:rPr>
        <w:rFonts w:ascii="Symbol" w:hAnsi="Symbol" w:hint="default"/>
      </w:rPr>
    </w:lvl>
    <w:lvl w:ilvl="1" w:tplc="FFFFFFFF">
      <w:start w:val="1"/>
      <w:numFmt w:val="decimal"/>
      <w:pStyle w:val="a2"/>
      <w:lvlText w:val="%2)"/>
      <w:lvlJc w:val="left"/>
      <w:pPr>
        <w:ind w:left="2149" w:hanging="360"/>
      </w:pPr>
      <w:rPr>
        <w:rFonts w:cs="Times New Roman" w:hint="default"/>
      </w:rPr>
    </w:lvl>
    <w:lvl w:ilvl="2" w:tplc="0419000F">
      <w:start w:val="1"/>
      <w:numFmt w:val="decimal"/>
      <w:lvlText w:val="%3."/>
      <w:lvlJc w:val="left"/>
      <w:pPr>
        <w:tabs>
          <w:tab w:val="num" w:pos="2869"/>
        </w:tabs>
        <w:ind w:left="2869" w:hanging="360"/>
      </w:pPr>
      <w:rPr>
        <w:rFonts w:cs="Times New Roman"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29" w15:restartNumberingAfterBreak="0">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30" w15:restartNumberingAfterBreak="0">
    <w:nsid w:val="2D4454EA"/>
    <w:multiLevelType w:val="multilevel"/>
    <w:tmpl w:val="A0265E9A"/>
    <w:lvl w:ilvl="0">
      <w:start w:val="1"/>
      <w:numFmt w:val="bullet"/>
      <w:pStyle w:val="listBulleted"/>
      <w:lvlText w:val=""/>
      <w:lvlJc w:val="left"/>
      <w:pPr>
        <w:tabs>
          <w:tab w:val="num" w:pos="414"/>
        </w:tabs>
        <w:ind w:left="1021" w:hanging="170"/>
      </w:pPr>
      <w:rPr>
        <w:rFonts w:ascii="Symbol" w:hAnsi="Symbol" w:hint="default"/>
      </w:rPr>
    </w:lvl>
    <w:lvl w:ilvl="1">
      <w:start w:val="1"/>
      <w:numFmt w:val="russianLower"/>
      <w:lvlText w:val="%2)"/>
      <w:lvlJc w:val="left"/>
      <w:pPr>
        <w:tabs>
          <w:tab w:val="num" w:pos="414"/>
        </w:tabs>
        <w:ind w:left="2214" w:hanging="360"/>
      </w:pPr>
      <w:rPr>
        <w:rFonts w:ascii="Times New Roman" w:hAnsi="Times New Roman" w:cs="Times New Roman" w:hint="default"/>
        <w:b w:val="0"/>
        <w:i w:val="0"/>
        <w:sz w:val="24"/>
      </w:rPr>
    </w:lvl>
    <w:lvl w:ilvl="2">
      <w:start w:val="1"/>
      <w:numFmt w:val="bullet"/>
      <w:lvlText w:val=""/>
      <w:lvlJc w:val="left"/>
      <w:pPr>
        <w:tabs>
          <w:tab w:val="num" w:pos="414"/>
        </w:tabs>
        <w:ind w:left="3294" w:hanging="360"/>
      </w:pPr>
      <w:rPr>
        <w:rFonts w:ascii="Wingdings" w:hAnsi="Wingdings" w:hint="default"/>
      </w:rPr>
    </w:lvl>
    <w:lvl w:ilvl="3">
      <w:start w:val="1"/>
      <w:numFmt w:val="bullet"/>
      <w:lvlText w:val=""/>
      <w:lvlJc w:val="left"/>
      <w:pPr>
        <w:tabs>
          <w:tab w:val="num" w:pos="414"/>
        </w:tabs>
        <w:ind w:left="4014" w:hanging="360"/>
      </w:pPr>
      <w:rPr>
        <w:rFonts w:ascii="Symbol" w:hAnsi="Symbol" w:hint="default"/>
      </w:rPr>
    </w:lvl>
    <w:lvl w:ilvl="4">
      <w:start w:val="1"/>
      <w:numFmt w:val="bullet"/>
      <w:lvlText w:val="o"/>
      <w:lvlJc w:val="left"/>
      <w:pPr>
        <w:tabs>
          <w:tab w:val="num" w:pos="414"/>
        </w:tabs>
        <w:ind w:left="4734" w:hanging="360"/>
      </w:pPr>
      <w:rPr>
        <w:rFonts w:ascii="Courier New" w:hAnsi="Courier New" w:hint="default"/>
      </w:rPr>
    </w:lvl>
    <w:lvl w:ilvl="5">
      <w:start w:val="1"/>
      <w:numFmt w:val="bullet"/>
      <w:lvlText w:val=""/>
      <w:lvlJc w:val="left"/>
      <w:pPr>
        <w:tabs>
          <w:tab w:val="num" w:pos="414"/>
        </w:tabs>
        <w:ind w:left="5454" w:hanging="360"/>
      </w:pPr>
      <w:rPr>
        <w:rFonts w:ascii="Wingdings" w:hAnsi="Wingdings" w:hint="default"/>
      </w:rPr>
    </w:lvl>
    <w:lvl w:ilvl="6">
      <w:start w:val="1"/>
      <w:numFmt w:val="bullet"/>
      <w:lvlText w:val=""/>
      <w:lvlJc w:val="left"/>
      <w:pPr>
        <w:tabs>
          <w:tab w:val="num" w:pos="414"/>
        </w:tabs>
        <w:ind w:left="6174" w:hanging="360"/>
      </w:pPr>
      <w:rPr>
        <w:rFonts w:ascii="Symbol" w:hAnsi="Symbol" w:hint="default"/>
      </w:rPr>
    </w:lvl>
    <w:lvl w:ilvl="7">
      <w:start w:val="1"/>
      <w:numFmt w:val="bullet"/>
      <w:lvlText w:val="o"/>
      <w:lvlJc w:val="left"/>
      <w:pPr>
        <w:tabs>
          <w:tab w:val="num" w:pos="414"/>
        </w:tabs>
        <w:ind w:left="6894" w:hanging="360"/>
      </w:pPr>
      <w:rPr>
        <w:rFonts w:ascii="Courier New" w:hAnsi="Courier New" w:hint="default"/>
      </w:rPr>
    </w:lvl>
    <w:lvl w:ilvl="8">
      <w:start w:val="1"/>
      <w:numFmt w:val="bullet"/>
      <w:lvlText w:val=""/>
      <w:lvlJc w:val="left"/>
      <w:pPr>
        <w:tabs>
          <w:tab w:val="num" w:pos="414"/>
        </w:tabs>
        <w:ind w:left="7614" w:hanging="360"/>
      </w:pPr>
      <w:rPr>
        <w:rFonts w:ascii="Wingdings" w:hAnsi="Wingdings" w:hint="default"/>
      </w:rPr>
    </w:lvl>
  </w:abstractNum>
  <w:abstractNum w:abstractNumId="31" w15:restartNumberingAfterBreak="0">
    <w:nsid w:val="2F731060"/>
    <w:multiLevelType w:val="multilevel"/>
    <w:tmpl w:val="E00A88AA"/>
    <w:styleLink w:val="ListBulleted0"/>
    <w:lvl w:ilvl="0">
      <w:start w:val="1"/>
      <w:numFmt w:val="bullet"/>
      <w:lvlText w:val=""/>
      <w:lvlJc w:val="left"/>
      <w:pPr>
        <w:ind w:left="1080" w:hanging="360"/>
      </w:pPr>
      <w:rPr>
        <w:rFonts w:ascii="Symbol" w:hAnsi="Symbol" w:hint="default"/>
      </w:rPr>
    </w:lvl>
    <w:lvl w:ilvl="1">
      <w:start w:val="1"/>
      <w:numFmt w:val="bullet"/>
      <w:lvlText w:val=""/>
      <w:lvlJc w:val="left"/>
      <w:pPr>
        <w:ind w:left="1800" w:hanging="360"/>
      </w:pPr>
      <w:rPr>
        <w:rFonts w:ascii="Symbol" w:hAnsi="Symbol"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32" w15:restartNumberingAfterBreak="0">
    <w:nsid w:val="31E255D5"/>
    <w:multiLevelType w:val="hybridMultilevel"/>
    <w:tmpl w:val="74600CCA"/>
    <w:lvl w:ilvl="0" w:tplc="D278DE38">
      <w:start w:val="1"/>
      <w:numFmt w:val="decimal"/>
      <w:pStyle w:val="a3"/>
      <w:lvlText w:val="%1."/>
      <w:lvlJc w:val="left"/>
      <w:pPr>
        <w:tabs>
          <w:tab w:val="num" w:pos="1211"/>
        </w:tabs>
        <w:ind w:left="1211" w:hanging="360"/>
      </w:pPr>
      <w:rPr>
        <w:rFonts w:cs="Times New Roman" w:hint="default"/>
      </w:rPr>
    </w:lvl>
    <w:lvl w:ilvl="1" w:tplc="CDC6B3C2">
      <w:start w:val="1"/>
      <w:numFmt w:val="lowerLetter"/>
      <w:lvlText w:val="%2."/>
      <w:lvlJc w:val="left"/>
      <w:pPr>
        <w:tabs>
          <w:tab w:val="num" w:pos="1440"/>
        </w:tabs>
        <w:ind w:left="1440" w:hanging="360"/>
      </w:pPr>
      <w:rPr>
        <w:rFonts w:cs="Times New Roman"/>
      </w:rPr>
    </w:lvl>
    <w:lvl w:ilvl="2" w:tplc="AE709C5C">
      <w:start w:val="1"/>
      <w:numFmt w:val="lowerRoman"/>
      <w:lvlText w:val="%3."/>
      <w:lvlJc w:val="right"/>
      <w:pPr>
        <w:tabs>
          <w:tab w:val="num" w:pos="2160"/>
        </w:tabs>
        <w:ind w:left="2160" w:hanging="180"/>
      </w:pPr>
      <w:rPr>
        <w:rFonts w:cs="Times New Roman"/>
      </w:rPr>
    </w:lvl>
    <w:lvl w:ilvl="3" w:tplc="EE7A5AF8">
      <w:start w:val="1"/>
      <w:numFmt w:val="decimal"/>
      <w:lvlText w:val="%4."/>
      <w:lvlJc w:val="left"/>
      <w:pPr>
        <w:tabs>
          <w:tab w:val="num" w:pos="2880"/>
        </w:tabs>
        <w:ind w:left="2880" w:hanging="360"/>
      </w:pPr>
      <w:rPr>
        <w:rFonts w:cs="Times New Roman"/>
      </w:rPr>
    </w:lvl>
    <w:lvl w:ilvl="4" w:tplc="5752729E">
      <w:start w:val="1"/>
      <w:numFmt w:val="lowerLetter"/>
      <w:lvlText w:val="%5."/>
      <w:lvlJc w:val="left"/>
      <w:pPr>
        <w:tabs>
          <w:tab w:val="num" w:pos="3600"/>
        </w:tabs>
        <w:ind w:left="3600" w:hanging="360"/>
      </w:pPr>
      <w:rPr>
        <w:rFonts w:cs="Times New Roman"/>
      </w:rPr>
    </w:lvl>
    <w:lvl w:ilvl="5" w:tplc="9CBA21E2">
      <w:start w:val="1"/>
      <w:numFmt w:val="lowerRoman"/>
      <w:lvlText w:val="%6."/>
      <w:lvlJc w:val="right"/>
      <w:pPr>
        <w:tabs>
          <w:tab w:val="num" w:pos="4320"/>
        </w:tabs>
        <w:ind w:left="4320" w:hanging="180"/>
      </w:pPr>
      <w:rPr>
        <w:rFonts w:cs="Times New Roman"/>
      </w:rPr>
    </w:lvl>
    <w:lvl w:ilvl="6" w:tplc="54B6406C">
      <w:start w:val="1"/>
      <w:numFmt w:val="decimal"/>
      <w:lvlText w:val="%7."/>
      <w:lvlJc w:val="left"/>
      <w:pPr>
        <w:tabs>
          <w:tab w:val="num" w:pos="5040"/>
        </w:tabs>
        <w:ind w:left="5040" w:hanging="360"/>
      </w:pPr>
      <w:rPr>
        <w:rFonts w:cs="Times New Roman"/>
      </w:rPr>
    </w:lvl>
    <w:lvl w:ilvl="7" w:tplc="BFA6BFB4">
      <w:start w:val="1"/>
      <w:numFmt w:val="lowerLetter"/>
      <w:lvlText w:val="%8."/>
      <w:lvlJc w:val="left"/>
      <w:pPr>
        <w:tabs>
          <w:tab w:val="num" w:pos="5760"/>
        </w:tabs>
        <w:ind w:left="5760" w:hanging="360"/>
      </w:pPr>
      <w:rPr>
        <w:rFonts w:cs="Times New Roman"/>
      </w:rPr>
    </w:lvl>
    <w:lvl w:ilvl="8" w:tplc="E91EA944">
      <w:start w:val="1"/>
      <w:numFmt w:val="lowerRoman"/>
      <w:lvlText w:val="%9."/>
      <w:lvlJc w:val="right"/>
      <w:pPr>
        <w:tabs>
          <w:tab w:val="num" w:pos="6480"/>
        </w:tabs>
        <w:ind w:left="6480" w:hanging="180"/>
      </w:pPr>
      <w:rPr>
        <w:rFonts w:cs="Times New Roman"/>
      </w:rPr>
    </w:lvl>
  </w:abstractNum>
  <w:abstractNum w:abstractNumId="33" w15:restartNumberingAfterBreak="0">
    <w:nsid w:val="349B6A0F"/>
    <w:multiLevelType w:val="hybridMultilevel"/>
    <w:tmpl w:val="2C843C60"/>
    <w:lvl w:ilvl="0" w:tplc="B3205F76">
      <w:start w:val="1"/>
      <w:numFmt w:val="bullet"/>
      <w:pStyle w:val="a4"/>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hint="default"/>
      </w:rPr>
    </w:lvl>
    <w:lvl w:ilvl="8" w:tplc="04190005">
      <w:start w:val="1"/>
      <w:numFmt w:val="bullet"/>
      <w:lvlText w:val=""/>
      <w:lvlJc w:val="left"/>
      <w:pPr>
        <w:ind w:left="7200" w:hanging="360"/>
      </w:pPr>
      <w:rPr>
        <w:rFonts w:ascii="Wingdings" w:hAnsi="Wingdings" w:hint="default"/>
      </w:rPr>
    </w:lvl>
  </w:abstractNum>
  <w:abstractNum w:abstractNumId="34" w15:restartNumberingAfterBreak="0">
    <w:nsid w:val="359E2E62"/>
    <w:multiLevelType w:val="hybridMultilevel"/>
    <w:tmpl w:val="8B1C2020"/>
    <w:lvl w:ilvl="0" w:tplc="743E0906">
      <w:start w:val="1"/>
      <w:numFmt w:val="decimal"/>
      <w:pStyle w:val="22"/>
      <w:lvlText w:val="%1."/>
      <w:lvlJc w:val="left"/>
      <w:pPr>
        <w:ind w:left="2160" w:hanging="360"/>
      </w:pPr>
      <w:rPr>
        <w:rFonts w:cs="Times New Roman" w:hint="default"/>
      </w:rPr>
    </w:lvl>
    <w:lvl w:ilvl="1" w:tplc="8594FA54">
      <w:start w:val="1"/>
      <w:numFmt w:val="lowerLetter"/>
      <w:lvlText w:val="%2."/>
      <w:lvlJc w:val="left"/>
      <w:pPr>
        <w:ind w:left="2880" w:hanging="360"/>
      </w:pPr>
      <w:rPr>
        <w:rFonts w:cs="Times New Roman"/>
      </w:rPr>
    </w:lvl>
    <w:lvl w:ilvl="2" w:tplc="F128390E">
      <w:start w:val="1"/>
      <w:numFmt w:val="lowerRoman"/>
      <w:lvlText w:val="%3."/>
      <w:lvlJc w:val="right"/>
      <w:pPr>
        <w:ind w:left="3600" w:hanging="180"/>
      </w:pPr>
      <w:rPr>
        <w:rFonts w:cs="Times New Roman"/>
      </w:rPr>
    </w:lvl>
    <w:lvl w:ilvl="3" w:tplc="2D52F588">
      <w:start w:val="1"/>
      <w:numFmt w:val="decimal"/>
      <w:lvlText w:val="%4."/>
      <w:lvlJc w:val="left"/>
      <w:pPr>
        <w:ind w:left="4320" w:hanging="360"/>
      </w:pPr>
      <w:rPr>
        <w:rFonts w:cs="Times New Roman"/>
      </w:rPr>
    </w:lvl>
    <w:lvl w:ilvl="4" w:tplc="00528BAE">
      <w:start w:val="1"/>
      <w:numFmt w:val="lowerLetter"/>
      <w:lvlText w:val="%5."/>
      <w:lvlJc w:val="left"/>
      <w:pPr>
        <w:ind w:left="5040" w:hanging="360"/>
      </w:pPr>
      <w:rPr>
        <w:rFonts w:cs="Times New Roman"/>
      </w:rPr>
    </w:lvl>
    <w:lvl w:ilvl="5" w:tplc="0762A3E0">
      <w:start w:val="1"/>
      <w:numFmt w:val="lowerRoman"/>
      <w:lvlText w:val="%6."/>
      <w:lvlJc w:val="right"/>
      <w:pPr>
        <w:ind w:left="5760" w:hanging="180"/>
      </w:pPr>
      <w:rPr>
        <w:rFonts w:cs="Times New Roman"/>
      </w:rPr>
    </w:lvl>
    <w:lvl w:ilvl="6" w:tplc="5934A6BC">
      <w:start w:val="1"/>
      <w:numFmt w:val="decimal"/>
      <w:lvlText w:val="%7."/>
      <w:lvlJc w:val="left"/>
      <w:pPr>
        <w:ind w:left="6480" w:hanging="360"/>
      </w:pPr>
      <w:rPr>
        <w:rFonts w:cs="Times New Roman"/>
      </w:rPr>
    </w:lvl>
    <w:lvl w:ilvl="7" w:tplc="0B868EEC">
      <w:start w:val="1"/>
      <w:numFmt w:val="lowerLetter"/>
      <w:lvlText w:val="%8."/>
      <w:lvlJc w:val="left"/>
      <w:pPr>
        <w:ind w:left="7200" w:hanging="360"/>
      </w:pPr>
      <w:rPr>
        <w:rFonts w:cs="Times New Roman"/>
      </w:rPr>
    </w:lvl>
    <w:lvl w:ilvl="8" w:tplc="83D4CDF0">
      <w:start w:val="1"/>
      <w:numFmt w:val="lowerRoman"/>
      <w:lvlText w:val="%9."/>
      <w:lvlJc w:val="right"/>
      <w:pPr>
        <w:ind w:left="7920" w:hanging="180"/>
      </w:pPr>
      <w:rPr>
        <w:rFonts w:cs="Times New Roman"/>
      </w:rPr>
    </w:lvl>
  </w:abstractNum>
  <w:abstractNum w:abstractNumId="35" w15:restartNumberingAfterBreak="0">
    <w:nsid w:val="366E5993"/>
    <w:multiLevelType w:val="multilevel"/>
    <w:tmpl w:val="EF543350"/>
    <w:styleLink w:val="Bulleted3"/>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864"/>
        </w:tabs>
        <w:ind w:left="864"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36" w15:restartNumberingAfterBreak="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37" w15:restartNumberingAfterBreak="0">
    <w:nsid w:val="3C2053B5"/>
    <w:multiLevelType w:val="hybridMultilevel"/>
    <w:tmpl w:val="01767D92"/>
    <w:lvl w:ilvl="0" w:tplc="7604DCA2">
      <w:start w:val="1"/>
      <w:numFmt w:val="bullet"/>
      <w:pStyle w:val="a5"/>
      <w:lvlText w:val=""/>
      <w:lvlJc w:val="left"/>
      <w:pPr>
        <w:ind w:left="1429" w:hanging="360"/>
      </w:pPr>
      <w:rPr>
        <w:rFonts w:ascii="Symbol" w:hAnsi="Symbol" w:hint="default"/>
      </w:rPr>
    </w:lvl>
    <w:lvl w:ilvl="1" w:tplc="1624A020">
      <w:start w:val="2"/>
      <w:numFmt w:val="decimal"/>
      <w:lvlText w:val="%2)"/>
      <w:lvlJc w:val="left"/>
      <w:pPr>
        <w:tabs>
          <w:tab w:val="num" w:pos="2149"/>
        </w:tabs>
        <w:ind w:left="2149" w:hanging="360"/>
      </w:pPr>
      <w:rPr>
        <w:rFonts w:cs="Times New Roman"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38" w15:restartNumberingAfterBreak="0">
    <w:nsid w:val="3FA72EE7"/>
    <w:multiLevelType w:val="multilevel"/>
    <w:tmpl w:val="CE123E4A"/>
    <w:lvl w:ilvl="0">
      <w:start w:val="1"/>
      <w:numFmt w:val="decimal"/>
      <w:pStyle w:val="a6"/>
      <w:lvlText w:val="%1)"/>
      <w:lvlJc w:val="left"/>
      <w:pPr>
        <w:tabs>
          <w:tab w:val="num" w:pos="131"/>
        </w:tabs>
        <w:ind w:left="1211" w:hanging="360"/>
      </w:pPr>
      <w:rPr>
        <w:rFonts w:ascii="Times New Roman" w:hAnsi="Times New Roman" w:cs="Maiandra GD" w:hint="default"/>
        <w:b w:val="0"/>
        <w:bCs w:val="0"/>
        <w:i w:val="0"/>
        <w:iCs w:val="0"/>
        <w:caps w:val="0"/>
        <w:strike w:val="0"/>
        <w:dstrike w:val="0"/>
        <w:vanish w:val="0"/>
        <w:color w:val="000000"/>
        <w:spacing w:val="0"/>
        <w:kern w:val="0"/>
        <w:position w:val="0"/>
        <w:sz w:val="24"/>
        <w:u w:val="none"/>
        <w:vertAlign w:val="baseline"/>
      </w:rPr>
    </w:lvl>
    <w:lvl w:ilvl="1">
      <w:start w:val="1"/>
      <w:numFmt w:val="bullet"/>
      <w:lvlText w:val=""/>
      <w:lvlJc w:val="left"/>
      <w:pPr>
        <w:tabs>
          <w:tab w:val="num" w:pos="1931"/>
        </w:tabs>
        <w:ind w:left="1931" w:hanging="360"/>
      </w:pPr>
      <w:rPr>
        <w:rFonts w:ascii="Symbol" w:hAnsi="Symbol" w:hint="default"/>
        <w:b w:val="0"/>
        <w:i w:val="0"/>
        <w:sz w:val="24"/>
      </w:rPr>
    </w:lvl>
    <w:lvl w:ilvl="2">
      <w:start w:val="1"/>
      <w:numFmt w:val="bullet"/>
      <w:lvlText w:val=""/>
      <w:lvlJc w:val="left"/>
      <w:pPr>
        <w:tabs>
          <w:tab w:val="num" w:pos="2966"/>
        </w:tabs>
        <w:ind w:left="2399"/>
      </w:pPr>
      <w:rPr>
        <w:rFonts w:ascii="Symbol" w:hAnsi="Symbol" w:hint="default"/>
      </w:rPr>
    </w:lvl>
    <w:lvl w:ilvl="3">
      <w:start w:val="1"/>
      <w:numFmt w:val="decimal"/>
      <w:lvlText w:val="%4."/>
      <w:lvlJc w:val="left"/>
      <w:pPr>
        <w:tabs>
          <w:tab w:val="num" w:pos="3533"/>
        </w:tabs>
        <w:ind w:left="2966"/>
      </w:pPr>
      <w:rPr>
        <w:rFonts w:cs="Times New Roman" w:hint="default"/>
      </w:rPr>
    </w:lvl>
    <w:lvl w:ilvl="4">
      <w:start w:val="1"/>
      <w:numFmt w:val="lowerLetter"/>
      <w:lvlText w:val="%5."/>
      <w:lvlJc w:val="left"/>
      <w:pPr>
        <w:tabs>
          <w:tab w:val="num" w:pos="6341"/>
        </w:tabs>
        <w:ind w:left="5171"/>
      </w:pPr>
      <w:rPr>
        <w:rFonts w:cs="Times New Roman" w:hint="default"/>
      </w:rPr>
    </w:lvl>
    <w:lvl w:ilvl="5">
      <w:start w:val="1"/>
      <w:numFmt w:val="lowerRoman"/>
      <w:lvlText w:val="%6."/>
      <w:lvlJc w:val="right"/>
      <w:pPr>
        <w:tabs>
          <w:tab w:val="num" w:pos="7421"/>
        </w:tabs>
        <w:ind w:left="6251"/>
      </w:pPr>
      <w:rPr>
        <w:rFonts w:cs="Times New Roman" w:hint="default"/>
      </w:rPr>
    </w:lvl>
    <w:lvl w:ilvl="6">
      <w:start w:val="1"/>
      <w:numFmt w:val="decimal"/>
      <w:lvlText w:val="%7."/>
      <w:lvlJc w:val="left"/>
      <w:pPr>
        <w:tabs>
          <w:tab w:val="num" w:pos="8501"/>
        </w:tabs>
        <w:ind w:left="7331"/>
      </w:pPr>
      <w:rPr>
        <w:rFonts w:cs="Times New Roman" w:hint="default"/>
      </w:rPr>
    </w:lvl>
    <w:lvl w:ilvl="7">
      <w:start w:val="1"/>
      <w:numFmt w:val="lowerLetter"/>
      <w:lvlText w:val="%8."/>
      <w:lvlJc w:val="left"/>
      <w:pPr>
        <w:tabs>
          <w:tab w:val="num" w:pos="9581"/>
        </w:tabs>
        <w:ind w:left="8411"/>
      </w:pPr>
      <w:rPr>
        <w:rFonts w:cs="Times New Roman" w:hint="default"/>
      </w:rPr>
    </w:lvl>
    <w:lvl w:ilvl="8">
      <w:start w:val="1"/>
      <w:numFmt w:val="lowerRoman"/>
      <w:lvlText w:val="%9."/>
      <w:lvlJc w:val="right"/>
      <w:pPr>
        <w:tabs>
          <w:tab w:val="num" w:pos="10661"/>
        </w:tabs>
        <w:ind w:left="9491"/>
      </w:pPr>
      <w:rPr>
        <w:rFonts w:cs="Times New Roman" w:hint="default"/>
      </w:rPr>
    </w:lvl>
  </w:abstractNum>
  <w:abstractNum w:abstractNumId="39" w15:restartNumberingAfterBreak="0">
    <w:nsid w:val="42A27D74"/>
    <w:multiLevelType w:val="singleLevel"/>
    <w:tmpl w:val="9B4419DE"/>
    <w:lvl w:ilvl="0">
      <w:start w:val="1"/>
      <w:numFmt w:val="bullet"/>
      <w:pStyle w:val="a7"/>
      <w:lvlText w:val=""/>
      <w:lvlJc w:val="left"/>
      <w:pPr>
        <w:tabs>
          <w:tab w:val="num" w:pos="360"/>
        </w:tabs>
        <w:ind w:left="360" w:hanging="360"/>
      </w:pPr>
      <w:rPr>
        <w:rFonts w:ascii="Symbol" w:hAnsi="Symbol" w:hint="default"/>
      </w:rPr>
    </w:lvl>
  </w:abstractNum>
  <w:abstractNum w:abstractNumId="40" w15:restartNumberingAfterBreak="0">
    <w:nsid w:val="45411F55"/>
    <w:multiLevelType w:val="hybridMultilevel"/>
    <w:tmpl w:val="BCD4A050"/>
    <w:lvl w:ilvl="0" w:tplc="B6E616E4">
      <w:start w:val="1"/>
      <w:numFmt w:val="decimal"/>
      <w:pStyle w:val="1Heading1"/>
      <w:lvlText w:val="%1"/>
      <w:lvlJc w:val="left"/>
      <w:pPr>
        <w:tabs>
          <w:tab w:val="num" w:pos="1211"/>
        </w:tabs>
        <w:ind w:left="1211" w:hanging="360"/>
      </w:pPr>
      <w:rPr>
        <w:rFonts w:cs="Times New Roman" w:hint="default"/>
      </w:rPr>
    </w:lvl>
    <w:lvl w:ilvl="1" w:tplc="04190003">
      <w:start w:val="1"/>
      <w:numFmt w:val="bullet"/>
      <w:lvlText w:val=""/>
      <w:lvlJc w:val="left"/>
      <w:pPr>
        <w:tabs>
          <w:tab w:val="num" w:pos="1440"/>
        </w:tabs>
        <w:ind w:left="1440" w:hanging="360"/>
      </w:pPr>
      <w:rPr>
        <w:rFonts w:ascii="Symbol" w:hAnsi="Symbol" w:hint="default"/>
        <w:color w:val="auto"/>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1" w15:restartNumberingAfterBreak="0">
    <w:nsid w:val="4BD31883"/>
    <w:multiLevelType w:val="hybridMultilevel"/>
    <w:tmpl w:val="03EA700C"/>
    <w:lvl w:ilvl="0" w:tplc="BDCCADC6">
      <w:start w:val="1"/>
      <w:numFmt w:val="russianUpper"/>
      <w:pStyle w:val="a8"/>
      <w:lvlText w:val="ПРИЛОЖЕНИЕ %1"/>
      <w:lvlJc w:val="left"/>
      <w:pPr>
        <w:tabs>
          <w:tab w:val="num" w:pos="717"/>
        </w:tabs>
        <w:ind w:left="717" w:hanging="360"/>
      </w:pPr>
      <w:rPr>
        <w:rFonts w:cs="Times New Roman" w:hint="default"/>
      </w:rPr>
    </w:lvl>
    <w:lvl w:ilvl="1" w:tplc="04190003">
      <w:start w:val="1"/>
      <w:numFmt w:val="lowerLetter"/>
      <w:lvlText w:val="%2."/>
      <w:lvlJc w:val="left"/>
      <w:pPr>
        <w:tabs>
          <w:tab w:val="num" w:pos="1440"/>
        </w:tabs>
        <w:ind w:left="1440" w:hanging="360"/>
      </w:pPr>
      <w:rPr>
        <w:rFonts w:cs="Times New Roman"/>
      </w:rPr>
    </w:lvl>
    <w:lvl w:ilvl="2" w:tplc="04190005">
      <w:start w:val="1"/>
      <w:numFmt w:val="lowerRoman"/>
      <w:lvlText w:val="%3."/>
      <w:lvlJc w:val="right"/>
      <w:pPr>
        <w:tabs>
          <w:tab w:val="num" w:pos="2160"/>
        </w:tabs>
        <w:ind w:left="2160" w:hanging="18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lowerLetter"/>
      <w:lvlText w:val="%5."/>
      <w:lvlJc w:val="left"/>
      <w:pPr>
        <w:tabs>
          <w:tab w:val="num" w:pos="3600"/>
        </w:tabs>
        <w:ind w:left="3600" w:hanging="360"/>
      </w:pPr>
      <w:rPr>
        <w:rFonts w:cs="Times New Roman"/>
      </w:rPr>
    </w:lvl>
    <w:lvl w:ilvl="5" w:tplc="04190005">
      <w:start w:val="1"/>
      <w:numFmt w:val="lowerRoman"/>
      <w:lvlText w:val="%6."/>
      <w:lvlJc w:val="right"/>
      <w:pPr>
        <w:tabs>
          <w:tab w:val="num" w:pos="4320"/>
        </w:tabs>
        <w:ind w:left="4320" w:hanging="18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lowerLetter"/>
      <w:lvlText w:val="%8."/>
      <w:lvlJc w:val="left"/>
      <w:pPr>
        <w:tabs>
          <w:tab w:val="num" w:pos="5760"/>
        </w:tabs>
        <w:ind w:left="5760" w:hanging="360"/>
      </w:pPr>
      <w:rPr>
        <w:rFonts w:cs="Times New Roman"/>
      </w:rPr>
    </w:lvl>
    <w:lvl w:ilvl="8" w:tplc="04190005">
      <w:start w:val="1"/>
      <w:numFmt w:val="lowerRoman"/>
      <w:lvlText w:val="%9."/>
      <w:lvlJc w:val="right"/>
      <w:pPr>
        <w:tabs>
          <w:tab w:val="num" w:pos="6480"/>
        </w:tabs>
        <w:ind w:left="6480" w:hanging="180"/>
      </w:pPr>
      <w:rPr>
        <w:rFonts w:cs="Times New Roman"/>
      </w:rPr>
    </w:lvl>
  </w:abstractNum>
  <w:abstractNum w:abstractNumId="42" w15:restartNumberingAfterBreak="0">
    <w:nsid w:val="4E1F3AC5"/>
    <w:multiLevelType w:val="multilevel"/>
    <w:tmpl w:val="45B49146"/>
    <w:styleLink w:val="StyleNumbered"/>
    <w:lvl w:ilvl="0">
      <w:start w:val="1"/>
      <w:numFmt w:val="decimal"/>
      <w:lvlText w:val="%1."/>
      <w:lvlJc w:val="left"/>
      <w:pPr>
        <w:tabs>
          <w:tab w:val="num" w:pos="720"/>
        </w:tabs>
        <w:ind w:left="360" w:hanging="360"/>
      </w:pPr>
      <w:rPr>
        <w:rFonts w:cs="Times New Roman"/>
        <w:sz w:val="24"/>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43" w15:restartNumberingAfterBreak="0">
    <w:nsid w:val="5036604A"/>
    <w:multiLevelType w:val="multilevel"/>
    <w:tmpl w:val="C02E5E5A"/>
    <w:styleLink w:val="Style7"/>
    <w:lvl w:ilvl="0">
      <w:start w:val="1"/>
      <w:numFmt w:val="decimal"/>
      <w:lvlText w:val="%1)"/>
      <w:lvlJc w:val="left"/>
      <w:pPr>
        <w:ind w:left="3240"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u w:val="none"/>
        <w:vertAlign w:val="baseline"/>
      </w:rPr>
    </w:lvl>
    <w:lvl w:ilvl="1">
      <w:start w:val="1"/>
      <w:numFmt w:val="russianLower"/>
      <w:lvlText w:val="%2)"/>
      <w:lvlJc w:val="left"/>
      <w:pPr>
        <w:tabs>
          <w:tab w:val="num" w:pos="3960"/>
        </w:tabs>
        <w:ind w:left="3960" w:hanging="360"/>
      </w:pPr>
      <w:rPr>
        <w:rFonts w:cs="Times New Roman" w:hint="default"/>
      </w:rPr>
    </w:lvl>
    <w:lvl w:ilvl="2">
      <w:start w:val="1"/>
      <w:numFmt w:val="lowerRoman"/>
      <w:lvlText w:val="%3"/>
      <w:lvlJc w:val="left"/>
      <w:pPr>
        <w:tabs>
          <w:tab w:val="num" w:pos="6210"/>
        </w:tabs>
        <w:ind w:left="5040"/>
      </w:pPr>
      <w:rPr>
        <w:rFonts w:cs="Times New Roman" w:hint="default"/>
      </w:rPr>
    </w:lvl>
    <w:lvl w:ilvl="3">
      <w:start w:val="1"/>
      <w:numFmt w:val="decimal"/>
      <w:lvlText w:val="%4."/>
      <w:lvlJc w:val="left"/>
      <w:pPr>
        <w:tabs>
          <w:tab w:val="num" w:pos="7290"/>
        </w:tabs>
        <w:ind w:left="6120"/>
      </w:pPr>
      <w:rPr>
        <w:rFonts w:cs="Times New Roman" w:hint="default"/>
      </w:rPr>
    </w:lvl>
    <w:lvl w:ilvl="4">
      <w:start w:val="1"/>
      <w:numFmt w:val="lowerLetter"/>
      <w:lvlText w:val="%5."/>
      <w:lvlJc w:val="left"/>
      <w:pPr>
        <w:tabs>
          <w:tab w:val="num" w:pos="8370"/>
        </w:tabs>
        <w:ind w:left="7200"/>
      </w:pPr>
      <w:rPr>
        <w:rFonts w:cs="Times New Roman" w:hint="default"/>
      </w:rPr>
    </w:lvl>
    <w:lvl w:ilvl="5">
      <w:start w:val="1"/>
      <w:numFmt w:val="lowerRoman"/>
      <w:lvlText w:val="%6."/>
      <w:lvlJc w:val="right"/>
      <w:pPr>
        <w:tabs>
          <w:tab w:val="num" w:pos="9450"/>
        </w:tabs>
        <w:ind w:left="8280"/>
      </w:pPr>
      <w:rPr>
        <w:rFonts w:cs="Times New Roman" w:hint="default"/>
      </w:rPr>
    </w:lvl>
    <w:lvl w:ilvl="6">
      <w:start w:val="1"/>
      <w:numFmt w:val="decimal"/>
      <w:lvlText w:val="%7."/>
      <w:lvlJc w:val="left"/>
      <w:pPr>
        <w:tabs>
          <w:tab w:val="num" w:pos="10530"/>
        </w:tabs>
        <w:ind w:left="9360"/>
      </w:pPr>
      <w:rPr>
        <w:rFonts w:cs="Times New Roman" w:hint="default"/>
      </w:rPr>
    </w:lvl>
    <w:lvl w:ilvl="7">
      <w:start w:val="1"/>
      <w:numFmt w:val="lowerLetter"/>
      <w:lvlText w:val="%8."/>
      <w:lvlJc w:val="left"/>
      <w:pPr>
        <w:tabs>
          <w:tab w:val="num" w:pos="11610"/>
        </w:tabs>
        <w:ind w:left="10440"/>
      </w:pPr>
      <w:rPr>
        <w:rFonts w:cs="Times New Roman" w:hint="default"/>
      </w:rPr>
    </w:lvl>
    <w:lvl w:ilvl="8">
      <w:start w:val="1"/>
      <w:numFmt w:val="lowerRoman"/>
      <w:lvlText w:val="%9."/>
      <w:lvlJc w:val="right"/>
      <w:pPr>
        <w:tabs>
          <w:tab w:val="num" w:pos="12690"/>
        </w:tabs>
        <w:ind w:left="11520"/>
      </w:pPr>
      <w:rPr>
        <w:rFonts w:cs="Times New Roman" w:hint="default"/>
      </w:rPr>
    </w:lvl>
  </w:abstractNum>
  <w:abstractNum w:abstractNumId="44" w15:restartNumberingAfterBreak="0">
    <w:nsid w:val="53005D23"/>
    <w:multiLevelType w:val="hybridMultilevel"/>
    <w:tmpl w:val="8E8E787E"/>
    <w:lvl w:ilvl="0" w:tplc="8996E5F0">
      <w:start w:val="1"/>
      <w:numFmt w:val="bullet"/>
      <w:pStyle w:val="Step3"/>
      <w:lvlText w:val=""/>
      <w:lvlJc w:val="left"/>
      <w:pPr>
        <w:tabs>
          <w:tab w:val="num" w:pos="2822"/>
        </w:tabs>
        <w:ind w:left="2822" w:hanging="561"/>
      </w:pPr>
      <w:rPr>
        <w:rFonts w:ascii="Symbol" w:hAnsi="Symbol" w:hint="default"/>
        <w:sz w:val="20"/>
      </w:rPr>
    </w:lvl>
    <w:lvl w:ilvl="1" w:tplc="B3CAD8EC">
      <w:start w:val="1"/>
      <w:numFmt w:val="bullet"/>
      <w:lvlText w:val=""/>
      <w:lvlJc w:val="left"/>
      <w:pPr>
        <w:tabs>
          <w:tab w:val="num" w:pos="2540"/>
        </w:tabs>
        <w:ind w:left="2540" w:hanging="360"/>
      </w:pPr>
      <w:rPr>
        <w:rFonts w:ascii="Symbol" w:hAnsi="Symbol" w:hint="default"/>
        <w:sz w:val="20"/>
      </w:rPr>
    </w:lvl>
    <w:lvl w:ilvl="2" w:tplc="6BC61102">
      <w:start w:val="1"/>
      <w:numFmt w:val="decimal"/>
      <w:lvlText w:val="%3."/>
      <w:lvlJc w:val="left"/>
      <w:pPr>
        <w:tabs>
          <w:tab w:val="num" w:pos="2160"/>
        </w:tabs>
        <w:ind w:left="2160" w:hanging="360"/>
      </w:pPr>
      <w:rPr>
        <w:rFonts w:cs="Times New Roman"/>
      </w:rPr>
    </w:lvl>
    <w:lvl w:ilvl="3" w:tplc="C074DC8C">
      <w:start w:val="1"/>
      <w:numFmt w:val="decimal"/>
      <w:lvlText w:val="%4."/>
      <w:lvlJc w:val="left"/>
      <w:pPr>
        <w:tabs>
          <w:tab w:val="num" w:pos="2880"/>
        </w:tabs>
        <w:ind w:left="2880" w:hanging="360"/>
      </w:pPr>
      <w:rPr>
        <w:rFonts w:cs="Times New Roman"/>
      </w:rPr>
    </w:lvl>
    <w:lvl w:ilvl="4" w:tplc="AA62F0A2">
      <w:start w:val="1"/>
      <w:numFmt w:val="decimal"/>
      <w:lvlText w:val="%5."/>
      <w:lvlJc w:val="left"/>
      <w:pPr>
        <w:tabs>
          <w:tab w:val="num" w:pos="3600"/>
        </w:tabs>
        <w:ind w:left="3600" w:hanging="360"/>
      </w:pPr>
      <w:rPr>
        <w:rFonts w:cs="Times New Roman"/>
      </w:rPr>
    </w:lvl>
    <w:lvl w:ilvl="5" w:tplc="3D2C5350">
      <w:start w:val="1"/>
      <w:numFmt w:val="decimal"/>
      <w:lvlText w:val="%6."/>
      <w:lvlJc w:val="left"/>
      <w:pPr>
        <w:tabs>
          <w:tab w:val="num" w:pos="4320"/>
        </w:tabs>
        <w:ind w:left="4320" w:hanging="360"/>
      </w:pPr>
      <w:rPr>
        <w:rFonts w:cs="Times New Roman"/>
      </w:rPr>
    </w:lvl>
    <w:lvl w:ilvl="6" w:tplc="BD226B6C">
      <w:start w:val="1"/>
      <w:numFmt w:val="decimal"/>
      <w:lvlText w:val="%7."/>
      <w:lvlJc w:val="left"/>
      <w:pPr>
        <w:tabs>
          <w:tab w:val="num" w:pos="5040"/>
        </w:tabs>
        <w:ind w:left="5040" w:hanging="360"/>
      </w:pPr>
      <w:rPr>
        <w:rFonts w:cs="Times New Roman"/>
      </w:rPr>
    </w:lvl>
    <w:lvl w:ilvl="7" w:tplc="A1F496C6">
      <w:start w:val="1"/>
      <w:numFmt w:val="decimal"/>
      <w:lvlText w:val="%8."/>
      <w:lvlJc w:val="left"/>
      <w:pPr>
        <w:tabs>
          <w:tab w:val="num" w:pos="5760"/>
        </w:tabs>
        <w:ind w:left="5760" w:hanging="360"/>
      </w:pPr>
      <w:rPr>
        <w:rFonts w:cs="Times New Roman"/>
      </w:rPr>
    </w:lvl>
    <w:lvl w:ilvl="8" w:tplc="AE22CF72">
      <w:start w:val="1"/>
      <w:numFmt w:val="decimal"/>
      <w:lvlText w:val="%9."/>
      <w:lvlJc w:val="left"/>
      <w:pPr>
        <w:tabs>
          <w:tab w:val="num" w:pos="6480"/>
        </w:tabs>
        <w:ind w:left="6480" w:hanging="360"/>
      </w:pPr>
      <w:rPr>
        <w:rFonts w:cs="Times New Roman"/>
      </w:rPr>
    </w:lvl>
  </w:abstractNum>
  <w:abstractNum w:abstractNumId="45" w15:restartNumberingAfterBreak="0">
    <w:nsid w:val="53215266"/>
    <w:multiLevelType w:val="hybridMultilevel"/>
    <w:tmpl w:val="98BE34C6"/>
    <w:lvl w:ilvl="0" w:tplc="FFFFFFFF">
      <w:start w:val="1"/>
      <w:numFmt w:val="bullet"/>
      <w:pStyle w:val="a9"/>
      <w:lvlText w:val=""/>
      <w:lvlJc w:val="left"/>
      <w:pPr>
        <w:ind w:left="1571" w:hanging="360"/>
      </w:pPr>
      <w:rPr>
        <w:rFonts w:ascii="Symbol" w:hAnsi="Symbol" w:hint="default"/>
      </w:rPr>
    </w:lvl>
    <w:lvl w:ilvl="1" w:tplc="FFFFFFFF">
      <w:start w:val="1"/>
      <w:numFmt w:val="bullet"/>
      <w:lvlText w:val="o"/>
      <w:lvlJc w:val="left"/>
      <w:pPr>
        <w:ind w:left="2291" w:hanging="360"/>
      </w:pPr>
      <w:rPr>
        <w:rFonts w:ascii="Courier New" w:hAnsi="Courier New" w:hint="default"/>
      </w:rPr>
    </w:lvl>
    <w:lvl w:ilvl="2" w:tplc="FFFFFFFF">
      <w:start w:val="1"/>
      <w:numFmt w:val="bullet"/>
      <w:lvlText w:val=""/>
      <w:lvlJc w:val="left"/>
      <w:pPr>
        <w:ind w:left="3011" w:hanging="360"/>
      </w:pPr>
      <w:rPr>
        <w:rFonts w:ascii="Wingdings" w:hAnsi="Wingdings" w:hint="default"/>
      </w:rPr>
    </w:lvl>
    <w:lvl w:ilvl="3" w:tplc="FFFFFFFF">
      <w:start w:val="1"/>
      <w:numFmt w:val="bullet"/>
      <w:lvlText w:val=""/>
      <w:lvlJc w:val="left"/>
      <w:pPr>
        <w:ind w:left="3731" w:hanging="360"/>
      </w:pPr>
      <w:rPr>
        <w:rFonts w:ascii="Symbol" w:hAnsi="Symbol" w:hint="default"/>
      </w:rPr>
    </w:lvl>
    <w:lvl w:ilvl="4" w:tplc="FFFFFFFF">
      <w:start w:val="1"/>
      <w:numFmt w:val="bullet"/>
      <w:lvlText w:val="o"/>
      <w:lvlJc w:val="left"/>
      <w:pPr>
        <w:ind w:left="4451" w:hanging="360"/>
      </w:pPr>
      <w:rPr>
        <w:rFonts w:ascii="Courier New" w:hAnsi="Courier New" w:hint="default"/>
      </w:rPr>
    </w:lvl>
    <w:lvl w:ilvl="5" w:tplc="FFFFFFFF">
      <w:start w:val="1"/>
      <w:numFmt w:val="bullet"/>
      <w:lvlText w:val=""/>
      <w:lvlJc w:val="left"/>
      <w:pPr>
        <w:ind w:left="5171" w:hanging="360"/>
      </w:pPr>
      <w:rPr>
        <w:rFonts w:ascii="Wingdings" w:hAnsi="Wingdings" w:hint="default"/>
      </w:rPr>
    </w:lvl>
    <w:lvl w:ilvl="6" w:tplc="FFFFFFFF">
      <w:start w:val="1"/>
      <w:numFmt w:val="bullet"/>
      <w:lvlText w:val=""/>
      <w:lvlJc w:val="left"/>
      <w:pPr>
        <w:ind w:left="5891" w:hanging="360"/>
      </w:pPr>
      <w:rPr>
        <w:rFonts w:ascii="Symbol" w:hAnsi="Symbol" w:hint="default"/>
      </w:rPr>
    </w:lvl>
    <w:lvl w:ilvl="7" w:tplc="FFFFFFFF">
      <w:start w:val="1"/>
      <w:numFmt w:val="bullet"/>
      <w:lvlText w:val="o"/>
      <w:lvlJc w:val="left"/>
      <w:pPr>
        <w:ind w:left="6611" w:hanging="360"/>
      </w:pPr>
      <w:rPr>
        <w:rFonts w:ascii="Courier New" w:hAnsi="Courier New" w:hint="default"/>
      </w:rPr>
    </w:lvl>
    <w:lvl w:ilvl="8" w:tplc="FFFFFFFF">
      <w:start w:val="1"/>
      <w:numFmt w:val="bullet"/>
      <w:lvlText w:val=""/>
      <w:lvlJc w:val="left"/>
      <w:pPr>
        <w:ind w:left="7331" w:hanging="360"/>
      </w:pPr>
      <w:rPr>
        <w:rFonts w:ascii="Wingdings" w:hAnsi="Wingdings" w:hint="default"/>
      </w:rPr>
    </w:lvl>
  </w:abstractNum>
  <w:abstractNum w:abstractNumId="46" w15:restartNumberingAfterBreak="0">
    <w:nsid w:val="54C54D03"/>
    <w:multiLevelType w:val="multilevel"/>
    <w:tmpl w:val="470618F6"/>
    <w:styleLink w:val="StyleBulleted"/>
    <w:lvl w:ilvl="0">
      <w:start w:val="1"/>
      <w:numFmt w:val="bullet"/>
      <w:lvlText w:val=""/>
      <w:lvlJc w:val="left"/>
      <w:pPr>
        <w:tabs>
          <w:tab w:val="num" w:pos="2160"/>
        </w:tabs>
        <w:ind w:left="2160" w:hanging="360"/>
      </w:pPr>
      <w:rPr>
        <w:rFonts w:ascii="Symbol" w:hAnsi="Symbol" w:hint="default"/>
      </w:rPr>
    </w:lvl>
    <w:lvl w:ilvl="1">
      <w:start w:val="1"/>
      <w:numFmt w:val="bullet"/>
      <w:lvlText w:val="o"/>
      <w:lvlJc w:val="left"/>
      <w:pPr>
        <w:tabs>
          <w:tab w:val="num" w:pos="2880"/>
        </w:tabs>
        <w:ind w:left="2880" w:hanging="360"/>
      </w:pPr>
      <w:rPr>
        <w:rFonts w:ascii="Courier New" w:hAnsi="Courier New" w:hint="default"/>
      </w:rPr>
    </w:lvl>
    <w:lvl w:ilvl="2">
      <w:start w:val="1"/>
      <w:numFmt w:val="bullet"/>
      <w:lvlText w:val=""/>
      <w:lvlJc w:val="left"/>
      <w:pPr>
        <w:tabs>
          <w:tab w:val="num" w:pos="1152"/>
        </w:tabs>
        <w:ind w:left="1152" w:hanging="288"/>
      </w:pPr>
      <w:rPr>
        <w:rFonts w:ascii="Wingdings" w:hAnsi="Wingdings" w:hint="default"/>
        <w:sz w:val="24"/>
      </w:rPr>
    </w:lvl>
    <w:lvl w:ilvl="3">
      <w:start w:val="1"/>
      <w:numFmt w:val="bullet"/>
      <w:lvlText w:val=""/>
      <w:lvlJc w:val="left"/>
      <w:pPr>
        <w:tabs>
          <w:tab w:val="num" w:pos="4320"/>
        </w:tabs>
        <w:ind w:left="4320" w:hanging="360"/>
      </w:pPr>
      <w:rPr>
        <w:rFonts w:ascii="Symbol" w:hAnsi="Symbol" w:hint="default"/>
      </w:rPr>
    </w:lvl>
    <w:lvl w:ilvl="4">
      <w:start w:val="1"/>
      <w:numFmt w:val="bullet"/>
      <w:lvlText w:val="o"/>
      <w:lvlJc w:val="left"/>
      <w:pPr>
        <w:tabs>
          <w:tab w:val="num" w:pos="5040"/>
        </w:tabs>
        <w:ind w:left="5040" w:hanging="360"/>
      </w:pPr>
      <w:rPr>
        <w:rFonts w:ascii="Courier New" w:hAnsi="Courier New" w:hint="default"/>
      </w:rPr>
    </w:lvl>
    <w:lvl w:ilvl="5">
      <w:start w:val="1"/>
      <w:numFmt w:val="bullet"/>
      <w:lvlText w:val=""/>
      <w:lvlJc w:val="left"/>
      <w:pPr>
        <w:tabs>
          <w:tab w:val="num" w:pos="5760"/>
        </w:tabs>
        <w:ind w:left="5760" w:hanging="360"/>
      </w:pPr>
      <w:rPr>
        <w:rFonts w:ascii="Wingdings" w:hAnsi="Wingdings" w:hint="default"/>
      </w:rPr>
    </w:lvl>
    <w:lvl w:ilvl="6">
      <w:start w:val="1"/>
      <w:numFmt w:val="bullet"/>
      <w:lvlText w:val=""/>
      <w:lvlJc w:val="left"/>
      <w:pPr>
        <w:tabs>
          <w:tab w:val="num" w:pos="6480"/>
        </w:tabs>
        <w:ind w:left="6480" w:hanging="360"/>
      </w:pPr>
      <w:rPr>
        <w:rFonts w:ascii="Symbol" w:hAnsi="Symbol" w:hint="default"/>
      </w:rPr>
    </w:lvl>
    <w:lvl w:ilvl="7">
      <w:start w:val="1"/>
      <w:numFmt w:val="bullet"/>
      <w:lvlText w:val="o"/>
      <w:lvlJc w:val="left"/>
      <w:pPr>
        <w:tabs>
          <w:tab w:val="num" w:pos="7200"/>
        </w:tabs>
        <w:ind w:left="7200" w:hanging="360"/>
      </w:pPr>
      <w:rPr>
        <w:rFonts w:ascii="Courier New" w:hAnsi="Courier New" w:hint="default"/>
      </w:rPr>
    </w:lvl>
    <w:lvl w:ilvl="8">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55AC74C3"/>
    <w:multiLevelType w:val="multilevel"/>
    <w:tmpl w:val="4B92AC56"/>
    <w:styleLink w:val="StyleOutlinenumbered"/>
    <w:lvl w:ilvl="0">
      <w:start w:val="1"/>
      <w:numFmt w:val="decimal"/>
      <w:lvlText w:val="%1."/>
      <w:lvlJc w:val="left"/>
      <w:pPr>
        <w:tabs>
          <w:tab w:val="num" w:pos="680"/>
        </w:tabs>
        <w:ind w:left="680" w:hanging="396"/>
      </w:pPr>
      <w:rPr>
        <w:rFonts w:cs="Times New Roman"/>
        <w:sz w:val="24"/>
      </w:rPr>
    </w:lvl>
    <w:lvl w:ilvl="1">
      <w:start w:val="1"/>
      <w:numFmt w:val="russianLower"/>
      <w:lvlText w:val="%2."/>
      <w:lvlJc w:val="left"/>
      <w:pPr>
        <w:tabs>
          <w:tab w:val="num" w:pos="1440"/>
        </w:tabs>
        <w:ind w:left="1440" w:hanging="360"/>
      </w:pPr>
      <w:rPr>
        <w:rFonts w:cs="Times New Roman" w:hint="default"/>
        <w:sz w:val="24"/>
      </w:rPr>
    </w:lvl>
    <w:lvl w:ilvl="2">
      <w:start w:val="1"/>
      <w:numFmt w:val="lowerRoman"/>
      <w:lvlText w:val="%3."/>
      <w:lvlJc w:val="right"/>
      <w:pPr>
        <w:tabs>
          <w:tab w:val="num" w:pos="2160"/>
        </w:tabs>
        <w:ind w:left="2160" w:hanging="180"/>
      </w:pPr>
      <w:rPr>
        <w:rFonts w:cs="Times New Roman" w:hint="default"/>
      </w:rPr>
    </w:lvl>
    <w:lvl w:ilvl="3">
      <w:start w:val="1"/>
      <w:numFmt w:val="decimal"/>
      <w:lvlText w:val="%4."/>
      <w:lvlJc w:val="left"/>
      <w:pPr>
        <w:tabs>
          <w:tab w:val="num" w:pos="2880"/>
        </w:tabs>
        <w:ind w:left="2880" w:hanging="360"/>
      </w:pPr>
      <w:rPr>
        <w:rFonts w:cs="Times New Roman" w:hint="default"/>
      </w:rPr>
    </w:lvl>
    <w:lvl w:ilvl="4">
      <w:start w:val="1"/>
      <w:numFmt w:val="lowerLetter"/>
      <w:lvlText w:val="%5."/>
      <w:lvlJc w:val="left"/>
      <w:pPr>
        <w:tabs>
          <w:tab w:val="num" w:pos="3600"/>
        </w:tabs>
        <w:ind w:left="3600" w:hanging="360"/>
      </w:pPr>
      <w:rPr>
        <w:rFonts w:cs="Times New Roman" w:hint="default"/>
      </w:rPr>
    </w:lvl>
    <w:lvl w:ilvl="5">
      <w:start w:val="1"/>
      <w:numFmt w:val="lowerRoman"/>
      <w:lvlText w:val="%6."/>
      <w:lvlJc w:val="right"/>
      <w:pPr>
        <w:tabs>
          <w:tab w:val="num" w:pos="4320"/>
        </w:tabs>
        <w:ind w:left="4320" w:hanging="180"/>
      </w:pPr>
      <w:rPr>
        <w:rFonts w:cs="Times New Roman" w:hint="default"/>
      </w:rPr>
    </w:lvl>
    <w:lvl w:ilvl="6">
      <w:start w:val="1"/>
      <w:numFmt w:val="decimal"/>
      <w:lvlText w:val="%7."/>
      <w:lvlJc w:val="left"/>
      <w:pPr>
        <w:tabs>
          <w:tab w:val="num" w:pos="5040"/>
        </w:tabs>
        <w:ind w:left="5040" w:hanging="360"/>
      </w:pPr>
      <w:rPr>
        <w:rFonts w:cs="Times New Roman" w:hint="default"/>
      </w:rPr>
    </w:lvl>
    <w:lvl w:ilvl="7">
      <w:start w:val="1"/>
      <w:numFmt w:val="lowerLetter"/>
      <w:lvlText w:val="%8."/>
      <w:lvlJc w:val="left"/>
      <w:pPr>
        <w:tabs>
          <w:tab w:val="num" w:pos="5760"/>
        </w:tabs>
        <w:ind w:left="5760" w:hanging="360"/>
      </w:pPr>
      <w:rPr>
        <w:rFonts w:cs="Times New Roman" w:hint="default"/>
      </w:rPr>
    </w:lvl>
    <w:lvl w:ilvl="8">
      <w:start w:val="1"/>
      <w:numFmt w:val="lowerRoman"/>
      <w:lvlText w:val="%9."/>
      <w:lvlJc w:val="right"/>
      <w:pPr>
        <w:tabs>
          <w:tab w:val="num" w:pos="6480"/>
        </w:tabs>
        <w:ind w:left="6480" w:hanging="180"/>
      </w:pPr>
      <w:rPr>
        <w:rFonts w:cs="Times New Roman" w:hint="default"/>
      </w:rPr>
    </w:lvl>
  </w:abstractNum>
  <w:abstractNum w:abstractNumId="48" w15:restartNumberingAfterBreak="0">
    <w:nsid w:val="56B77A16"/>
    <w:multiLevelType w:val="hybridMultilevel"/>
    <w:tmpl w:val="F8D492E6"/>
    <w:lvl w:ilvl="0" w:tplc="10D080CA">
      <w:start w:val="1"/>
      <w:numFmt w:val="bullet"/>
      <w:pStyle w:val="1levelBulleted"/>
      <w:lvlText w:val=""/>
      <w:lvlJc w:val="left"/>
      <w:pPr>
        <w:ind w:left="1440" w:hanging="360"/>
      </w:pPr>
      <w:rPr>
        <w:rFonts w:ascii="Symbol" w:hAnsi="Symbol" w:hint="default"/>
      </w:rPr>
    </w:lvl>
    <w:lvl w:ilvl="1" w:tplc="603A1148">
      <w:start w:val="1"/>
      <w:numFmt w:val="lowerLetter"/>
      <w:lvlText w:val="%2."/>
      <w:lvlJc w:val="left"/>
      <w:pPr>
        <w:tabs>
          <w:tab w:val="num" w:pos="2160"/>
        </w:tabs>
        <w:ind w:left="2160" w:hanging="360"/>
      </w:pPr>
      <w:rPr>
        <w:rFonts w:cs="Times New Roman"/>
      </w:rPr>
    </w:lvl>
    <w:lvl w:ilvl="2" w:tplc="48F65DD6">
      <w:start w:val="1"/>
      <w:numFmt w:val="lowerRoman"/>
      <w:lvlText w:val="%3."/>
      <w:lvlJc w:val="right"/>
      <w:pPr>
        <w:tabs>
          <w:tab w:val="num" w:pos="2880"/>
        </w:tabs>
        <w:ind w:left="2880" w:hanging="180"/>
      </w:pPr>
      <w:rPr>
        <w:rFonts w:cs="Times New Roman"/>
      </w:rPr>
    </w:lvl>
    <w:lvl w:ilvl="3" w:tplc="77486D82">
      <w:start w:val="1"/>
      <w:numFmt w:val="decimal"/>
      <w:lvlText w:val="%4."/>
      <w:lvlJc w:val="left"/>
      <w:pPr>
        <w:tabs>
          <w:tab w:val="num" w:pos="3600"/>
        </w:tabs>
        <w:ind w:left="3600" w:hanging="360"/>
      </w:pPr>
      <w:rPr>
        <w:rFonts w:cs="Times New Roman"/>
      </w:rPr>
    </w:lvl>
    <w:lvl w:ilvl="4" w:tplc="8C0E8D90">
      <w:start w:val="1"/>
      <w:numFmt w:val="lowerLetter"/>
      <w:lvlText w:val="%5."/>
      <w:lvlJc w:val="left"/>
      <w:pPr>
        <w:tabs>
          <w:tab w:val="num" w:pos="4320"/>
        </w:tabs>
        <w:ind w:left="4320" w:hanging="360"/>
      </w:pPr>
      <w:rPr>
        <w:rFonts w:cs="Times New Roman"/>
      </w:rPr>
    </w:lvl>
    <w:lvl w:ilvl="5" w:tplc="4E4E71C2">
      <w:start w:val="1"/>
      <w:numFmt w:val="lowerRoman"/>
      <w:lvlText w:val="%6."/>
      <w:lvlJc w:val="right"/>
      <w:pPr>
        <w:tabs>
          <w:tab w:val="num" w:pos="5040"/>
        </w:tabs>
        <w:ind w:left="5040" w:hanging="180"/>
      </w:pPr>
      <w:rPr>
        <w:rFonts w:cs="Times New Roman"/>
      </w:rPr>
    </w:lvl>
    <w:lvl w:ilvl="6" w:tplc="AD96D39E">
      <w:start w:val="1"/>
      <w:numFmt w:val="decimal"/>
      <w:lvlText w:val="%7."/>
      <w:lvlJc w:val="left"/>
      <w:pPr>
        <w:tabs>
          <w:tab w:val="num" w:pos="5760"/>
        </w:tabs>
        <w:ind w:left="5760" w:hanging="360"/>
      </w:pPr>
      <w:rPr>
        <w:rFonts w:cs="Times New Roman"/>
      </w:rPr>
    </w:lvl>
    <w:lvl w:ilvl="7" w:tplc="FC7236F2">
      <w:start w:val="1"/>
      <w:numFmt w:val="lowerLetter"/>
      <w:lvlText w:val="%8."/>
      <w:lvlJc w:val="left"/>
      <w:pPr>
        <w:tabs>
          <w:tab w:val="num" w:pos="6480"/>
        </w:tabs>
        <w:ind w:left="6480" w:hanging="360"/>
      </w:pPr>
      <w:rPr>
        <w:rFonts w:cs="Times New Roman"/>
      </w:rPr>
    </w:lvl>
    <w:lvl w:ilvl="8" w:tplc="3A7E546E">
      <w:start w:val="1"/>
      <w:numFmt w:val="lowerRoman"/>
      <w:lvlText w:val="%9."/>
      <w:lvlJc w:val="right"/>
      <w:pPr>
        <w:tabs>
          <w:tab w:val="num" w:pos="7200"/>
        </w:tabs>
        <w:ind w:left="7200" w:hanging="180"/>
      </w:pPr>
      <w:rPr>
        <w:rFonts w:cs="Times New Roman"/>
      </w:rPr>
    </w:lvl>
  </w:abstractNum>
  <w:abstractNum w:abstractNumId="49" w15:restartNumberingAfterBreak="0">
    <w:nsid w:val="5A677873"/>
    <w:multiLevelType w:val="multilevel"/>
    <w:tmpl w:val="64383324"/>
    <w:styleLink w:val="Style5"/>
    <w:lvl w:ilvl="0">
      <w:start w:val="1"/>
      <w:numFmt w:val="decimal"/>
      <w:pStyle w:val="Heading1"/>
      <w:lvlText w:val="Г.%1"/>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1">
      <w:start w:val="1"/>
      <w:numFmt w:val="decimal"/>
      <w:pStyle w:val="Heading2"/>
      <w:lvlText w:val="Г.%1.%2"/>
      <w:lvlJc w:val="left"/>
      <w:pPr>
        <w:tabs>
          <w:tab w:val="num" w:pos="432"/>
        </w:tabs>
        <w:ind w:left="432" w:hanging="432"/>
      </w:pPr>
      <w:rPr>
        <w:rFonts w:cs="Times New Roman" w:hint="default"/>
      </w:rPr>
    </w:lvl>
    <w:lvl w:ilvl="2">
      <w:start w:val="1"/>
      <w:numFmt w:val="decimal"/>
      <w:pStyle w:val="Heading3"/>
      <w:lvlText w:val="Г.%1.%2.%3"/>
      <w:lvlJc w:val="left"/>
      <w:pPr>
        <w:tabs>
          <w:tab w:val="num" w:pos="432"/>
        </w:tabs>
        <w:ind w:left="432" w:hanging="432"/>
      </w:pPr>
      <w:rPr>
        <w:rFonts w:cs="Times New Roman" w:hint="default"/>
      </w:rPr>
    </w:lvl>
    <w:lvl w:ilvl="3">
      <w:start w:val="1"/>
      <w:numFmt w:val="decimal"/>
      <w:lvlText w:val="%1.%2.%3.%4"/>
      <w:lvlJc w:val="left"/>
      <w:pPr>
        <w:tabs>
          <w:tab w:val="num" w:pos="432"/>
        </w:tabs>
        <w:ind w:left="432" w:hanging="432"/>
      </w:pPr>
      <w:rPr>
        <w:rFonts w:cs="Times New Roman" w:hint="default"/>
      </w:rPr>
    </w:lvl>
    <w:lvl w:ilvl="4">
      <w:start w:val="1"/>
      <w:numFmt w:val="decimal"/>
      <w:lvlText w:val="%1.%2.%3.%4.%5"/>
      <w:lvlJc w:val="left"/>
      <w:pPr>
        <w:tabs>
          <w:tab w:val="num" w:pos="432"/>
        </w:tabs>
        <w:ind w:left="432" w:hanging="432"/>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432"/>
        </w:tabs>
        <w:ind w:left="432" w:hanging="432"/>
      </w:pPr>
      <w:rPr>
        <w:rFonts w:cs="Times New Roman" w:hint="default"/>
      </w:rPr>
    </w:lvl>
    <w:lvl w:ilvl="6">
      <w:start w:val="1"/>
      <w:numFmt w:val="decimal"/>
      <w:lvlText w:val="%1.%2.%3.%4.%5.%6.%7"/>
      <w:lvlJc w:val="left"/>
      <w:pPr>
        <w:tabs>
          <w:tab w:val="num" w:pos="432"/>
        </w:tabs>
        <w:ind w:left="432" w:hanging="432"/>
      </w:pPr>
      <w:rPr>
        <w:rFonts w:cs="Times New Roman" w:hint="default"/>
      </w:rPr>
    </w:lvl>
    <w:lvl w:ilvl="7">
      <w:start w:val="1"/>
      <w:numFmt w:val="decimal"/>
      <w:lvlText w:val="%1.%2.%3.%4.%5.%6.%7.%8"/>
      <w:lvlJc w:val="left"/>
      <w:pPr>
        <w:tabs>
          <w:tab w:val="num" w:pos="432"/>
        </w:tabs>
        <w:ind w:left="432" w:hanging="432"/>
      </w:pPr>
      <w:rPr>
        <w:rFonts w:cs="Times New Roman" w:hint="default"/>
      </w:rPr>
    </w:lvl>
    <w:lvl w:ilvl="8">
      <w:start w:val="1"/>
      <w:numFmt w:val="decimal"/>
      <w:lvlText w:val="%1.%2.%3.%4.%5.%6.%7.%8.%9"/>
      <w:lvlJc w:val="left"/>
      <w:pPr>
        <w:tabs>
          <w:tab w:val="num" w:pos="432"/>
        </w:tabs>
        <w:ind w:left="432" w:hanging="432"/>
      </w:pPr>
      <w:rPr>
        <w:rFonts w:cs="Times New Roman" w:hint="default"/>
      </w:rPr>
    </w:lvl>
  </w:abstractNum>
  <w:abstractNum w:abstractNumId="50" w15:restartNumberingAfterBreak="0">
    <w:nsid w:val="5BFC1C6E"/>
    <w:multiLevelType w:val="hybridMultilevel"/>
    <w:tmpl w:val="81784B52"/>
    <w:lvl w:ilvl="0" w:tplc="D890CAD8">
      <w:start w:val="1"/>
      <w:numFmt w:val="bullet"/>
      <w:pStyle w:val="aa"/>
      <w:lvlText w:val=""/>
      <w:lvlJc w:val="left"/>
      <w:pPr>
        <w:ind w:left="1287" w:hanging="360"/>
      </w:pPr>
      <w:rPr>
        <w:rFonts w:ascii="Symbol" w:hAnsi="Symbol" w:hint="default"/>
      </w:rPr>
    </w:lvl>
    <w:lvl w:ilvl="1" w:tplc="04190003">
      <w:start w:val="1"/>
      <w:numFmt w:val="bullet"/>
      <w:pStyle w:val="ab"/>
      <w:lvlText w:val="o"/>
      <w:lvlJc w:val="left"/>
      <w:pPr>
        <w:ind w:left="2007" w:hanging="360"/>
      </w:pPr>
      <w:rPr>
        <w:rFonts w:ascii="Courier New" w:hAnsi="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C3F1C6B"/>
    <w:multiLevelType w:val="hybridMultilevel"/>
    <w:tmpl w:val="DAC2FE50"/>
    <w:lvl w:ilvl="0" w:tplc="CB8C53E0">
      <w:start w:val="1"/>
      <w:numFmt w:val="bullet"/>
      <w:pStyle w:val="phBullet1"/>
      <w:lvlText w:val=""/>
      <w:lvlJc w:val="left"/>
      <w:pPr>
        <w:tabs>
          <w:tab w:val="num" w:pos="720"/>
        </w:tabs>
        <w:ind w:left="72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160"/>
        </w:tabs>
        <w:ind w:left="2160" w:hanging="360"/>
      </w:pPr>
      <w:rPr>
        <w:rFonts w:ascii="Wingdings" w:hAnsi="Wingdings"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5C631E85"/>
    <w:multiLevelType w:val="multilevel"/>
    <w:tmpl w:val="DCECF9F2"/>
    <w:styleLink w:val="Style4"/>
    <w:lvl w:ilvl="0">
      <w:start w:val="1"/>
      <w:numFmt w:val="decimal"/>
      <w:lvlText w:val="%1"/>
      <w:lvlJc w:val="left"/>
      <w:pPr>
        <w:tabs>
          <w:tab w:val="num" w:pos="432"/>
        </w:tabs>
        <w:ind w:left="432" w:hanging="432"/>
      </w:pPr>
      <w:rPr>
        <w:rFonts w:cs="Times New Roman" w:hint="default"/>
      </w:rPr>
    </w:lvl>
    <w:lvl w:ilvl="1">
      <w:start w:val="1"/>
      <w:numFmt w:val="decimal"/>
      <w:lvlText w:val="Г.%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584"/>
        </w:tabs>
        <w:ind w:left="1584" w:hanging="864"/>
      </w:pPr>
      <w:rPr>
        <w:rFonts w:cs="Times New Roman" w:hint="default"/>
      </w:rPr>
    </w:lvl>
    <w:lvl w:ilvl="4">
      <w:start w:val="1"/>
      <w:numFmt w:val="decimal"/>
      <w:lvlText w:val="%1.%2.%3.%4.%5"/>
      <w:lvlJc w:val="left"/>
      <w:pPr>
        <w:tabs>
          <w:tab w:val="num" w:pos="1908"/>
        </w:tabs>
        <w:ind w:left="1908" w:hanging="1008"/>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
        <w:szCs w:val="20"/>
        <w:u w:val="none"/>
        <w:vertAlign w:val="baseline"/>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53" w15:restartNumberingAfterBreak="0">
    <w:nsid w:val="5E60607D"/>
    <w:multiLevelType w:val="multilevel"/>
    <w:tmpl w:val="8B6C3270"/>
    <w:lvl w:ilvl="0">
      <w:start w:val="1"/>
      <w:numFmt w:val="decimal"/>
      <w:pStyle w:val="hapter"/>
      <w:suff w:val="space"/>
      <w:lvlText w:val="%1."/>
      <w:lvlJc w:val="left"/>
      <w:pPr>
        <w:ind w:left="360" w:hanging="360"/>
      </w:pPr>
      <w:rPr>
        <w:rFonts w:cs="Times New Roman" w:hint="default"/>
      </w:rPr>
    </w:lvl>
    <w:lvl w:ilvl="1">
      <w:start w:val="1"/>
      <w:numFmt w:val="decimal"/>
      <w:pStyle w:val="Section"/>
      <w:suff w:val="space"/>
      <w:lvlText w:val="%1.%2."/>
      <w:lvlJc w:val="left"/>
      <w:pPr>
        <w:ind w:left="792" w:hanging="432"/>
      </w:pPr>
      <w:rPr>
        <w:rFonts w:cs="Times New Roman" w:hint="default"/>
      </w:rPr>
    </w:lvl>
    <w:lvl w:ilvl="2">
      <w:start w:val="1"/>
      <w:numFmt w:val="decimal"/>
      <w:pStyle w:val="SubSection"/>
      <w:suff w:val="space"/>
      <w:lvlText w:val="%1.%2.%3."/>
      <w:lvlJc w:val="left"/>
      <w:pPr>
        <w:ind w:left="1224" w:hanging="1224"/>
      </w:pPr>
      <w:rPr>
        <w:rFonts w:cs="Times New Roman" w:hint="default"/>
      </w:rPr>
    </w:lvl>
    <w:lvl w:ilvl="3">
      <w:start w:val="1"/>
      <w:numFmt w:val="decimal"/>
      <w:pStyle w:val="UnderSection"/>
      <w:suff w:val="space"/>
      <w:lvlText w:val="%1.%2.%3.%4."/>
      <w:lvlJc w:val="left"/>
      <w:pPr>
        <w:ind w:left="1728" w:hanging="1161"/>
      </w:pPr>
      <w:rPr>
        <w:rFonts w:cs="Times New Roman" w:hint="default"/>
      </w:rPr>
    </w:lvl>
    <w:lvl w:ilvl="4">
      <w:start w:val="1"/>
      <w:numFmt w:val="decimal"/>
      <w:suff w:val="space"/>
      <w:lvlText w:val="%1.%2.%3.%4.%5."/>
      <w:lvlJc w:val="left"/>
      <w:pPr>
        <w:ind w:left="2232" w:hanging="792"/>
      </w:pPr>
      <w:rPr>
        <w:rFonts w:cs="Times New Roman" w:hint="default"/>
      </w:rPr>
    </w:lvl>
    <w:lvl w:ilvl="5">
      <w:start w:val="1"/>
      <w:numFmt w:val="decimal"/>
      <w:suff w:val="space"/>
      <w:lvlText w:val="%1.%2.%3.%4.%5.%6."/>
      <w:lvlJc w:val="left"/>
      <w:pPr>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54" w15:restartNumberingAfterBreak="0">
    <w:nsid w:val="60030D88"/>
    <w:multiLevelType w:val="hybridMultilevel"/>
    <w:tmpl w:val="6CFA5318"/>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61AE29C9"/>
    <w:multiLevelType w:val="multilevel"/>
    <w:tmpl w:val="CC36C94A"/>
    <w:styleLink w:val="StyleBulleted10pt"/>
    <w:lvl w:ilvl="0">
      <w:start w:val="1"/>
      <w:numFmt w:val="bullet"/>
      <w:lvlText w:val=""/>
      <w:lvlJc w:val="left"/>
      <w:pPr>
        <w:tabs>
          <w:tab w:val="num" w:pos="1440"/>
        </w:tabs>
        <w:ind w:left="1440" w:hanging="1440"/>
      </w:pPr>
      <w:rPr>
        <w:rFonts w:ascii="Symbol" w:hAnsi="Symbol" w:hint="default"/>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56" w15:restartNumberingAfterBreak="0">
    <w:nsid w:val="654B30D6"/>
    <w:multiLevelType w:val="multilevel"/>
    <w:tmpl w:val="1E3643F4"/>
    <w:lvl w:ilvl="0">
      <w:start w:val="1"/>
      <w:numFmt w:val="none"/>
      <w:lvlText w:val=""/>
      <w:lvlJc w:val="left"/>
      <w:pPr>
        <w:tabs>
          <w:tab w:val="num" w:pos="1211"/>
        </w:tabs>
        <w:ind w:left="1134" w:hanging="283"/>
      </w:pPr>
      <w:rPr>
        <w:rFonts w:ascii="Symbol" w:hAnsi="Symbol" w:cs="Times New Roman" w:hint="default"/>
      </w:rPr>
    </w:lvl>
    <w:lvl w:ilvl="1">
      <w:start w:val="1"/>
      <w:numFmt w:val="none"/>
      <w:pStyle w:val="ac"/>
      <w:lvlText w:val=""/>
      <w:lvlJc w:val="left"/>
      <w:pPr>
        <w:tabs>
          <w:tab w:val="num" w:pos="1588"/>
        </w:tabs>
        <w:ind w:left="1588" w:hanging="454"/>
      </w:pPr>
      <w:rPr>
        <w:rFonts w:ascii="Symbol" w:hAnsi="Symbol" w:cs="Times New Roman" w:hint="default"/>
      </w:rPr>
    </w:lvl>
    <w:lvl w:ilvl="2">
      <w:start w:val="1"/>
      <w:numFmt w:val="none"/>
      <w:lvlText w:val=""/>
      <w:lvlJc w:val="left"/>
      <w:pPr>
        <w:tabs>
          <w:tab w:val="num" w:pos="2155"/>
        </w:tabs>
        <w:ind w:left="2155" w:hanging="567"/>
      </w:pPr>
      <w:rPr>
        <w:rFonts w:ascii="Symbol" w:hAnsi="Symbol" w:cs="Times New Roman" w:hint="default"/>
      </w:rPr>
    </w:lvl>
    <w:lvl w:ilvl="3">
      <w:start w:val="1"/>
      <w:numFmt w:val="none"/>
      <w:lvlText w:val=""/>
      <w:lvlJc w:val="left"/>
      <w:pPr>
        <w:tabs>
          <w:tab w:val="num" w:pos="2722"/>
        </w:tabs>
        <w:ind w:left="2722" w:hanging="567"/>
      </w:pPr>
      <w:rPr>
        <w:rFonts w:ascii="Symbol" w:hAnsi="Symbol" w:cs="Times New Roman" w:hint="default"/>
      </w:rPr>
    </w:lvl>
    <w:lvl w:ilvl="4">
      <w:start w:val="1"/>
      <w:numFmt w:val="lowerLetter"/>
      <w:lvlText w:val="(%5)"/>
      <w:lvlJc w:val="left"/>
      <w:pPr>
        <w:tabs>
          <w:tab w:val="num" w:pos="2651"/>
        </w:tabs>
        <w:ind w:left="2651" w:hanging="360"/>
      </w:pPr>
      <w:rPr>
        <w:rFonts w:cs="Times New Roman" w:hint="default"/>
      </w:rPr>
    </w:lvl>
    <w:lvl w:ilvl="5">
      <w:start w:val="1"/>
      <w:numFmt w:val="lowerRoman"/>
      <w:lvlText w:val="(%6)"/>
      <w:lvlJc w:val="left"/>
      <w:pPr>
        <w:tabs>
          <w:tab w:val="num" w:pos="3011"/>
        </w:tabs>
        <w:ind w:left="3011" w:hanging="360"/>
      </w:pPr>
      <w:rPr>
        <w:rFonts w:cs="Times New Roman" w:hint="default"/>
      </w:rPr>
    </w:lvl>
    <w:lvl w:ilvl="6">
      <w:start w:val="1"/>
      <w:numFmt w:val="decimal"/>
      <w:lvlText w:val="%7."/>
      <w:lvlJc w:val="left"/>
      <w:pPr>
        <w:tabs>
          <w:tab w:val="num" w:pos="3371"/>
        </w:tabs>
        <w:ind w:left="3371" w:hanging="360"/>
      </w:pPr>
      <w:rPr>
        <w:rFonts w:cs="Times New Roman" w:hint="default"/>
      </w:rPr>
    </w:lvl>
    <w:lvl w:ilvl="7">
      <w:start w:val="1"/>
      <w:numFmt w:val="lowerLetter"/>
      <w:lvlText w:val="%8."/>
      <w:lvlJc w:val="left"/>
      <w:pPr>
        <w:tabs>
          <w:tab w:val="num" w:pos="3731"/>
        </w:tabs>
        <w:ind w:left="3731" w:hanging="360"/>
      </w:pPr>
      <w:rPr>
        <w:rFonts w:cs="Times New Roman" w:hint="default"/>
      </w:rPr>
    </w:lvl>
    <w:lvl w:ilvl="8">
      <w:start w:val="1"/>
      <w:numFmt w:val="lowerRoman"/>
      <w:lvlText w:val="%9."/>
      <w:lvlJc w:val="left"/>
      <w:pPr>
        <w:tabs>
          <w:tab w:val="num" w:pos="4091"/>
        </w:tabs>
        <w:ind w:left="4091" w:hanging="360"/>
      </w:pPr>
      <w:rPr>
        <w:rFonts w:cs="Times New Roman" w:hint="default"/>
      </w:rPr>
    </w:lvl>
  </w:abstractNum>
  <w:abstractNum w:abstractNumId="57" w15:restartNumberingAfterBreak="0">
    <w:nsid w:val="6B1B2F28"/>
    <w:multiLevelType w:val="hybridMultilevel"/>
    <w:tmpl w:val="8D0CA2EE"/>
    <w:lvl w:ilvl="0" w:tplc="6F9E96A8">
      <w:start w:val="1"/>
      <w:numFmt w:val="russianLower"/>
      <w:pStyle w:val="23"/>
      <w:lvlText w:val="%1)"/>
      <w:lvlJc w:val="left"/>
      <w:pPr>
        <w:ind w:left="2160" w:hanging="360"/>
      </w:pPr>
      <w:rPr>
        <w:rFonts w:cs="Times New Roman" w:hint="default"/>
      </w:rPr>
    </w:lvl>
    <w:lvl w:ilvl="1" w:tplc="565EB474">
      <w:start w:val="1"/>
      <w:numFmt w:val="lowerLetter"/>
      <w:lvlText w:val="%2."/>
      <w:lvlJc w:val="left"/>
      <w:pPr>
        <w:ind w:left="2880" w:hanging="360"/>
      </w:pPr>
      <w:rPr>
        <w:rFonts w:cs="Times New Roman"/>
      </w:rPr>
    </w:lvl>
    <w:lvl w:ilvl="2" w:tplc="791C9EA4">
      <w:start w:val="1"/>
      <w:numFmt w:val="lowerRoman"/>
      <w:lvlText w:val="%3."/>
      <w:lvlJc w:val="right"/>
      <w:pPr>
        <w:ind w:left="3600" w:hanging="180"/>
      </w:pPr>
      <w:rPr>
        <w:rFonts w:cs="Times New Roman"/>
      </w:rPr>
    </w:lvl>
    <w:lvl w:ilvl="3" w:tplc="A74A4FC6">
      <w:start w:val="1"/>
      <w:numFmt w:val="decimal"/>
      <w:lvlText w:val="%4."/>
      <w:lvlJc w:val="left"/>
      <w:pPr>
        <w:ind w:left="4320" w:hanging="360"/>
      </w:pPr>
      <w:rPr>
        <w:rFonts w:cs="Times New Roman"/>
      </w:rPr>
    </w:lvl>
    <w:lvl w:ilvl="4" w:tplc="B3B0FFE8">
      <w:start w:val="1"/>
      <w:numFmt w:val="lowerLetter"/>
      <w:lvlText w:val="%5."/>
      <w:lvlJc w:val="left"/>
      <w:pPr>
        <w:ind w:left="5040" w:hanging="360"/>
      </w:pPr>
      <w:rPr>
        <w:rFonts w:cs="Times New Roman"/>
      </w:rPr>
    </w:lvl>
    <w:lvl w:ilvl="5" w:tplc="F078CCF0">
      <w:start w:val="1"/>
      <w:numFmt w:val="lowerRoman"/>
      <w:lvlText w:val="%6."/>
      <w:lvlJc w:val="right"/>
      <w:pPr>
        <w:ind w:left="5760" w:hanging="180"/>
      </w:pPr>
      <w:rPr>
        <w:rFonts w:cs="Times New Roman"/>
      </w:rPr>
    </w:lvl>
    <w:lvl w:ilvl="6" w:tplc="BBA07008">
      <w:start w:val="1"/>
      <w:numFmt w:val="decimal"/>
      <w:lvlText w:val="%7."/>
      <w:lvlJc w:val="left"/>
      <w:pPr>
        <w:ind w:left="6480" w:hanging="360"/>
      </w:pPr>
      <w:rPr>
        <w:rFonts w:cs="Times New Roman"/>
      </w:rPr>
    </w:lvl>
    <w:lvl w:ilvl="7" w:tplc="6DACC4AA">
      <w:start w:val="1"/>
      <w:numFmt w:val="lowerLetter"/>
      <w:lvlText w:val="%8."/>
      <w:lvlJc w:val="left"/>
      <w:pPr>
        <w:ind w:left="7200" w:hanging="360"/>
      </w:pPr>
      <w:rPr>
        <w:rFonts w:cs="Times New Roman"/>
      </w:rPr>
    </w:lvl>
    <w:lvl w:ilvl="8" w:tplc="2C2AB7EE">
      <w:start w:val="1"/>
      <w:numFmt w:val="lowerRoman"/>
      <w:lvlText w:val="%9."/>
      <w:lvlJc w:val="right"/>
      <w:pPr>
        <w:ind w:left="7920" w:hanging="180"/>
      </w:pPr>
      <w:rPr>
        <w:rFonts w:cs="Times New Roman"/>
      </w:rPr>
    </w:lvl>
  </w:abstractNum>
  <w:abstractNum w:abstractNumId="58" w15:restartNumberingAfterBreak="0">
    <w:nsid w:val="6C542DE3"/>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9" w15:restartNumberingAfterBreak="0">
    <w:nsid w:val="6E47726B"/>
    <w:multiLevelType w:val="hybridMultilevel"/>
    <w:tmpl w:val="6AB665BE"/>
    <w:lvl w:ilvl="0" w:tplc="85F46064">
      <w:start w:val="1"/>
      <w:numFmt w:val="russianLower"/>
      <w:pStyle w:val="Style2"/>
      <w:lvlText w:val="%1)"/>
      <w:lvlJc w:val="left"/>
      <w:pPr>
        <w:ind w:left="2160" w:hanging="360"/>
      </w:pPr>
      <w:rPr>
        <w:rFonts w:cs="Times New Roman" w:hint="default"/>
      </w:rPr>
    </w:lvl>
    <w:lvl w:ilvl="1" w:tplc="378C5BB4">
      <w:start w:val="1"/>
      <w:numFmt w:val="lowerLetter"/>
      <w:lvlText w:val="%2."/>
      <w:lvlJc w:val="left"/>
      <w:pPr>
        <w:ind w:left="2880" w:hanging="360"/>
      </w:pPr>
      <w:rPr>
        <w:rFonts w:cs="Times New Roman"/>
      </w:rPr>
    </w:lvl>
    <w:lvl w:ilvl="2" w:tplc="A4E8F7FA">
      <w:start w:val="1"/>
      <w:numFmt w:val="lowerRoman"/>
      <w:lvlText w:val="%3."/>
      <w:lvlJc w:val="right"/>
      <w:pPr>
        <w:ind w:left="3600" w:hanging="180"/>
      </w:pPr>
      <w:rPr>
        <w:rFonts w:cs="Times New Roman"/>
      </w:rPr>
    </w:lvl>
    <w:lvl w:ilvl="3" w:tplc="FAD08A68">
      <w:start w:val="1"/>
      <w:numFmt w:val="decimal"/>
      <w:lvlText w:val="%4."/>
      <w:lvlJc w:val="left"/>
      <w:pPr>
        <w:ind w:left="4320" w:hanging="360"/>
      </w:pPr>
      <w:rPr>
        <w:rFonts w:cs="Times New Roman"/>
      </w:rPr>
    </w:lvl>
    <w:lvl w:ilvl="4" w:tplc="3A6E1D72">
      <w:start w:val="1"/>
      <w:numFmt w:val="lowerLetter"/>
      <w:lvlText w:val="%5."/>
      <w:lvlJc w:val="left"/>
      <w:pPr>
        <w:ind w:left="5040" w:hanging="360"/>
      </w:pPr>
      <w:rPr>
        <w:rFonts w:cs="Times New Roman"/>
      </w:rPr>
    </w:lvl>
    <w:lvl w:ilvl="5" w:tplc="11E4A0B4">
      <w:start w:val="1"/>
      <w:numFmt w:val="lowerRoman"/>
      <w:lvlText w:val="%6."/>
      <w:lvlJc w:val="right"/>
      <w:pPr>
        <w:ind w:left="5760" w:hanging="180"/>
      </w:pPr>
      <w:rPr>
        <w:rFonts w:cs="Times New Roman"/>
      </w:rPr>
    </w:lvl>
    <w:lvl w:ilvl="6" w:tplc="9DD6A9BA">
      <w:start w:val="1"/>
      <w:numFmt w:val="decimal"/>
      <w:lvlText w:val="%7."/>
      <w:lvlJc w:val="left"/>
      <w:pPr>
        <w:ind w:left="6480" w:hanging="360"/>
      </w:pPr>
      <w:rPr>
        <w:rFonts w:cs="Times New Roman"/>
      </w:rPr>
    </w:lvl>
    <w:lvl w:ilvl="7" w:tplc="E0E08A70">
      <w:start w:val="1"/>
      <w:numFmt w:val="lowerLetter"/>
      <w:lvlText w:val="%8."/>
      <w:lvlJc w:val="left"/>
      <w:pPr>
        <w:ind w:left="7200" w:hanging="360"/>
      </w:pPr>
      <w:rPr>
        <w:rFonts w:cs="Times New Roman"/>
      </w:rPr>
    </w:lvl>
    <w:lvl w:ilvl="8" w:tplc="53E020CC">
      <w:start w:val="1"/>
      <w:numFmt w:val="lowerRoman"/>
      <w:lvlText w:val="%9."/>
      <w:lvlJc w:val="right"/>
      <w:pPr>
        <w:ind w:left="7920" w:hanging="180"/>
      </w:pPr>
      <w:rPr>
        <w:rFonts w:cs="Times New Roman"/>
      </w:rPr>
    </w:lvl>
  </w:abstractNum>
  <w:abstractNum w:abstractNumId="60" w15:restartNumberingAfterBreak="0">
    <w:nsid w:val="6EB5735C"/>
    <w:multiLevelType w:val="multilevel"/>
    <w:tmpl w:val="E264CB3A"/>
    <w:lvl w:ilvl="0">
      <w:start w:val="1"/>
      <w:numFmt w:val="russianLower"/>
      <w:pStyle w:val="12"/>
      <w:lvlText w:val="%1)"/>
      <w:lvlJc w:val="left"/>
      <w:pPr>
        <w:ind w:left="1080" w:hanging="360"/>
      </w:pPr>
      <w:rPr>
        <w:rFonts w:cs="Times New Roman"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61" w15:restartNumberingAfterBreak="0">
    <w:nsid w:val="70041A68"/>
    <w:multiLevelType w:val="multilevel"/>
    <w:tmpl w:val="9F5C3204"/>
    <w:lvl w:ilvl="0">
      <w:start w:val="1"/>
      <w:numFmt w:val="decimal"/>
      <w:lvlText w:val="%1"/>
      <w:lvlJc w:val="left"/>
      <w:pPr>
        <w:tabs>
          <w:tab w:val="num" w:pos="432"/>
        </w:tabs>
        <w:ind w:left="432" w:hanging="432"/>
      </w:pPr>
      <w:rPr>
        <w:rFonts w:cs="Times New Roman" w:hint="default"/>
      </w:rPr>
    </w:lvl>
    <w:lvl w:ilvl="1">
      <w:start w:val="1"/>
      <w:numFmt w:val="decimal"/>
      <w:pStyle w:val="StyleHeading2Left03cm"/>
      <w:lvlText w:val="%1.%2"/>
      <w:lvlJc w:val="left"/>
      <w:pPr>
        <w:tabs>
          <w:tab w:val="num" w:pos="576"/>
        </w:tabs>
        <w:ind w:left="576" w:hanging="576"/>
      </w:pPr>
      <w:rPr>
        <w:rFonts w:cs="Times New Roman" w:hint="default"/>
      </w:rPr>
    </w:lvl>
    <w:lvl w:ilvl="2">
      <w:start w:val="1"/>
      <w:numFmt w:val="decimal"/>
      <w:pStyle w:val="StyleHeading3Left03cm"/>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2" w15:restartNumberingAfterBreak="0">
    <w:nsid w:val="71BF058D"/>
    <w:multiLevelType w:val="hybridMultilevel"/>
    <w:tmpl w:val="F63275FC"/>
    <w:lvl w:ilvl="0" w:tplc="B6E616E4">
      <w:numFmt w:val="bullet"/>
      <w:pStyle w:val="-"/>
      <w:lvlText w:val="–"/>
      <w:lvlJc w:val="left"/>
      <w:pPr>
        <w:tabs>
          <w:tab w:val="num" w:pos="1620"/>
        </w:tabs>
        <w:ind w:left="1620" w:hanging="90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hint="default"/>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63" w15:restartNumberingAfterBreak="0">
    <w:nsid w:val="7340284B"/>
    <w:multiLevelType w:val="hybridMultilevel"/>
    <w:tmpl w:val="85BE7450"/>
    <w:lvl w:ilvl="0" w:tplc="67AA5C4E">
      <w:start w:val="1"/>
      <w:numFmt w:val="bullet"/>
      <w:pStyle w:val="ad"/>
      <w:lvlText w:val=""/>
      <w:lvlJc w:val="left"/>
      <w:pPr>
        <w:ind w:left="1069" w:hanging="360"/>
      </w:pPr>
      <w:rPr>
        <w:rFonts w:ascii="Symbol" w:hAnsi="Symbol" w:hint="default"/>
      </w:rPr>
    </w:lvl>
    <w:lvl w:ilvl="1" w:tplc="A0FA0158">
      <w:start w:val="1"/>
      <w:numFmt w:val="bullet"/>
      <w:lvlText w:val="o"/>
      <w:lvlJc w:val="left"/>
      <w:pPr>
        <w:ind w:left="1789" w:hanging="360"/>
      </w:pPr>
      <w:rPr>
        <w:rFonts w:ascii="Courier New" w:hAnsi="Courier New" w:hint="default"/>
      </w:rPr>
    </w:lvl>
    <w:lvl w:ilvl="2" w:tplc="CCDCA728">
      <w:start w:val="1"/>
      <w:numFmt w:val="bullet"/>
      <w:lvlText w:val=""/>
      <w:lvlJc w:val="left"/>
      <w:pPr>
        <w:ind w:left="2509" w:hanging="360"/>
      </w:pPr>
      <w:rPr>
        <w:rFonts w:ascii="Wingdings" w:hAnsi="Wingdings" w:hint="default"/>
      </w:rPr>
    </w:lvl>
    <w:lvl w:ilvl="3" w:tplc="16EA8450">
      <w:start w:val="1"/>
      <w:numFmt w:val="bullet"/>
      <w:lvlText w:val=""/>
      <w:lvlJc w:val="left"/>
      <w:pPr>
        <w:ind w:left="3229" w:hanging="360"/>
      </w:pPr>
      <w:rPr>
        <w:rFonts w:ascii="Symbol" w:hAnsi="Symbol" w:hint="default"/>
      </w:rPr>
    </w:lvl>
    <w:lvl w:ilvl="4" w:tplc="51382D02">
      <w:start w:val="1"/>
      <w:numFmt w:val="bullet"/>
      <w:lvlText w:val="o"/>
      <w:lvlJc w:val="left"/>
      <w:pPr>
        <w:ind w:left="3949" w:hanging="360"/>
      </w:pPr>
      <w:rPr>
        <w:rFonts w:ascii="Courier New" w:hAnsi="Courier New" w:hint="default"/>
      </w:rPr>
    </w:lvl>
    <w:lvl w:ilvl="5" w:tplc="2766B9AC">
      <w:start w:val="1"/>
      <w:numFmt w:val="bullet"/>
      <w:lvlText w:val=""/>
      <w:lvlJc w:val="left"/>
      <w:pPr>
        <w:ind w:left="4669" w:hanging="360"/>
      </w:pPr>
      <w:rPr>
        <w:rFonts w:ascii="Wingdings" w:hAnsi="Wingdings" w:hint="default"/>
      </w:rPr>
    </w:lvl>
    <w:lvl w:ilvl="6" w:tplc="B4D86872">
      <w:start w:val="1"/>
      <w:numFmt w:val="bullet"/>
      <w:lvlText w:val=""/>
      <w:lvlJc w:val="left"/>
      <w:pPr>
        <w:ind w:left="5389" w:hanging="360"/>
      </w:pPr>
      <w:rPr>
        <w:rFonts w:ascii="Symbol" w:hAnsi="Symbol" w:hint="default"/>
      </w:rPr>
    </w:lvl>
    <w:lvl w:ilvl="7" w:tplc="7ED2D9BA">
      <w:start w:val="1"/>
      <w:numFmt w:val="bullet"/>
      <w:lvlText w:val="o"/>
      <w:lvlJc w:val="left"/>
      <w:pPr>
        <w:ind w:left="6109" w:hanging="360"/>
      </w:pPr>
      <w:rPr>
        <w:rFonts w:ascii="Courier New" w:hAnsi="Courier New" w:hint="default"/>
      </w:rPr>
    </w:lvl>
    <w:lvl w:ilvl="8" w:tplc="4D7274E4">
      <w:start w:val="1"/>
      <w:numFmt w:val="bullet"/>
      <w:lvlText w:val=""/>
      <w:lvlJc w:val="left"/>
      <w:pPr>
        <w:ind w:left="6829" w:hanging="360"/>
      </w:pPr>
      <w:rPr>
        <w:rFonts w:ascii="Wingdings" w:hAnsi="Wingdings" w:hint="default"/>
      </w:rPr>
    </w:lvl>
  </w:abstractNum>
  <w:abstractNum w:abstractNumId="64" w15:restartNumberingAfterBreak="0">
    <w:nsid w:val="7E7935BD"/>
    <w:multiLevelType w:val="multilevel"/>
    <w:tmpl w:val="54B4D194"/>
    <w:styleLink w:val="Bulleted1"/>
    <w:lvl w:ilvl="0">
      <w:start w:val="1"/>
      <w:numFmt w:val="bullet"/>
      <w:lvlText w:val=""/>
      <w:lvlJc w:val="left"/>
      <w:pPr>
        <w:tabs>
          <w:tab w:val="num" w:pos="288"/>
        </w:tabs>
        <w:ind w:left="288" w:hanging="288"/>
      </w:pPr>
      <w:rPr>
        <w:rFonts w:ascii="Symbol" w:hAnsi="Symbol"/>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F345548"/>
    <w:multiLevelType w:val="hybridMultilevel"/>
    <w:tmpl w:val="ABFEB204"/>
    <w:lvl w:ilvl="0" w:tplc="A73047D4">
      <w:start w:val="1"/>
      <w:numFmt w:val="bullet"/>
      <w:pStyle w:val="ae"/>
      <w:lvlText w:val=""/>
      <w:lvlJc w:val="left"/>
      <w:pPr>
        <w:tabs>
          <w:tab w:val="num" w:pos="720"/>
        </w:tabs>
        <w:ind w:left="720" w:hanging="360"/>
      </w:pPr>
      <w:rPr>
        <w:rFonts w:ascii="Symbol" w:hAnsi="Symbol" w:hint="default"/>
      </w:rPr>
    </w:lvl>
    <w:lvl w:ilvl="1" w:tplc="19EA92DC">
      <w:start w:val="1"/>
      <w:numFmt w:val="bullet"/>
      <w:lvlText w:val="o"/>
      <w:lvlJc w:val="left"/>
      <w:pPr>
        <w:tabs>
          <w:tab w:val="num" w:pos="1440"/>
        </w:tabs>
        <w:ind w:left="1440" w:hanging="360"/>
      </w:pPr>
      <w:rPr>
        <w:rFonts w:ascii="Courier New" w:hAnsi="Courier New" w:hint="default"/>
      </w:rPr>
    </w:lvl>
    <w:lvl w:ilvl="2" w:tplc="833C0F9E">
      <w:start w:val="1"/>
      <w:numFmt w:val="bullet"/>
      <w:lvlText w:val=""/>
      <w:lvlJc w:val="left"/>
      <w:pPr>
        <w:tabs>
          <w:tab w:val="num" w:pos="2160"/>
        </w:tabs>
        <w:ind w:left="2160" w:hanging="360"/>
      </w:pPr>
      <w:rPr>
        <w:rFonts w:ascii="Wingdings" w:hAnsi="Wingdings" w:hint="default"/>
      </w:rPr>
    </w:lvl>
    <w:lvl w:ilvl="3" w:tplc="6C5EC304">
      <w:start w:val="1"/>
      <w:numFmt w:val="bullet"/>
      <w:lvlText w:val=""/>
      <w:lvlJc w:val="left"/>
      <w:pPr>
        <w:tabs>
          <w:tab w:val="num" w:pos="2880"/>
        </w:tabs>
        <w:ind w:left="2880" w:hanging="360"/>
      </w:pPr>
      <w:rPr>
        <w:rFonts w:ascii="Symbol" w:hAnsi="Symbol" w:hint="default"/>
      </w:rPr>
    </w:lvl>
    <w:lvl w:ilvl="4" w:tplc="0E80A7B0">
      <w:start w:val="1"/>
      <w:numFmt w:val="bullet"/>
      <w:lvlText w:val="o"/>
      <w:lvlJc w:val="left"/>
      <w:pPr>
        <w:tabs>
          <w:tab w:val="num" w:pos="3600"/>
        </w:tabs>
        <w:ind w:left="3600" w:hanging="360"/>
      </w:pPr>
      <w:rPr>
        <w:rFonts w:ascii="Courier New" w:hAnsi="Courier New" w:hint="default"/>
      </w:rPr>
    </w:lvl>
    <w:lvl w:ilvl="5" w:tplc="95E03412">
      <w:start w:val="1"/>
      <w:numFmt w:val="bullet"/>
      <w:lvlText w:val=""/>
      <w:lvlJc w:val="left"/>
      <w:pPr>
        <w:tabs>
          <w:tab w:val="num" w:pos="4320"/>
        </w:tabs>
        <w:ind w:left="4320" w:hanging="360"/>
      </w:pPr>
      <w:rPr>
        <w:rFonts w:ascii="Wingdings" w:hAnsi="Wingdings" w:hint="default"/>
      </w:rPr>
    </w:lvl>
    <w:lvl w:ilvl="6" w:tplc="15D63474">
      <w:start w:val="1"/>
      <w:numFmt w:val="bullet"/>
      <w:lvlText w:val=""/>
      <w:lvlJc w:val="left"/>
      <w:pPr>
        <w:tabs>
          <w:tab w:val="num" w:pos="5040"/>
        </w:tabs>
        <w:ind w:left="5040" w:hanging="360"/>
      </w:pPr>
      <w:rPr>
        <w:rFonts w:ascii="Symbol" w:hAnsi="Symbol" w:hint="default"/>
      </w:rPr>
    </w:lvl>
    <w:lvl w:ilvl="7" w:tplc="9DC05F18">
      <w:start w:val="1"/>
      <w:numFmt w:val="bullet"/>
      <w:lvlText w:val="o"/>
      <w:lvlJc w:val="left"/>
      <w:pPr>
        <w:tabs>
          <w:tab w:val="num" w:pos="5760"/>
        </w:tabs>
        <w:ind w:left="5760" w:hanging="360"/>
      </w:pPr>
      <w:rPr>
        <w:rFonts w:ascii="Courier New" w:hAnsi="Courier New" w:hint="default"/>
      </w:rPr>
    </w:lvl>
    <w:lvl w:ilvl="8" w:tplc="97ECD3A2">
      <w:start w:val="1"/>
      <w:numFmt w:val="bullet"/>
      <w:lvlText w:val=""/>
      <w:lvlJc w:val="left"/>
      <w:pPr>
        <w:tabs>
          <w:tab w:val="num" w:pos="6480"/>
        </w:tabs>
        <w:ind w:left="6480" w:hanging="360"/>
      </w:pPr>
      <w:rPr>
        <w:rFonts w:ascii="Wingdings" w:hAnsi="Wingdings" w:hint="default"/>
      </w:rPr>
    </w:lvl>
  </w:abstractNum>
  <w:abstractNum w:abstractNumId="66" w15:restartNumberingAfterBreak="0">
    <w:nsid w:val="7F57061D"/>
    <w:multiLevelType w:val="hybridMultilevel"/>
    <w:tmpl w:val="5C3E382A"/>
    <w:lvl w:ilvl="0" w:tplc="7B643676">
      <w:start w:val="1"/>
      <w:numFmt w:val="bullet"/>
      <w:pStyle w:val="32"/>
      <w:lvlText w:val=""/>
      <w:lvlJc w:val="left"/>
      <w:pPr>
        <w:ind w:left="2880" w:hanging="360"/>
      </w:pPr>
      <w:rPr>
        <w:rFonts w:ascii="Symbol" w:hAnsi="Symbol" w:hint="default"/>
      </w:rPr>
    </w:lvl>
    <w:lvl w:ilvl="1" w:tplc="CF7A3A42">
      <w:start w:val="1"/>
      <w:numFmt w:val="bullet"/>
      <w:lvlText w:val="o"/>
      <w:lvlJc w:val="left"/>
      <w:pPr>
        <w:ind w:left="3600" w:hanging="360"/>
      </w:pPr>
      <w:rPr>
        <w:rFonts w:ascii="Courier New" w:hAnsi="Courier New" w:hint="default"/>
      </w:rPr>
    </w:lvl>
    <w:lvl w:ilvl="2" w:tplc="5B100110">
      <w:start w:val="1"/>
      <w:numFmt w:val="bullet"/>
      <w:lvlText w:val=""/>
      <w:lvlJc w:val="left"/>
      <w:pPr>
        <w:ind w:left="4320" w:hanging="360"/>
      </w:pPr>
      <w:rPr>
        <w:rFonts w:ascii="Wingdings" w:hAnsi="Wingdings" w:hint="default"/>
      </w:rPr>
    </w:lvl>
    <w:lvl w:ilvl="3" w:tplc="FBE87F50">
      <w:start w:val="1"/>
      <w:numFmt w:val="bullet"/>
      <w:lvlText w:val=""/>
      <w:lvlJc w:val="left"/>
      <w:pPr>
        <w:ind w:left="5040" w:hanging="360"/>
      </w:pPr>
      <w:rPr>
        <w:rFonts w:ascii="Symbol" w:hAnsi="Symbol" w:hint="default"/>
      </w:rPr>
    </w:lvl>
    <w:lvl w:ilvl="4" w:tplc="992EED66">
      <w:start w:val="1"/>
      <w:numFmt w:val="bullet"/>
      <w:lvlText w:val="o"/>
      <w:lvlJc w:val="left"/>
      <w:pPr>
        <w:ind w:left="5760" w:hanging="360"/>
      </w:pPr>
      <w:rPr>
        <w:rFonts w:ascii="Courier New" w:hAnsi="Courier New" w:hint="default"/>
      </w:rPr>
    </w:lvl>
    <w:lvl w:ilvl="5" w:tplc="02C22E34">
      <w:start w:val="1"/>
      <w:numFmt w:val="bullet"/>
      <w:lvlText w:val=""/>
      <w:lvlJc w:val="left"/>
      <w:pPr>
        <w:ind w:left="6480" w:hanging="360"/>
      </w:pPr>
      <w:rPr>
        <w:rFonts w:ascii="Wingdings" w:hAnsi="Wingdings" w:hint="default"/>
      </w:rPr>
    </w:lvl>
    <w:lvl w:ilvl="6" w:tplc="FE00CD3C">
      <w:start w:val="1"/>
      <w:numFmt w:val="bullet"/>
      <w:lvlText w:val=""/>
      <w:lvlJc w:val="left"/>
      <w:pPr>
        <w:ind w:left="7200" w:hanging="360"/>
      </w:pPr>
      <w:rPr>
        <w:rFonts w:ascii="Symbol" w:hAnsi="Symbol" w:hint="default"/>
      </w:rPr>
    </w:lvl>
    <w:lvl w:ilvl="7" w:tplc="F0E078C2">
      <w:start w:val="1"/>
      <w:numFmt w:val="bullet"/>
      <w:lvlText w:val="o"/>
      <w:lvlJc w:val="left"/>
      <w:pPr>
        <w:ind w:left="7920" w:hanging="360"/>
      </w:pPr>
      <w:rPr>
        <w:rFonts w:ascii="Courier New" w:hAnsi="Courier New" w:hint="default"/>
      </w:rPr>
    </w:lvl>
    <w:lvl w:ilvl="8" w:tplc="0C428816">
      <w:start w:val="1"/>
      <w:numFmt w:val="bullet"/>
      <w:lvlText w:val=""/>
      <w:lvlJc w:val="left"/>
      <w:pPr>
        <w:ind w:left="8640" w:hanging="360"/>
      </w:pPr>
      <w:rPr>
        <w:rFonts w:ascii="Wingdings" w:hAnsi="Wingdings" w:hint="default"/>
      </w:rPr>
    </w:lvl>
  </w:abstractNum>
  <w:num w:numId="1" w16cid:durableId="725684032">
    <w:abstractNumId w:val="31"/>
  </w:num>
  <w:num w:numId="2" w16cid:durableId="1459254552">
    <w:abstractNumId w:val="48"/>
  </w:num>
  <w:num w:numId="3" w16cid:durableId="883254522">
    <w:abstractNumId w:val="13"/>
  </w:num>
  <w:num w:numId="4" w16cid:durableId="2021620186">
    <w:abstractNumId w:val="15"/>
  </w:num>
  <w:num w:numId="5" w16cid:durableId="883374082">
    <w:abstractNumId w:val="24"/>
  </w:num>
  <w:num w:numId="6" w16cid:durableId="39940467">
    <w:abstractNumId w:val="57"/>
  </w:num>
  <w:num w:numId="7" w16cid:durableId="1572814292">
    <w:abstractNumId w:val="47"/>
  </w:num>
  <w:num w:numId="8" w16cid:durableId="1965235409">
    <w:abstractNumId w:val="30"/>
  </w:num>
  <w:num w:numId="9" w16cid:durableId="1353611644">
    <w:abstractNumId w:val="39"/>
  </w:num>
  <w:num w:numId="10" w16cid:durableId="1391804223">
    <w:abstractNumId w:val="60"/>
  </w:num>
  <w:num w:numId="11" w16cid:durableId="574632784">
    <w:abstractNumId w:val="64"/>
  </w:num>
  <w:num w:numId="12" w16cid:durableId="400714154">
    <w:abstractNumId w:val="23"/>
  </w:num>
  <w:num w:numId="13" w16cid:durableId="1084109171">
    <w:abstractNumId w:val="35"/>
  </w:num>
  <w:num w:numId="14" w16cid:durableId="1974481551">
    <w:abstractNumId w:val="12"/>
  </w:num>
  <w:num w:numId="15" w16cid:durableId="1853907592">
    <w:abstractNumId w:val="65"/>
  </w:num>
  <w:num w:numId="16" w16cid:durableId="749085810">
    <w:abstractNumId w:val="56"/>
  </w:num>
  <w:num w:numId="17" w16cid:durableId="1449155362">
    <w:abstractNumId w:val="46"/>
  </w:num>
  <w:num w:numId="18" w16cid:durableId="1345202604">
    <w:abstractNumId w:val="55"/>
  </w:num>
  <w:num w:numId="19" w16cid:durableId="1054232114">
    <w:abstractNumId w:val="38"/>
  </w:num>
  <w:num w:numId="20" w16cid:durableId="1939364811">
    <w:abstractNumId w:val="4"/>
  </w:num>
  <w:num w:numId="21" w16cid:durableId="1067265073">
    <w:abstractNumId w:val="16"/>
  </w:num>
  <w:num w:numId="22" w16cid:durableId="1190332986">
    <w:abstractNumId w:val="59"/>
  </w:num>
  <w:num w:numId="23" w16cid:durableId="1365328219">
    <w:abstractNumId w:val="66"/>
  </w:num>
  <w:num w:numId="24" w16cid:durableId="616179449">
    <w:abstractNumId w:val="42"/>
  </w:num>
  <w:num w:numId="25" w16cid:durableId="428820174">
    <w:abstractNumId w:val="58"/>
  </w:num>
  <w:num w:numId="26" w16cid:durableId="1850562703">
    <w:abstractNumId w:val="18"/>
  </w:num>
  <w:num w:numId="27" w16cid:durableId="627900789">
    <w:abstractNumId w:val="52"/>
  </w:num>
  <w:num w:numId="28" w16cid:durableId="47534103">
    <w:abstractNumId w:val="49"/>
  </w:num>
  <w:num w:numId="29" w16cid:durableId="2098210537">
    <w:abstractNumId w:val="26"/>
  </w:num>
  <w:num w:numId="30" w16cid:durableId="1619023706">
    <w:abstractNumId w:val="43"/>
  </w:num>
  <w:num w:numId="31" w16cid:durableId="547885394">
    <w:abstractNumId w:val="34"/>
  </w:num>
  <w:num w:numId="32" w16cid:durableId="474419852">
    <w:abstractNumId w:val="6"/>
  </w:num>
  <w:num w:numId="33" w16cid:durableId="1211263416">
    <w:abstractNumId w:val="25"/>
  </w:num>
  <w:num w:numId="34" w16cid:durableId="1236432050">
    <w:abstractNumId w:val="41"/>
  </w:num>
  <w:num w:numId="35" w16cid:durableId="213391893">
    <w:abstractNumId w:val="32"/>
  </w:num>
  <w:num w:numId="36" w16cid:durableId="80764065">
    <w:abstractNumId w:val="2"/>
  </w:num>
  <w:num w:numId="37" w16cid:durableId="582298633">
    <w:abstractNumId w:val="3"/>
  </w:num>
  <w:num w:numId="38" w16cid:durableId="1242252850">
    <w:abstractNumId w:val="1"/>
  </w:num>
  <w:num w:numId="39" w16cid:durableId="299305509">
    <w:abstractNumId w:val="0"/>
  </w:num>
  <w:num w:numId="40" w16cid:durableId="27605334">
    <w:abstractNumId w:val="61"/>
  </w:num>
  <w:num w:numId="41" w16cid:durableId="2029989618">
    <w:abstractNumId w:val="27"/>
  </w:num>
  <w:num w:numId="42" w16cid:durableId="945192069">
    <w:abstractNumId w:val="36"/>
  </w:num>
  <w:num w:numId="43" w16cid:durableId="669527280">
    <w:abstractNumId w:val="29"/>
  </w:num>
  <w:num w:numId="44" w16cid:durableId="763916793">
    <w:abstractNumId w:val="40"/>
  </w:num>
  <w:num w:numId="45" w16cid:durableId="1298951640">
    <w:abstractNumId w:val="22"/>
  </w:num>
  <w:num w:numId="46" w16cid:durableId="925260842">
    <w:abstractNumId w:val="62"/>
  </w:num>
  <w:num w:numId="47" w16cid:durableId="308554866">
    <w:abstractNumId w:val="17"/>
  </w:num>
  <w:num w:numId="48" w16cid:durableId="1427506470">
    <w:abstractNumId w:val="11"/>
  </w:num>
  <w:num w:numId="49" w16cid:durableId="1921912799">
    <w:abstractNumId w:val="20"/>
  </w:num>
  <w:num w:numId="50" w16cid:durableId="16196926">
    <w:abstractNumId w:val="45"/>
  </w:num>
  <w:num w:numId="51" w16cid:durableId="1222598015">
    <w:abstractNumId w:val="19"/>
  </w:num>
  <w:num w:numId="52" w16cid:durableId="1706830013">
    <w:abstractNumId w:val="5"/>
  </w:num>
  <w:num w:numId="53" w16cid:durableId="397558734">
    <w:abstractNumId w:val="53"/>
  </w:num>
  <w:num w:numId="54" w16cid:durableId="2054621816">
    <w:abstractNumId w:val="21"/>
  </w:num>
  <w:num w:numId="55" w16cid:durableId="1463500203">
    <w:abstractNumId w:val="63"/>
  </w:num>
  <w:num w:numId="56" w16cid:durableId="1583642576">
    <w:abstractNumId w:val="4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293629909">
    <w:abstractNumId w:val="50"/>
  </w:num>
  <w:num w:numId="58" w16cid:durableId="1704480269">
    <w:abstractNumId w:val="51"/>
  </w:num>
  <w:num w:numId="59" w16cid:durableId="1448356577">
    <w:abstractNumId w:val="28"/>
  </w:num>
  <w:num w:numId="60" w16cid:durableId="724179228">
    <w:abstractNumId w:val="37"/>
  </w:num>
  <w:num w:numId="61" w16cid:durableId="1763720254">
    <w:abstractNumId w:val="33"/>
  </w:num>
  <w:num w:numId="62" w16cid:durableId="553928674">
    <w:abstractNumId w:val="14"/>
  </w:num>
  <w:num w:numId="63" w16cid:durableId="1317223372">
    <w:abstractNumId w:val="54"/>
  </w:num>
  <w:num w:numId="64" w16cid:durableId="854733484">
    <w:abstractNumId w:val="6"/>
  </w:num>
  <w:num w:numId="65" w16cid:durableId="878123350">
    <w:abstractNumId w:val="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ru-RU" w:vendorID="64" w:dllVersion="6" w:nlCheck="1" w:checkStyle="0"/>
  <w:activeWritingStyle w:appName="MSWord" w:lang="ru-RU" w:vendorID="64" w:dllVersion="4096"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40"/>
  <w:doNotHyphenateCaps/>
  <w:drawingGridHorizontalSpacing w:val="140"/>
  <w:displayHorizontalDrawingGridEvery w:val="0"/>
  <w:displayVerticalDrawingGridEvery w:val="0"/>
  <w:noPunctuationKerning/>
  <w:characterSpacingControl w:val="doNotCompress"/>
  <w:doNotValidateAgainstSchema/>
  <w:doNotDemarcateInvalidXml/>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4BD"/>
    <w:rsid w:val="000004B1"/>
    <w:rsid w:val="00000F61"/>
    <w:rsid w:val="00003244"/>
    <w:rsid w:val="000033BB"/>
    <w:rsid w:val="00003864"/>
    <w:rsid w:val="0000395E"/>
    <w:rsid w:val="00004FDF"/>
    <w:rsid w:val="00005DD7"/>
    <w:rsid w:val="00006855"/>
    <w:rsid w:val="00010468"/>
    <w:rsid w:val="00010C37"/>
    <w:rsid w:val="00011D58"/>
    <w:rsid w:val="00013758"/>
    <w:rsid w:val="0001384F"/>
    <w:rsid w:val="00015F65"/>
    <w:rsid w:val="0001624A"/>
    <w:rsid w:val="00016726"/>
    <w:rsid w:val="00016F74"/>
    <w:rsid w:val="00017684"/>
    <w:rsid w:val="00020F0A"/>
    <w:rsid w:val="0002247D"/>
    <w:rsid w:val="00022C60"/>
    <w:rsid w:val="00022FEA"/>
    <w:rsid w:val="000246EC"/>
    <w:rsid w:val="000249A7"/>
    <w:rsid w:val="00024D13"/>
    <w:rsid w:val="00024D17"/>
    <w:rsid w:val="00024F65"/>
    <w:rsid w:val="000252BF"/>
    <w:rsid w:val="00025415"/>
    <w:rsid w:val="000270CC"/>
    <w:rsid w:val="00027115"/>
    <w:rsid w:val="00027377"/>
    <w:rsid w:val="0002766C"/>
    <w:rsid w:val="0002774C"/>
    <w:rsid w:val="00027B38"/>
    <w:rsid w:val="00031CEE"/>
    <w:rsid w:val="000331ED"/>
    <w:rsid w:val="000332C1"/>
    <w:rsid w:val="00033C56"/>
    <w:rsid w:val="00033F85"/>
    <w:rsid w:val="00034511"/>
    <w:rsid w:val="00034D30"/>
    <w:rsid w:val="00034D35"/>
    <w:rsid w:val="00035A87"/>
    <w:rsid w:val="00036411"/>
    <w:rsid w:val="00036513"/>
    <w:rsid w:val="00040464"/>
    <w:rsid w:val="00040F8F"/>
    <w:rsid w:val="00041A59"/>
    <w:rsid w:val="00042326"/>
    <w:rsid w:val="000427F1"/>
    <w:rsid w:val="00043344"/>
    <w:rsid w:val="0004357F"/>
    <w:rsid w:val="00044191"/>
    <w:rsid w:val="00044E38"/>
    <w:rsid w:val="000452D8"/>
    <w:rsid w:val="000465C1"/>
    <w:rsid w:val="00047339"/>
    <w:rsid w:val="000475CA"/>
    <w:rsid w:val="000476D2"/>
    <w:rsid w:val="000505BB"/>
    <w:rsid w:val="00051130"/>
    <w:rsid w:val="000514AD"/>
    <w:rsid w:val="00051C6F"/>
    <w:rsid w:val="00051D26"/>
    <w:rsid w:val="00052F16"/>
    <w:rsid w:val="00052F4F"/>
    <w:rsid w:val="00054615"/>
    <w:rsid w:val="00054B65"/>
    <w:rsid w:val="000554B5"/>
    <w:rsid w:val="0005609E"/>
    <w:rsid w:val="0005610D"/>
    <w:rsid w:val="00056590"/>
    <w:rsid w:val="00056FA5"/>
    <w:rsid w:val="00057B08"/>
    <w:rsid w:val="000600F3"/>
    <w:rsid w:val="00060117"/>
    <w:rsid w:val="00060F25"/>
    <w:rsid w:val="000613E9"/>
    <w:rsid w:val="0006150E"/>
    <w:rsid w:val="00062FE5"/>
    <w:rsid w:val="0006347C"/>
    <w:rsid w:val="00064C77"/>
    <w:rsid w:val="00065472"/>
    <w:rsid w:val="00065785"/>
    <w:rsid w:val="00066108"/>
    <w:rsid w:val="0006720D"/>
    <w:rsid w:val="00067A87"/>
    <w:rsid w:val="00070D71"/>
    <w:rsid w:val="00071BD9"/>
    <w:rsid w:val="0007225F"/>
    <w:rsid w:val="00072405"/>
    <w:rsid w:val="00072E2F"/>
    <w:rsid w:val="00073273"/>
    <w:rsid w:val="00073472"/>
    <w:rsid w:val="00073557"/>
    <w:rsid w:val="000736D6"/>
    <w:rsid w:val="000741FA"/>
    <w:rsid w:val="0007489D"/>
    <w:rsid w:val="00074D03"/>
    <w:rsid w:val="0007667C"/>
    <w:rsid w:val="000772DD"/>
    <w:rsid w:val="00077970"/>
    <w:rsid w:val="00077C46"/>
    <w:rsid w:val="000808F5"/>
    <w:rsid w:val="000819E4"/>
    <w:rsid w:val="00081A22"/>
    <w:rsid w:val="00081C3F"/>
    <w:rsid w:val="00081F47"/>
    <w:rsid w:val="0008283C"/>
    <w:rsid w:val="00082B3B"/>
    <w:rsid w:val="00082E9E"/>
    <w:rsid w:val="00083568"/>
    <w:rsid w:val="0008451C"/>
    <w:rsid w:val="00085952"/>
    <w:rsid w:val="00087144"/>
    <w:rsid w:val="000906E9"/>
    <w:rsid w:val="00090B74"/>
    <w:rsid w:val="000912A5"/>
    <w:rsid w:val="00093312"/>
    <w:rsid w:val="00093434"/>
    <w:rsid w:val="00093DAF"/>
    <w:rsid w:val="00094227"/>
    <w:rsid w:val="000946C5"/>
    <w:rsid w:val="00094A60"/>
    <w:rsid w:val="00095E78"/>
    <w:rsid w:val="000A0AF0"/>
    <w:rsid w:val="000A0E58"/>
    <w:rsid w:val="000A14E6"/>
    <w:rsid w:val="000A25EC"/>
    <w:rsid w:val="000A394A"/>
    <w:rsid w:val="000A398D"/>
    <w:rsid w:val="000A489D"/>
    <w:rsid w:val="000A60DA"/>
    <w:rsid w:val="000A70DC"/>
    <w:rsid w:val="000A716B"/>
    <w:rsid w:val="000A7334"/>
    <w:rsid w:val="000A7B55"/>
    <w:rsid w:val="000B071C"/>
    <w:rsid w:val="000B08D0"/>
    <w:rsid w:val="000B0FD5"/>
    <w:rsid w:val="000B208F"/>
    <w:rsid w:val="000B231E"/>
    <w:rsid w:val="000B2582"/>
    <w:rsid w:val="000B296E"/>
    <w:rsid w:val="000B371F"/>
    <w:rsid w:val="000B65D7"/>
    <w:rsid w:val="000C0B16"/>
    <w:rsid w:val="000C149A"/>
    <w:rsid w:val="000C3F13"/>
    <w:rsid w:val="000C4B22"/>
    <w:rsid w:val="000C4C77"/>
    <w:rsid w:val="000C53CE"/>
    <w:rsid w:val="000C56C6"/>
    <w:rsid w:val="000C5859"/>
    <w:rsid w:val="000C6030"/>
    <w:rsid w:val="000C6944"/>
    <w:rsid w:val="000C7134"/>
    <w:rsid w:val="000D0744"/>
    <w:rsid w:val="000D137F"/>
    <w:rsid w:val="000D1633"/>
    <w:rsid w:val="000D1DEF"/>
    <w:rsid w:val="000D2752"/>
    <w:rsid w:val="000D36C6"/>
    <w:rsid w:val="000D3F42"/>
    <w:rsid w:val="000D452F"/>
    <w:rsid w:val="000D473E"/>
    <w:rsid w:val="000D4ADC"/>
    <w:rsid w:val="000D4FC2"/>
    <w:rsid w:val="000D5DE9"/>
    <w:rsid w:val="000D5F5B"/>
    <w:rsid w:val="000D6244"/>
    <w:rsid w:val="000D6ABB"/>
    <w:rsid w:val="000D7346"/>
    <w:rsid w:val="000D7ED4"/>
    <w:rsid w:val="000E0C21"/>
    <w:rsid w:val="000E0F49"/>
    <w:rsid w:val="000E1DCE"/>
    <w:rsid w:val="000E2587"/>
    <w:rsid w:val="000E31BD"/>
    <w:rsid w:val="000E3DC8"/>
    <w:rsid w:val="000E3E26"/>
    <w:rsid w:val="000E40FF"/>
    <w:rsid w:val="000E4F50"/>
    <w:rsid w:val="000E4FC0"/>
    <w:rsid w:val="000E52BB"/>
    <w:rsid w:val="000E5A7E"/>
    <w:rsid w:val="000E5B5B"/>
    <w:rsid w:val="000E6984"/>
    <w:rsid w:val="000F0530"/>
    <w:rsid w:val="000F0ADF"/>
    <w:rsid w:val="000F1380"/>
    <w:rsid w:val="000F1B18"/>
    <w:rsid w:val="000F1ECB"/>
    <w:rsid w:val="000F278E"/>
    <w:rsid w:val="000F28EE"/>
    <w:rsid w:val="000F376B"/>
    <w:rsid w:val="000F4158"/>
    <w:rsid w:val="000F4FAF"/>
    <w:rsid w:val="000F771E"/>
    <w:rsid w:val="000F7930"/>
    <w:rsid w:val="00100D67"/>
    <w:rsid w:val="001039FD"/>
    <w:rsid w:val="00103A78"/>
    <w:rsid w:val="00103FD7"/>
    <w:rsid w:val="001061A1"/>
    <w:rsid w:val="00107460"/>
    <w:rsid w:val="0011058B"/>
    <w:rsid w:val="00110B5D"/>
    <w:rsid w:val="00111C14"/>
    <w:rsid w:val="001122F5"/>
    <w:rsid w:val="0011253B"/>
    <w:rsid w:val="00112603"/>
    <w:rsid w:val="001138EB"/>
    <w:rsid w:val="00113B28"/>
    <w:rsid w:val="00114541"/>
    <w:rsid w:val="00114DF5"/>
    <w:rsid w:val="00114F46"/>
    <w:rsid w:val="001151BC"/>
    <w:rsid w:val="0011548A"/>
    <w:rsid w:val="00116139"/>
    <w:rsid w:val="001163E4"/>
    <w:rsid w:val="00116D35"/>
    <w:rsid w:val="00120612"/>
    <w:rsid w:val="0012082D"/>
    <w:rsid w:val="00120C6D"/>
    <w:rsid w:val="0012143B"/>
    <w:rsid w:val="001215FF"/>
    <w:rsid w:val="001216F8"/>
    <w:rsid w:val="00121906"/>
    <w:rsid w:val="00122050"/>
    <w:rsid w:val="00122904"/>
    <w:rsid w:val="00122D1C"/>
    <w:rsid w:val="00126797"/>
    <w:rsid w:val="001268CD"/>
    <w:rsid w:val="0012727F"/>
    <w:rsid w:val="00127AA3"/>
    <w:rsid w:val="00127C2D"/>
    <w:rsid w:val="00127EBF"/>
    <w:rsid w:val="00127F3E"/>
    <w:rsid w:val="001305F4"/>
    <w:rsid w:val="00131599"/>
    <w:rsid w:val="001328A5"/>
    <w:rsid w:val="00132CDE"/>
    <w:rsid w:val="00134BEF"/>
    <w:rsid w:val="0013552A"/>
    <w:rsid w:val="00136055"/>
    <w:rsid w:val="0013720E"/>
    <w:rsid w:val="00137550"/>
    <w:rsid w:val="00141D2C"/>
    <w:rsid w:val="00141EE3"/>
    <w:rsid w:val="001427EB"/>
    <w:rsid w:val="001435C6"/>
    <w:rsid w:val="00145818"/>
    <w:rsid w:val="00145C29"/>
    <w:rsid w:val="00145F7E"/>
    <w:rsid w:val="001463A6"/>
    <w:rsid w:val="00146411"/>
    <w:rsid w:val="001468DB"/>
    <w:rsid w:val="0014690D"/>
    <w:rsid w:val="00147024"/>
    <w:rsid w:val="00147461"/>
    <w:rsid w:val="00147A8A"/>
    <w:rsid w:val="00147AC3"/>
    <w:rsid w:val="00147B7F"/>
    <w:rsid w:val="00147C73"/>
    <w:rsid w:val="00150CDC"/>
    <w:rsid w:val="00151823"/>
    <w:rsid w:val="00151C76"/>
    <w:rsid w:val="001524FF"/>
    <w:rsid w:val="00154D88"/>
    <w:rsid w:val="001553EE"/>
    <w:rsid w:val="001576AD"/>
    <w:rsid w:val="00157B76"/>
    <w:rsid w:val="00160A22"/>
    <w:rsid w:val="00160CAA"/>
    <w:rsid w:val="001617E7"/>
    <w:rsid w:val="001623D4"/>
    <w:rsid w:val="00162695"/>
    <w:rsid w:val="001633AE"/>
    <w:rsid w:val="00164138"/>
    <w:rsid w:val="0016429B"/>
    <w:rsid w:val="0016481D"/>
    <w:rsid w:val="001649AC"/>
    <w:rsid w:val="001653CA"/>
    <w:rsid w:val="00165A18"/>
    <w:rsid w:val="00165F7B"/>
    <w:rsid w:val="00166650"/>
    <w:rsid w:val="00166BD7"/>
    <w:rsid w:val="00167B6C"/>
    <w:rsid w:val="00167C1A"/>
    <w:rsid w:val="001701D9"/>
    <w:rsid w:val="00170F4B"/>
    <w:rsid w:val="0017134E"/>
    <w:rsid w:val="00171529"/>
    <w:rsid w:val="0017258F"/>
    <w:rsid w:val="00172A19"/>
    <w:rsid w:val="00173E58"/>
    <w:rsid w:val="001741CC"/>
    <w:rsid w:val="00174638"/>
    <w:rsid w:val="00174A02"/>
    <w:rsid w:val="00174CFD"/>
    <w:rsid w:val="00175491"/>
    <w:rsid w:val="0017576D"/>
    <w:rsid w:val="0017607A"/>
    <w:rsid w:val="00176A47"/>
    <w:rsid w:val="001772D6"/>
    <w:rsid w:val="00177467"/>
    <w:rsid w:val="001774D6"/>
    <w:rsid w:val="001809E6"/>
    <w:rsid w:val="00181DD6"/>
    <w:rsid w:val="00182D72"/>
    <w:rsid w:val="00184CB0"/>
    <w:rsid w:val="00184CB3"/>
    <w:rsid w:val="00184D22"/>
    <w:rsid w:val="0018509C"/>
    <w:rsid w:val="001857FE"/>
    <w:rsid w:val="00185B68"/>
    <w:rsid w:val="00187096"/>
    <w:rsid w:val="00187108"/>
    <w:rsid w:val="0018750E"/>
    <w:rsid w:val="00187B61"/>
    <w:rsid w:val="00187C82"/>
    <w:rsid w:val="00190D59"/>
    <w:rsid w:val="001922E5"/>
    <w:rsid w:val="0019280F"/>
    <w:rsid w:val="001932D7"/>
    <w:rsid w:val="001942CA"/>
    <w:rsid w:val="00194ADC"/>
    <w:rsid w:val="00194B8B"/>
    <w:rsid w:val="00194D91"/>
    <w:rsid w:val="001954FC"/>
    <w:rsid w:val="0019592A"/>
    <w:rsid w:val="00196940"/>
    <w:rsid w:val="00197810"/>
    <w:rsid w:val="00197A42"/>
    <w:rsid w:val="001A04AD"/>
    <w:rsid w:val="001A09FF"/>
    <w:rsid w:val="001A182B"/>
    <w:rsid w:val="001A3809"/>
    <w:rsid w:val="001A3884"/>
    <w:rsid w:val="001A475C"/>
    <w:rsid w:val="001A4A6E"/>
    <w:rsid w:val="001A550D"/>
    <w:rsid w:val="001A60EE"/>
    <w:rsid w:val="001A65F3"/>
    <w:rsid w:val="001A6892"/>
    <w:rsid w:val="001B0E56"/>
    <w:rsid w:val="001B0F56"/>
    <w:rsid w:val="001B0FBE"/>
    <w:rsid w:val="001B3E0E"/>
    <w:rsid w:val="001B4032"/>
    <w:rsid w:val="001B484A"/>
    <w:rsid w:val="001B5335"/>
    <w:rsid w:val="001B5B7D"/>
    <w:rsid w:val="001B5DEE"/>
    <w:rsid w:val="001B5F88"/>
    <w:rsid w:val="001B6BB7"/>
    <w:rsid w:val="001B7D35"/>
    <w:rsid w:val="001C127A"/>
    <w:rsid w:val="001C1398"/>
    <w:rsid w:val="001C173F"/>
    <w:rsid w:val="001C2247"/>
    <w:rsid w:val="001C2789"/>
    <w:rsid w:val="001C37EA"/>
    <w:rsid w:val="001C48E7"/>
    <w:rsid w:val="001C4D2E"/>
    <w:rsid w:val="001C4E1E"/>
    <w:rsid w:val="001C5082"/>
    <w:rsid w:val="001C5599"/>
    <w:rsid w:val="001C58E2"/>
    <w:rsid w:val="001C67BB"/>
    <w:rsid w:val="001C71A8"/>
    <w:rsid w:val="001D1FB1"/>
    <w:rsid w:val="001D2C01"/>
    <w:rsid w:val="001D3FC0"/>
    <w:rsid w:val="001D4354"/>
    <w:rsid w:val="001D4ADC"/>
    <w:rsid w:val="001D55AB"/>
    <w:rsid w:val="001D628F"/>
    <w:rsid w:val="001D64CF"/>
    <w:rsid w:val="001D6C49"/>
    <w:rsid w:val="001D794D"/>
    <w:rsid w:val="001D7BB1"/>
    <w:rsid w:val="001E0340"/>
    <w:rsid w:val="001E121E"/>
    <w:rsid w:val="001E14F6"/>
    <w:rsid w:val="001E1BE1"/>
    <w:rsid w:val="001E1FF9"/>
    <w:rsid w:val="001E2564"/>
    <w:rsid w:val="001E2B11"/>
    <w:rsid w:val="001E3504"/>
    <w:rsid w:val="001E3A3E"/>
    <w:rsid w:val="001E3B13"/>
    <w:rsid w:val="001E4BC3"/>
    <w:rsid w:val="001E56FE"/>
    <w:rsid w:val="001E6173"/>
    <w:rsid w:val="001E6236"/>
    <w:rsid w:val="001E693F"/>
    <w:rsid w:val="001E70C6"/>
    <w:rsid w:val="001E7493"/>
    <w:rsid w:val="001E799C"/>
    <w:rsid w:val="001F019B"/>
    <w:rsid w:val="001F0861"/>
    <w:rsid w:val="001F0C09"/>
    <w:rsid w:val="001F1CC7"/>
    <w:rsid w:val="001F214E"/>
    <w:rsid w:val="001F4188"/>
    <w:rsid w:val="001F5BFC"/>
    <w:rsid w:val="001F7D48"/>
    <w:rsid w:val="00200CCE"/>
    <w:rsid w:val="00200F75"/>
    <w:rsid w:val="00201A67"/>
    <w:rsid w:val="00201A94"/>
    <w:rsid w:val="0020211A"/>
    <w:rsid w:val="00202500"/>
    <w:rsid w:val="00202D32"/>
    <w:rsid w:val="002051EC"/>
    <w:rsid w:val="00205972"/>
    <w:rsid w:val="00206104"/>
    <w:rsid w:val="00207191"/>
    <w:rsid w:val="002074FC"/>
    <w:rsid w:val="0020757E"/>
    <w:rsid w:val="0020790B"/>
    <w:rsid w:val="00207958"/>
    <w:rsid w:val="002103FA"/>
    <w:rsid w:val="002105BE"/>
    <w:rsid w:val="00212037"/>
    <w:rsid w:val="00212146"/>
    <w:rsid w:val="0021314A"/>
    <w:rsid w:val="00213641"/>
    <w:rsid w:val="002138B6"/>
    <w:rsid w:val="002141F9"/>
    <w:rsid w:val="00214C29"/>
    <w:rsid w:val="00215FD3"/>
    <w:rsid w:val="002160AC"/>
    <w:rsid w:val="002208E9"/>
    <w:rsid w:val="00221387"/>
    <w:rsid w:val="00221486"/>
    <w:rsid w:val="002221A7"/>
    <w:rsid w:val="00223262"/>
    <w:rsid w:val="00223400"/>
    <w:rsid w:val="00223DEA"/>
    <w:rsid w:val="00223DFF"/>
    <w:rsid w:val="00224A54"/>
    <w:rsid w:val="00224B1F"/>
    <w:rsid w:val="00224F70"/>
    <w:rsid w:val="00224FC0"/>
    <w:rsid w:val="0022539F"/>
    <w:rsid w:val="002254C1"/>
    <w:rsid w:val="002259AC"/>
    <w:rsid w:val="002260CE"/>
    <w:rsid w:val="00226E44"/>
    <w:rsid w:val="00227304"/>
    <w:rsid w:val="00227704"/>
    <w:rsid w:val="00227D1E"/>
    <w:rsid w:val="002302A0"/>
    <w:rsid w:val="0023120D"/>
    <w:rsid w:val="00231457"/>
    <w:rsid w:val="00231D78"/>
    <w:rsid w:val="00231DC9"/>
    <w:rsid w:val="00232177"/>
    <w:rsid w:val="00233079"/>
    <w:rsid w:val="00234238"/>
    <w:rsid w:val="0023459A"/>
    <w:rsid w:val="00234C92"/>
    <w:rsid w:val="00234DE2"/>
    <w:rsid w:val="00234ED8"/>
    <w:rsid w:val="00235074"/>
    <w:rsid w:val="0023689A"/>
    <w:rsid w:val="002376BC"/>
    <w:rsid w:val="00237DF5"/>
    <w:rsid w:val="00240207"/>
    <w:rsid w:val="00240F95"/>
    <w:rsid w:val="0024188E"/>
    <w:rsid w:val="00241ADE"/>
    <w:rsid w:val="00241CFA"/>
    <w:rsid w:val="00242392"/>
    <w:rsid w:val="0024380F"/>
    <w:rsid w:val="0024477B"/>
    <w:rsid w:val="00244AE8"/>
    <w:rsid w:val="002450DF"/>
    <w:rsid w:val="0024566C"/>
    <w:rsid w:val="00246202"/>
    <w:rsid w:val="00247AD2"/>
    <w:rsid w:val="00247DF0"/>
    <w:rsid w:val="0025007F"/>
    <w:rsid w:val="0025013D"/>
    <w:rsid w:val="00250665"/>
    <w:rsid w:val="0025070E"/>
    <w:rsid w:val="00251DC8"/>
    <w:rsid w:val="002523AC"/>
    <w:rsid w:val="00252DE9"/>
    <w:rsid w:val="0025457C"/>
    <w:rsid w:val="00254D3D"/>
    <w:rsid w:val="00255042"/>
    <w:rsid w:val="002559C3"/>
    <w:rsid w:val="00255E1B"/>
    <w:rsid w:val="00255F15"/>
    <w:rsid w:val="00256754"/>
    <w:rsid w:val="00257755"/>
    <w:rsid w:val="00257A98"/>
    <w:rsid w:val="002603CD"/>
    <w:rsid w:val="00261068"/>
    <w:rsid w:val="002619FB"/>
    <w:rsid w:val="002620CB"/>
    <w:rsid w:val="00262717"/>
    <w:rsid w:val="00263278"/>
    <w:rsid w:val="00263BDC"/>
    <w:rsid w:val="0026410B"/>
    <w:rsid w:val="002648C4"/>
    <w:rsid w:val="0026723A"/>
    <w:rsid w:val="00267EAF"/>
    <w:rsid w:val="002705AC"/>
    <w:rsid w:val="00270995"/>
    <w:rsid w:val="00270BE6"/>
    <w:rsid w:val="00272777"/>
    <w:rsid w:val="00272F22"/>
    <w:rsid w:val="00272F5E"/>
    <w:rsid w:val="00273427"/>
    <w:rsid w:val="00273BDB"/>
    <w:rsid w:val="00273E23"/>
    <w:rsid w:val="00274A86"/>
    <w:rsid w:val="00274B5A"/>
    <w:rsid w:val="0027548E"/>
    <w:rsid w:val="00276450"/>
    <w:rsid w:val="002766ED"/>
    <w:rsid w:val="00276C18"/>
    <w:rsid w:val="00276E8C"/>
    <w:rsid w:val="002801C5"/>
    <w:rsid w:val="0028138A"/>
    <w:rsid w:val="00281938"/>
    <w:rsid w:val="00281AD6"/>
    <w:rsid w:val="00283129"/>
    <w:rsid w:val="00283227"/>
    <w:rsid w:val="0028451F"/>
    <w:rsid w:val="00284E88"/>
    <w:rsid w:val="00285769"/>
    <w:rsid w:val="00285EC8"/>
    <w:rsid w:val="00287294"/>
    <w:rsid w:val="00287886"/>
    <w:rsid w:val="0029041F"/>
    <w:rsid w:val="00291451"/>
    <w:rsid w:val="002925FC"/>
    <w:rsid w:val="002933A8"/>
    <w:rsid w:val="002939A8"/>
    <w:rsid w:val="00295695"/>
    <w:rsid w:val="00295A09"/>
    <w:rsid w:val="00295E07"/>
    <w:rsid w:val="00296D38"/>
    <w:rsid w:val="002A0145"/>
    <w:rsid w:val="002A0A4D"/>
    <w:rsid w:val="002A0F02"/>
    <w:rsid w:val="002A2266"/>
    <w:rsid w:val="002A377F"/>
    <w:rsid w:val="002A3AF9"/>
    <w:rsid w:val="002A470B"/>
    <w:rsid w:val="002A4D7D"/>
    <w:rsid w:val="002A5566"/>
    <w:rsid w:val="002A5A8E"/>
    <w:rsid w:val="002A6B49"/>
    <w:rsid w:val="002B0226"/>
    <w:rsid w:val="002B0472"/>
    <w:rsid w:val="002B06A1"/>
    <w:rsid w:val="002B1234"/>
    <w:rsid w:val="002B1517"/>
    <w:rsid w:val="002B1DAA"/>
    <w:rsid w:val="002B2751"/>
    <w:rsid w:val="002B283A"/>
    <w:rsid w:val="002B469C"/>
    <w:rsid w:val="002B4B49"/>
    <w:rsid w:val="002B4C7B"/>
    <w:rsid w:val="002B4FC7"/>
    <w:rsid w:val="002B660C"/>
    <w:rsid w:val="002B6BC5"/>
    <w:rsid w:val="002B6D9A"/>
    <w:rsid w:val="002B74B4"/>
    <w:rsid w:val="002B7531"/>
    <w:rsid w:val="002B774C"/>
    <w:rsid w:val="002B7AB4"/>
    <w:rsid w:val="002C0817"/>
    <w:rsid w:val="002C24B3"/>
    <w:rsid w:val="002C2F39"/>
    <w:rsid w:val="002C3C5A"/>
    <w:rsid w:val="002C455B"/>
    <w:rsid w:val="002C4CDF"/>
    <w:rsid w:val="002C51B3"/>
    <w:rsid w:val="002C73E7"/>
    <w:rsid w:val="002C75C6"/>
    <w:rsid w:val="002C7837"/>
    <w:rsid w:val="002C7C59"/>
    <w:rsid w:val="002D0019"/>
    <w:rsid w:val="002D2496"/>
    <w:rsid w:val="002D2654"/>
    <w:rsid w:val="002D2DB5"/>
    <w:rsid w:val="002D41C4"/>
    <w:rsid w:val="002D46C5"/>
    <w:rsid w:val="002D487A"/>
    <w:rsid w:val="002D4F4C"/>
    <w:rsid w:val="002E056B"/>
    <w:rsid w:val="002E2E65"/>
    <w:rsid w:val="002E31D9"/>
    <w:rsid w:val="002E6886"/>
    <w:rsid w:val="002E6D43"/>
    <w:rsid w:val="002E7BD2"/>
    <w:rsid w:val="002F017C"/>
    <w:rsid w:val="002F100B"/>
    <w:rsid w:val="002F1B81"/>
    <w:rsid w:val="002F1F23"/>
    <w:rsid w:val="002F25B4"/>
    <w:rsid w:val="002F2B35"/>
    <w:rsid w:val="002F466B"/>
    <w:rsid w:val="002F4757"/>
    <w:rsid w:val="002F47D2"/>
    <w:rsid w:val="002F5B35"/>
    <w:rsid w:val="002F62CE"/>
    <w:rsid w:val="002F6C44"/>
    <w:rsid w:val="002F6FDB"/>
    <w:rsid w:val="003006A8"/>
    <w:rsid w:val="00300CCF"/>
    <w:rsid w:val="00301388"/>
    <w:rsid w:val="003016BB"/>
    <w:rsid w:val="00301F43"/>
    <w:rsid w:val="00302B72"/>
    <w:rsid w:val="00302F4D"/>
    <w:rsid w:val="003035B8"/>
    <w:rsid w:val="00303C61"/>
    <w:rsid w:val="003059FA"/>
    <w:rsid w:val="00305BAE"/>
    <w:rsid w:val="00305C19"/>
    <w:rsid w:val="003062BC"/>
    <w:rsid w:val="00306775"/>
    <w:rsid w:val="00306BB1"/>
    <w:rsid w:val="00310083"/>
    <w:rsid w:val="003107CE"/>
    <w:rsid w:val="0031105E"/>
    <w:rsid w:val="00311C76"/>
    <w:rsid w:val="003126B2"/>
    <w:rsid w:val="00312CB1"/>
    <w:rsid w:val="00312EE4"/>
    <w:rsid w:val="0031322B"/>
    <w:rsid w:val="00313ED1"/>
    <w:rsid w:val="0031477C"/>
    <w:rsid w:val="0031493A"/>
    <w:rsid w:val="00314CD2"/>
    <w:rsid w:val="00314EF4"/>
    <w:rsid w:val="0031513C"/>
    <w:rsid w:val="00315297"/>
    <w:rsid w:val="0031738F"/>
    <w:rsid w:val="00317FC3"/>
    <w:rsid w:val="00320540"/>
    <w:rsid w:val="003214DF"/>
    <w:rsid w:val="003216E8"/>
    <w:rsid w:val="00321FC1"/>
    <w:rsid w:val="00322EFB"/>
    <w:rsid w:val="00323218"/>
    <w:rsid w:val="00324937"/>
    <w:rsid w:val="00325AA9"/>
    <w:rsid w:val="00325B07"/>
    <w:rsid w:val="00325E6C"/>
    <w:rsid w:val="00325F45"/>
    <w:rsid w:val="00326459"/>
    <w:rsid w:val="00326903"/>
    <w:rsid w:val="00326BCC"/>
    <w:rsid w:val="00326D0C"/>
    <w:rsid w:val="003310E5"/>
    <w:rsid w:val="00331959"/>
    <w:rsid w:val="0033197D"/>
    <w:rsid w:val="003324CC"/>
    <w:rsid w:val="00332C2E"/>
    <w:rsid w:val="003336AC"/>
    <w:rsid w:val="00334EFE"/>
    <w:rsid w:val="0033505E"/>
    <w:rsid w:val="00336238"/>
    <w:rsid w:val="0033691B"/>
    <w:rsid w:val="00337EBF"/>
    <w:rsid w:val="003403C5"/>
    <w:rsid w:val="00340CD2"/>
    <w:rsid w:val="00340E68"/>
    <w:rsid w:val="003411BA"/>
    <w:rsid w:val="00341205"/>
    <w:rsid w:val="00341B95"/>
    <w:rsid w:val="0034271F"/>
    <w:rsid w:val="00343312"/>
    <w:rsid w:val="0034375B"/>
    <w:rsid w:val="003445E0"/>
    <w:rsid w:val="00345D63"/>
    <w:rsid w:val="00345DD0"/>
    <w:rsid w:val="00346367"/>
    <w:rsid w:val="003467C1"/>
    <w:rsid w:val="003473C3"/>
    <w:rsid w:val="0035008C"/>
    <w:rsid w:val="00350410"/>
    <w:rsid w:val="00350460"/>
    <w:rsid w:val="00350536"/>
    <w:rsid w:val="00351236"/>
    <w:rsid w:val="003512E4"/>
    <w:rsid w:val="0035218E"/>
    <w:rsid w:val="0035294D"/>
    <w:rsid w:val="00352E12"/>
    <w:rsid w:val="00353F34"/>
    <w:rsid w:val="003549E3"/>
    <w:rsid w:val="00354F20"/>
    <w:rsid w:val="00356021"/>
    <w:rsid w:val="003563E6"/>
    <w:rsid w:val="00357080"/>
    <w:rsid w:val="003574DF"/>
    <w:rsid w:val="00360865"/>
    <w:rsid w:val="00361382"/>
    <w:rsid w:val="003621DE"/>
    <w:rsid w:val="00362272"/>
    <w:rsid w:val="00362473"/>
    <w:rsid w:val="0036400A"/>
    <w:rsid w:val="003646C7"/>
    <w:rsid w:val="00364721"/>
    <w:rsid w:val="00364E4E"/>
    <w:rsid w:val="003659F7"/>
    <w:rsid w:val="003675D9"/>
    <w:rsid w:val="00367E11"/>
    <w:rsid w:val="00370783"/>
    <w:rsid w:val="003712A2"/>
    <w:rsid w:val="0037218B"/>
    <w:rsid w:val="00373607"/>
    <w:rsid w:val="003736AA"/>
    <w:rsid w:val="00373703"/>
    <w:rsid w:val="003753D7"/>
    <w:rsid w:val="00375941"/>
    <w:rsid w:val="00375D47"/>
    <w:rsid w:val="003762C5"/>
    <w:rsid w:val="00377545"/>
    <w:rsid w:val="003775A7"/>
    <w:rsid w:val="0037795A"/>
    <w:rsid w:val="00377CC5"/>
    <w:rsid w:val="00380416"/>
    <w:rsid w:val="00380DB1"/>
    <w:rsid w:val="00381635"/>
    <w:rsid w:val="003822F4"/>
    <w:rsid w:val="00382F93"/>
    <w:rsid w:val="003839C6"/>
    <w:rsid w:val="00383CDA"/>
    <w:rsid w:val="00384604"/>
    <w:rsid w:val="00384DD0"/>
    <w:rsid w:val="003861F7"/>
    <w:rsid w:val="003876D1"/>
    <w:rsid w:val="00387C6F"/>
    <w:rsid w:val="00390872"/>
    <w:rsid w:val="00391956"/>
    <w:rsid w:val="00392081"/>
    <w:rsid w:val="00392697"/>
    <w:rsid w:val="0039282F"/>
    <w:rsid w:val="00392BA5"/>
    <w:rsid w:val="00393A36"/>
    <w:rsid w:val="00393C60"/>
    <w:rsid w:val="00394B31"/>
    <w:rsid w:val="00396188"/>
    <w:rsid w:val="00396344"/>
    <w:rsid w:val="003976C8"/>
    <w:rsid w:val="003A076F"/>
    <w:rsid w:val="003A1285"/>
    <w:rsid w:val="003A1742"/>
    <w:rsid w:val="003A20D4"/>
    <w:rsid w:val="003A2177"/>
    <w:rsid w:val="003A2591"/>
    <w:rsid w:val="003A2D5C"/>
    <w:rsid w:val="003A31AF"/>
    <w:rsid w:val="003A31BA"/>
    <w:rsid w:val="003A354A"/>
    <w:rsid w:val="003A35BC"/>
    <w:rsid w:val="003A3CD4"/>
    <w:rsid w:val="003A3D51"/>
    <w:rsid w:val="003A4372"/>
    <w:rsid w:val="003A4605"/>
    <w:rsid w:val="003A4676"/>
    <w:rsid w:val="003A4AC6"/>
    <w:rsid w:val="003A4B0C"/>
    <w:rsid w:val="003A4FC9"/>
    <w:rsid w:val="003A52F0"/>
    <w:rsid w:val="003A54D7"/>
    <w:rsid w:val="003A5E20"/>
    <w:rsid w:val="003A61B1"/>
    <w:rsid w:val="003A745E"/>
    <w:rsid w:val="003A770B"/>
    <w:rsid w:val="003A7F54"/>
    <w:rsid w:val="003B032E"/>
    <w:rsid w:val="003B048B"/>
    <w:rsid w:val="003B1E17"/>
    <w:rsid w:val="003B25DC"/>
    <w:rsid w:val="003B2E90"/>
    <w:rsid w:val="003B3C11"/>
    <w:rsid w:val="003B4EE1"/>
    <w:rsid w:val="003B4F80"/>
    <w:rsid w:val="003B6A3E"/>
    <w:rsid w:val="003B7858"/>
    <w:rsid w:val="003C08FF"/>
    <w:rsid w:val="003C2D6D"/>
    <w:rsid w:val="003C2EAD"/>
    <w:rsid w:val="003C2F98"/>
    <w:rsid w:val="003C331C"/>
    <w:rsid w:val="003C34C9"/>
    <w:rsid w:val="003C4B34"/>
    <w:rsid w:val="003C5099"/>
    <w:rsid w:val="003C57F8"/>
    <w:rsid w:val="003C5E13"/>
    <w:rsid w:val="003C6432"/>
    <w:rsid w:val="003C6744"/>
    <w:rsid w:val="003C6B6F"/>
    <w:rsid w:val="003D0132"/>
    <w:rsid w:val="003D0685"/>
    <w:rsid w:val="003D0EAF"/>
    <w:rsid w:val="003D1138"/>
    <w:rsid w:val="003D1714"/>
    <w:rsid w:val="003D208E"/>
    <w:rsid w:val="003D26A3"/>
    <w:rsid w:val="003D2A3C"/>
    <w:rsid w:val="003D3050"/>
    <w:rsid w:val="003D34CF"/>
    <w:rsid w:val="003D34F1"/>
    <w:rsid w:val="003D3BCD"/>
    <w:rsid w:val="003D4123"/>
    <w:rsid w:val="003D4163"/>
    <w:rsid w:val="003D458C"/>
    <w:rsid w:val="003D45EC"/>
    <w:rsid w:val="003D581C"/>
    <w:rsid w:val="003D5D01"/>
    <w:rsid w:val="003D64ED"/>
    <w:rsid w:val="003E12DA"/>
    <w:rsid w:val="003E21F6"/>
    <w:rsid w:val="003E2C47"/>
    <w:rsid w:val="003E3430"/>
    <w:rsid w:val="003E3C03"/>
    <w:rsid w:val="003E4011"/>
    <w:rsid w:val="003E455B"/>
    <w:rsid w:val="003E4D5B"/>
    <w:rsid w:val="003E50E2"/>
    <w:rsid w:val="003E56AD"/>
    <w:rsid w:val="003E62C6"/>
    <w:rsid w:val="003E7479"/>
    <w:rsid w:val="003E7FAC"/>
    <w:rsid w:val="003F180A"/>
    <w:rsid w:val="003F296D"/>
    <w:rsid w:val="003F5E10"/>
    <w:rsid w:val="003F6136"/>
    <w:rsid w:val="003F617A"/>
    <w:rsid w:val="003F6256"/>
    <w:rsid w:val="003F68AE"/>
    <w:rsid w:val="003F7EEE"/>
    <w:rsid w:val="00401A2C"/>
    <w:rsid w:val="00401C99"/>
    <w:rsid w:val="00401DC8"/>
    <w:rsid w:val="00402C00"/>
    <w:rsid w:val="0040396B"/>
    <w:rsid w:val="00404FD5"/>
    <w:rsid w:val="004052EC"/>
    <w:rsid w:val="0040706F"/>
    <w:rsid w:val="0041007F"/>
    <w:rsid w:val="004105AE"/>
    <w:rsid w:val="004106B5"/>
    <w:rsid w:val="00411149"/>
    <w:rsid w:val="00412564"/>
    <w:rsid w:val="0041258F"/>
    <w:rsid w:val="00412C7B"/>
    <w:rsid w:val="00413090"/>
    <w:rsid w:val="00413A8B"/>
    <w:rsid w:val="0041407A"/>
    <w:rsid w:val="00414B1A"/>
    <w:rsid w:val="004159F4"/>
    <w:rsid w:val="00415C3A"/>
    <w:rsid w:val="00415C82"/>
    <w:rsid w:val="004165E2"/>
    <w:rsid w:val="004205F2"/>
    <w:rsid w:val="00420A2C"/>
    <w:rsid w:val="004215A8"/>
    <w:rsid w:val="00421A49"/>
    <w:rsid w:val="004222C4"/>
    <w:rsid w:val="004226D9"/>
    <w:rsid w:val="00422DD8"/>
    <w:rsid w:val="004239F6"/>
    <w:rsid w:val="00423EF1"/>
    <w:rsid w:val="00424C14"/>
    <w:rsid w:val="0042592E"/>
    <w:rsid w:val="00426446"/>
    <w:rsid w:val="00426A3D"/>
    <w:rsid w:val="00427125"/>
    <w:rsid w:val="004279E4"/>
    <w:rsid w:val="00430454"/>
    <w:rsid w:val="004319B9"/>
    <w:rsid w:val="00431FA2"/>
    <w:rsid w:val="0043275F"/>
    <w:rsid w:val="00432CD4"/>
    <w:rsid w:val="00432D76"/>
    <w:rsid w:val="0043343E"/>
    <w:rsid w:val="00433647"/>
    <w:rsid w:val="00433BF2"/>
    <w:rsid w:val="00433EA7"/>
    <w:rsid w:val="00435BD6"/>
    <w:rsid w:val="0043649B"/>
    <w:rsid w:val="00437E37"/>
    <w:rsid w:val="00441197"/>
    <w:rsid w:val="00443484"/>
    <w:rsid w:val="00443884"/>
    <w:rsid w:val="0044455A"/>
    <w:rsid w:val="00444F8F"/>
    <w:rsid w:val="0044608F"/>
    <w:rsid w:val="0044734D"/>
    <w:rsid w:val="00447FC4"/>
    <w:rsid w:val="004503A0"/>
    <w:rsid w:val="0045149E"/>
    <w:rsid w:val="00451B37"/>
    <w:rsid w:val="00452CE9"/>
    <w:rsid w:val="00452EAA"/>
    <w:rsid w:val="0045357C"/>
    <w:rsid w:val="004543DA"/>
    <w:rsid w:val="00455788"/>
    <w:rsid w:val="00455C3B"/>
    <w:rsid w:val="00457737"/>
    <w:rsid w:val="004600D3"/>
    <w:rsid w:val="00460364"/>
    <w:rsid w:val="00460D37"/>
    <w:rsid w:val="0046116D"/>
    <w:rsid w:val="004616D5"/>
    <w:rsid w:val="00461F69"/>
    <w:rsid w:val="00463278"/>
    <w:rsid w:val="004647D1"/>
    <w:rsid w:val="0046483D"/>
    <w:rsid w:val="00464A0E"/>
    <w:rsid w:val="00464A50"/>
    <w:rsid w:val="00464DD4"/>
    <w:rsid w:val="004650AD"/>
    <w:rsid w:val="0046533B"/>
    <w:rsid w:val="00465C6B"/>
    <w:rsid w:val="0046610E"/>
    <w:rsid w:val="00471243"/>
    <w:rsid w:val="00471509"/>
    <w:rsid w:val="004717D7"/>
    <w:rsid w:val="00471D07"/>
    <w:rsid w:val="00471E6B"/>
    <w:rsid w:val="0047309C"/>
    <w:rsid w:val="00473808"/>
    <w:rsid w:val="004747CF"/>
    <w:rsid w:val="00474BC9"/>
    <w:rsid w:val="0047501B"/>
    <w:rsid w:val="00475420"/>
    <w:rsid w:val="00475741"/>
    <w:rsid w:val="00475D17"/>
    <w:rsid w:val="00477D12"/>
    <w:rsid w:val="00477D98"/>
    <w:rsid w:val="004801D5"/>
    <w:rsid w:val="00481799"/>
    <w:rsid w:val="00481AC5"/>
    <w:rsid w:val="004824AF"/>
    <w:rsid w:val="00482846"/>
    <w:rsid w:val="0048384F"/>
    <w:rsid w:val="004848DB"/>
    <w:rsid w:val="004859A4"/>
    <w:rsid w:val="00485AD8"/>
    <w:rsid w:val="00485AE1"/>
    <w:rsid w:val="0048624C"/>
    <w:rsid w:val="004865DA"/>
    <w:rsid w:val="00486C69"/>
    <w:rsid w:val="00486FB0"/>
    <w:rsid w:val="0048716B"/>
    <w:rsid w:val="00487498"/>
    <w:rsid w:val="00487630"/>
    <w:rsid w:val="00487CE6"/>
    <w:rsid w:val="00487E5B"/>
    <w:rsid w:val="004910ED"/>
    <w:rsid w:val="004917A2"/>
    <w:rsid w:val="004920CF"/>
    <w:rsid w:val="00492257"/>
    <w:rsid w:val="00493102"/>
    <w:rsid w:val="00493787"/>
    <w:rsid w:val="004945ED"/>
    <w:rsid w:val="00495A29"/>
    <w:rsid w:val="00495FAB"/>
    <w:rsid w:val="00496E5D"/>
    <w:rsid w:val="004975C2"/>
    <w:rsid w:val="00497A08"/>
    <w:rsid w:val="00497B6B"/>
    <w:rsid w:val="004A034D"/>
    <w:rsid w:val="004A07B5"/>
    <w:rsid w:val="004A0A13"/>
    <w:rsid w:val="004A0B3F"/>
    <w:rsid w:val="004A11FD"/>
    <w:rsid w:val="004A182A"/>
    <w:rsid w:val="004A1CC3"/>
    <w:rsid w:val="004A2486"/>
    <w:rsid w:val="004A2836"/>
    <w:rsid w:val="004A318F"/>
    <w:rsid w:val="004A31E9"/>
    <w:rsid w:val="004A3480"/>
    <w:rsid w:val="004A381A"/>
    <w:rsid w:val="004A39FC"/>
    <w:rsid w:val="004A423D"/>
    <w:rsid w:val="004A5F42"/>
    <w:rsid w:val="004A62CE"/>
    <w:rsid w:val="004A65A5"/>
    <w:rsid w:val="004A6971"/>
    <w:rsid w:val="004A6A25"/>
    <w:rsid w:val="004A6E31"/>
    <w:rsid w:val="004A6F79"/>
    <w:rsid w:val="004A70C7"/>
    <w:rsid w:val="004A78CC"/>
    <w:rsid w:val="004B00E3"/>
    <w:rsid w:val="004B0257"/>
    <w:rsid w:val="004B07C8"/>
    <w:rsid w:val="004B1119"/>
    <w:rsid w:val="004B25BD"/>
    <w:rsid w:val="004B2CB9"/>
    <w:rsid w:val="004B406C"/>
    <w:rsid w:val="004B5E1D"/>
    <w:rsid w:val="004B6E1B"/>
    <w:rsid w:val="004B6E67"/>
    <w:rsid w:val="004B7195"/>
    <w:rsid w:val="004B7203"/>
    <w:rsid w:val="004B79B9"/>
    <w:rsid w:val="004C0282"/>
    <w:rsid w:val="004C1081"/>
    <w:rsid w:val="004C4540"/>
    <w:rsid w:val="004C4CA3"/>
    <w:rsid w:val="004C595D"/>
    <w:rsid w:val="004C633D"/>
    <w:rsid w:val="004C75EA"/>
    <w:rsid w:val="004C7AB1"/>
    <w:rsid w:val="004D0095"/>
    <w:rsid w:val="004D0458"/>
    <w:rsid w:val="004D09AE"/>
    <w:rsid w:val="004D0FBD"/>
    <w:rsid w:val="004D17B9"/>
    <w:rsid w:val="004D1FB5"/>
    <w:rsid w:val="004D282D"/>
    <w:rsid w:val="004D2964"/>
    <w:rsid w:val="004D2B92"/>
    <w:rsid w:val="004D4211"/>
    <w:rsid w:val="004D532C"/>
    <w:rsid w:val="004D5822"/>
    <w:rsid w:val="004D6AC1"/>
    <w:rsid w:val="004D6F07"/>
    <w:rsid w:val="004D7A28"/>
    <w:rsid w:val="004E03B6"/>
    <w:rsid w:val="004E0492"/>
    <w:rsid w:val="004E20B7"/>
    <w:rsid w:val="004E23C8"/>
    <w:rsid w:val="004E2B2E"/>
    <w:rsid w:val="004E2E8E"/>
    <w:rsid w:val="004E35F2"/>
    <w:rsid w:val="004E3C18"/>
    <w:rsid w:val="004E59F9"/>
    <w:rsid w:val="004E5A12"/>
    <w:rsid w:val="004E644A"/>
    <w:rsid w:val="004E64EB"/>
    <w:rsid w:val="004E6AC3"/>
    <w:rsid w:val="004E6CA0"/>
    <w:rsid w:val="004E769B"/>
    <w:rsid w:val="004F0370"/>
    <w:rsid w:val="004F052C"/>
    <w:rsid w:val="004F065D"/>
    <w:rsid w:val="004F0DE6"/>
    <w:rsid w:val="004F1202"/>
    <w:rsid w:val="004F3995"/>
    <w:rsid w:val="004F44E7"/>
    <w:rsid w:val="004F4ABA"/>
    <w:rsid w:val="004F5794"/>
    <w:rsid w:val="004F638C"/>
    <w:rsid w:val="004F65EF"/>
    <w:rsid w:val="004F6AC7"/>
    <w:rsid w:val="004F6D22"/>
    <w:rsid w:val="004F798C"/>
    <w:rsid w:val="004F7ACE"/>
    <w:rsid w:val="00500328"/>
    <w:rsid w:val="005006B6"/>
    <w:rsid w:val="005009F2"/>
    <w:rsid w:val="00500B9B"/>
    <w:rsid w:val="00501951"/>
    <w:rsid w:val="00501F4C"/>
    <w:rsid w:val="00502985"/>
    <w:rsid w:val="00503722"/>
    <w:rsid w:val="005045E2"/>
    <w:rsid w:val="00505292"/>
    <w:rsid w:val="00505796"/>
    <w:rsid w:val="005073CC"/>
    <w:rsid w:val="005075EF"/>
    <w:rsid w:val="005101D8"/>
    <w:rsid w:val="00510D64"/>
    <w:rsid w:val="00510D79"/>
    <w:rsid w:val="00510F25"/>
    <w:rsid w:val="00511BED"/>
    <w:rsid w:val="00511C80"/>
    <w:rsid w:val="00511FF2"/>
    <w:rsid w:val="00514B8D"/>
    <w:rsid w:val="00515185"/>
    <w:rsid w:val="005154C3"/>
    <w:rsid w:val="00515B68"/>
    <w:rsid w:val="005166DC"/>
    <w:rsid w:val="00516B07"/>
    <w:rsid w:val="00517BC0"/>
    <w:rsid w:val="00517D23"/>
    <w:rsid w:val="0052027D"/>
    <w:rsid w:val="00520ABF"/>
    <w:rsid w:val="00520D6A"/>
    <w:rsid w:val="0052245D"/>
    <w:rsid w:val="005224B6"/>
    <w:rsid w:val="00522529"/>
    <w:rsid w:val="005229F1"/>
    <w:rsid w:val="00522FF2"/>
    <w:rsid w:val="005247C1"/>
    <w:rsid w:val="00524A19"/>
    <w:rsid w:val="00525697"/>
    <w:rsid w:val="005259FA"/>
    <w:rsid w:val="00525DE2"/>
    <w:rsid w:val="005278C1"/>
    <w:rsid w:val="00527D77"/>
    <w:rsid w:val="00527F44"/>
    <w:rsid w:val="00531F4D"/>
    <w:rsid w:val="005320FC"/>
    <w:rsid w:val="0053280B"/>
    <w:rsid w:val="00532943"/>
    <w:rsid w:val="00532DB7"/>
    <w:rsid w:val="00532DC4"/>
    <w:rsid w:val="00533786"/>
    <w:rsid w:val="0053383F"/>
    <w:rsid w:val="00533966"/>
    <w:rsid w:val="00534118"/>
    <w:rsid w:val="005351B0"/>
    <w:rsid w:val="005356AA"/>
    <w:rsid w:val="0053610B"/>
    <w:rsid w:val="00537A77"/>
    <w:rsid w:val="00540308"/>
    <w:rsid w:val="00541899"/>
    <w:rsid w:val="00541F49"/>
    <w:rsid w:val="00542166"/>
    <w:rsid w:val="00543BB5"/>
    <w:rsid w:val="00544538"/>
    <w:rsid w:val="00544A44"/>
    <w:rsid w:val="00545ADA"/>
    <w:rsid w:val="00545F14"/>
    <w:rsid w:val="00546DF8"/>
    <w:rsid w:val="0054755D"/>
    <w:rsid w:val="0055021A"/>
    <w:rsid w:val="0055069C"/>
    <w:rsid w:val="0055082D"/>
    <w:rsid w:val="00550B32"/>
    <w:rsid w:val="00550BB7"/>
    <w:rsid w:val="0055180C"/>
    <w:rsid w:val="005522C1"/>
    <w:rsid w:val="005523EE"/>
    <w:rsid w:val="0055257C"/>
    <w:rsid w:val="00552DA6"/>
    <w:rsid w:val="00553511"/>
    <w:rsid w:val="005535F2"/>
    <w:rsid w:val="00553BB0"/>
    <w:rsid w:val="005541C0"/>
    <w:rsid w:val="0055431C"/>
    <w:rsid w:val="00554379"/>
    <w:rsid w:val="00554CDF"/>
    <w:rsid w:val="00554D8A"/>
    <w:rsid w:val="005555FB"/>
    <w:rsid w:val="00555C39"/>
    <w:rsid w:val="005565D4"/>
    <w:rsid w:val="00556C59"/>
    <w:rsid w:val="005607CA"/>
    <w:rsid w:val="0056193C"/>
    <w:rsid w:val="00561B02"/>
    <w:rsid w:val="005626A1"/>
    <w:rsid w:val="0056350F"/>
    <w:rsid w:val="005639DB"/>
    <w:rsid w:val="00563B48"/>
    <w:rsid w:val="00563DDB"/>
    <w:rsid w:val="00563FB7"/>
    <w:rsid w:val="0056402A"/>
    <w:rsid w:val="00565600"/>
    <w:rsid w:val="00565BF4"/>
    <w:rsid w:val="005675AA"/>
    <w:rsid w:val="00567A89"/>
    <w:rsid w:val="00567EC2"/>
    <w:rsid w:val="005707F3"/>
    <w:rsid w:val="00570898"/>
    <w:rsid w:val="00571E7A"/>
    <w:rsid w:val="0057209A"/>
    <w:rsid w:val="00572705"/>
    <w:rsid w:val="00572C5E"/>
    <w:rsid w:val="00573833"/>
    <w:rsid w:val="00573D77"/>
    <w:rsid w:val="00574896"/>
    <w:rsid w:val="00574BCB"/>
    <w:rsid w:val="00574CFF"/>
    <w:rsid w:val="00575116"/>
    <w:rsid w:val="00576E58"/>
    <w:rsid w:val="00577BF3"/>
    <w:rsid w:val="00581E2B"/>
    <w:rsid w:val="00581F88"/>
    <w:rsid w:val="0058208D"/>
    <w:rsid w:val="00582570"/>
    <w:rsid w:val="005835F8"/>
    <w:rsid w:val="0058362D"/>
    <w:rsid w:val="00583AED"/>
    <w:rsid w:val="005840EF"/>
    <w:rsid w:val="0058441F"/>
    <w:rsid w:val="00584B7A"/>
    <w:rsid w:val="00584FE0"/>
    <w:rsid w:val="00585AD8"/>
    <w:rsid w:val="00585B19"/>
    <w:rsid w:val="00585FF1"/>
    <w:rsid w:val="005872BA"/>
    <w:rsid w:val="00590202"/>
    <w:rsid w:val="005910E0"/>
    <w:rsid w:val="005911A1"/>
    <w:rsid w:val="00591474"/>
    <w:rsid w:val="005916D3"/>
    <w:rsid w:val="00593BE6"/>
    <w:rsid w:val="0059474B"/>
    <w:rsid w:val="00594CEB"/>
    <w:rsid w:val="005952BB"/>
    <w:rsid w:val="005958B4"/>
    <w:rsid w:val="00595AB9"/>
    <w:rsid w:val="0059691C"/>
    <w:rsid w:val="00597704"/>
    <w:rsid w:val="005A09C2"/>
    <w:rsid w:val="005A0FEA"/>
    <w:rsid w:val="005A1926"/>
    <w:rsid w:val="005A19D8"/>
    <w:rsid w:val="005A1D0C"/>
    <w:rsid w:val="005A2266"/>
    <w:rsid w:val="005A48E6"/>
    <w:rsid w:val="005A5BC4"/>
    <w:rsid w:val="005A6174"/>
    <w:rsid w:val="005A636F"/>
    <w:rsid w:val="005A64BC"/>
    <w:rsid w:val="005A6EA7"/>
    <w:rsid w:val="005B119D"/>
    <w:rsid w:val="005B1562"/>
    <w:rsid w:val="005B410C"/>
    <w:rsid w:val="005B4149"/>
    <w:rsid w:val="005B6527"/>
    <w:rsid w:val="005B6772"/>
    <w:rsid w:val="005B773D"/>
    <w:rsid w:val="005B77FE"/>
    <w:rsid w:val="005B7B88"/>
    <w:rsid w:val="005C058B"/>
    <w:rsid w:val="005C0AAE"/>
    <w:rsid w:val="005C1B26"/>
    <w:rsid w:val="005C1ECE"/>
    <w:rsid w:val="005C26A9"/>
    <w:rsid w:val="005C3126"/>
    <w:rsid w:val="005C3624"/>
    <w:rsid w:val="005C37A7"/>
    <w:rsid w:val="005C52AA"/>
    <w:rsid w:val="005C532F"/>
    <w:rsid w:val="005C5B82"/>
    <w:rsid w:val="005C62A7"/>
    <w:rsid w:val="005C6484"/>
    <w:rsid w:val="005C663F"/>
    <w:rsid w:val="005C6FFD"/>
    <w:rsid w:val="005C76BC"/>
    <w:rsid w:val="005C7E65"/>
    <w:rsid w:val="005C7F72"/>
    <w:rsid w:val="005D0837"/>
    <w:rsid w:val="005D163C"/>
    <w:rsid w:val="005D1A33"/>
    <w:rsid w:val="005D3317"/>
    <w:rsid w:val="005D42A9"/>
    <w:rsid w:val="005D4D18"/>
    <w:rsid w:val="005D52D5"/>
    <w:rsid w:val="005D5560"/>
    <w:rsid w:val="005D56D2"/>
    <w:rsid w:val="005D6C0D"/>
    <w:rsid w:val="005D6C37"/>
    <w:rsid w:val="005D71E7"/>
    <w:rsid w:val="005D7296"/>
    <w:rsid w:val="005D7358"/>
    <w:rsid w:val="005D76C2"/>
    <w:rsid w:val="005E0C19"/>
    <w:rsid w:val="005E16D6"/>
    <w:rsid w:val="005E1BC5"/>
    <w:rsid w:val="005E1CA8"/>
    <w:rsid w:val="005E2730"/>
    <w:rsid w:val="005E297F"/>
    <w:rsid w:val="005E2C62"/>
    <w:rsid w:val="005E34AF"/>
    <w:rsid w:val="005E3A18"/>
    <w:rsid w:val="005E4368"/>
    <w:rsid w:val="005E67B3"/>
    <w:rsid w:val="005E70A6"/>
    <w:rsid w:val="005F0483"/>
    <w:rsid w:val="005F0CEA"/>
    <w:rsid w:val="005F13ED"/>
    <w:rsid w:val="005F1D2A"/>
    <w:rsid w:val="005F2DC5"/>
    <w:rsid w:val="005F3B1B"/>
    <w:rsid w:val="005F4F5D"/>
    <w:rsid w:val="005F54D3"/>
    <w:rsid w:val="005F6661"/>
    <w:rsid w:val="005F66C0"/>
    <w:rsid w:val="005F6A98"/>
    <w:rsid w:val="005F7F74"/>
    <w:rsid w:val="00600007"/>
    <w:rsid w:val="006008D4"/>
    <w:rsid w:val="0060205C"/>
    <w:rsid w:val="00602359"/>
    <w:rsid w:val="00602827"/>
    <w:rsid w:val="00602A34"/>
    <w:rsid w:val="00602C43"/>
    <w:rsid w:val="0060311D"/>
    <w:rsid w:val="006034DA"/>
    <w:rsid w:val="00604126"/>
    <w:rsid w:val="006044C4"/>
    <w:rsid w:val="00604ABE"/>
    <w:rsid w:val="00605738"/>
    <w:rsid w:val="00606135"/>
    <w:rsid w:val="00606906"/>
    <w:rsid w:val="00606C00"/>
    <w:rsid w:val="00607030"/>
    <w:rsid w:val="00607AB6"/>
    <w:rsid w:val="00610544"/>
    <w:rsid w:val="00611397"/>
    <w:rsid w:val="00611414"/>
    <w:rsid w:val="00611D49"/>
    <w:rsid w:val="00611D5C"/>
    <w:rsid w:val="006121F0"/>
    <w:rsid w:val="00612A03"/>
    <w:rsid w:val="00612DD0"/>
    <w:rsid w:val="00614251"/>
    <w:rsid w:val="0061450C"/>
    <w:rsid w:val="00614B2C"/>
    <w:rsid w:val="00615580"/>
    <w:rsid w:val="00615E37"/>
    <w:rsid w:val="00615F56"/>
    <w:rsid w:val="00616332"/>
    <w:rsid w:val="006163EF"/>
    <w:rsid w:val="00617020"/>
    <w:rsid w:val="00617F12"/>
    <w:rsid w:val="006206DB"/>
    <w:rsid w:val="0062089D"/>
    <w:rsid w:val="0062099A"/>
    <w:rsid w:val="00621035"/>
    <w:rsid w:val="00621C54"/>
    <w:rsid w:val="00622389"/>
    <w:rsid w:val="00622666"/>
    <w:rsid w:val="00622CA6"/>
    <w:rsid w:val="006237B6"/>
    <w:rsid w:val="00623973"/>
    <w:rsid w:val="00623CC5"/>
    <w:rsid w:val="00623DC7"/>
    <w:rsid w:val="00624303"/>
    <w:rsid w:val="006247AE"/>
    <w:rsid w:val="00625D1D"/>
    <w:rsid w:val="00626A99"/>
    <w:rsid w:val="00627A22"/>
    <w:rsid w:val="006307C4"/>
    <w:rsid w:val="006320C7"/>
    <w:rsid w:val="00632FEA"/>
    <w:rsid w:val="00633897"/>
    <w:rsid w:val="00634CC5"/>
    <w:rsid w:val="006350D2"/>
    <w:rsid w:val="00635DC6"/>
    <w:rsid w:val="00635F9D"/>
    <w:rsid w:val="006361EA"/>
    <w:rsid w:val="0063641E"/>
    <w:rsid w:val="006365C7"/>
    <w:rsid w:val="006367BB"/>
    <w:rsid w:val="0063694E"/>
    <w:rsid w:val="006369F2"/>
    <w:rsid w:val="00636E5E"/>
    <w:rsid w:val="006372A7"/>
    <w:rsid w:val="0063784F"/>
    <w:rsid w:val="00637892"/>
    <w:rsid w:val="006378EF"/>
    <w:rsid w:val="00637B4E"/>
    <w:rsid w:val="00637E11"/>
    <w:rsid w:val="00637F40"/>
    <w:rsid w:val="0064044E"/>
    <w:rsid w:val="006414A7"/>
    <w:rsid w:val="006422D1"/>
    <w:rsid w:val="00642434"/>
    <w:rsid w:val="006429F5"/>
    <w:rsid w:val="006433CD"/>
    <w:rsid w:val="00643990"/>
    <w:rsid w:val="00644634"/>
    <w:rsid w:val="0064577C"/>
    <w:rsid w:val="006457E4"/>
    <w:rsid w:val="00645B54"/>
    <w:rsid w:val="00645DE3"/>
    <w:rsid w:val="00646127"/>
    <w:rsid w:val="00646218"/>
    <w:rsid w:val="00647A34"/>
    <w:rsid w:val="00647A82"/>
    <w:rsid w:val="00651EF2"/>
    <w:rsid w:val="00652800"/>
    <w:rsid w:val="00652ABF"/>
    <w:rsid w:val="00653A20"/>
    <w:rsid w:val="00653A3C"/>
    <w:rsid w:val="00654C64"/>
    <w:rsid w:val="00655C9D"/>
    <w:rsid w:val="00656853"/>
    <w:rsid w:val="00657D36"/>
    <w:rsid w:val="00660650"/>
    <w:rsid w:val="006643B4"/>
    <w:rsid w:val="00664946"/>
    <w:rsid w:val="00664C01"/>
    <w:rsid w:val="00665ACB"/>
    <w:rsid w:val="00666E56"/>
    <w:rsid w:val="00666F5B"/>
    <w:rsid w:val="00670402"/>
    <w:rsid w:val="00670672"/>
    <w:rsid w:val="006722E0"/>
    <w:rsid w:val="006725DB"/>
    <w:rsid w:val="006727BE"/>
    <w:rsid w:val="00672E0B"/>
    <w:rsid w:val="0067322E"/>
    <w:rsid w:val="0067337F"/>
    <w:rsid w:val="006736BD"/>
    <w:rsid w:val="00673EB9"/>
    <w:rsid w:val="0067463A"/>
    <w:rsid w:val="00674C32"/>
    <w:rsid w:val="00675BCB"/>
    <w:rsid w:val="00675BF3"/>
    <w:rsid w:val="00677C22"/>
    <w:rsid w:val="00677D16"/>
    <w:rsid w:val="006801C7"/>
    <w:rsid w:val="006803C1"/>
    <w:rsid w:val="0068183D"/>
    <w:rsid w:val="00682677"/>
    <w:rsid w:val="00682B34"/>
    <w:rsid w:val="00682D1E"/>
    <w:rsid w:val="00682E56"/>
    <w:rsid w:val="00683B06"/>
    <w:rsid w:val="00683DF7"/>
    <w:rsid w:val="006900BE"/>
    <w:rsid w:val="006918A8"/>
    <w:rsid w:val="006924D5"/>
    <w:rsid w:val="00692A96"/>
    <w:rsid w:val="00692FFA"/>
    <w:rsid w:val="00693296"/>
    <w:rsid w:val="00693333"/>
    <w:rsid w:val="006942D0"/>
    <w:rsid w:val="0069494C"/>
    <w:rsid w:val="00696C36"/>
    <w:rsid w:val="006A0144"/>
    <w:rsid w:val="006A0360"/>
    <w:rsid w:val="006A0D40"/>
    <w:rsid w:val="006A20B4"/>
    <w:rsid w:val="006A220A"/>
    <w:rsid w:val="006A2562"/>
    <w:rsid w:val="006A313F"/>
    <w:rsid w:val="006A34A8"/>
    <w:rsid w:val="006A41F8"/>
    <w:rsid w:val="006A49AA"/>
    <w:rsid w:val="006A4ABD"/>
    <w:rsid w:val="006A4DF0"/>
    <w:rsid w:val="006A4F2E"/>
    <w:rsid w:val="006A5AC0"/>
    <w:rsid w:val="006A6757"/>
    <w:rsid w:val="006A7120"/>
    <w:rsid w:val="006A7589"/>
    <w:rsid w:val="006A798F"/>
    <w:rsid w:val="006A7E6F"/>
    <w:rsid w:val="006B16FF"/>
    <w:rsid w:val="006B1DD5"/>
    <w:rsid w:val="006B2E16"/>
    <w:rsid w:val="006B340C"/>
    <w:rsid w:val="006B423A"/>
    <w:rsid w:val="006B552B"/>
    <w:rsid w:val="006B698B"/>
    <w:rsid w:val="006C0419"/>
    <w:rsid w:val="006C1AD5"/>
    <w:rsid w:val="006C2004"/>
    <w:rsid w:val="006C2587"/>
    <w:rsid w:val="006C38E4"/>
    <w:rsid w:val="006C3A02"/>
    <w:rsid w:val="006C4292"/>
    <w:rsid w:val="006C4AC9"/>
    <w:rsid w:val="006C515E"/>
    <w:rsid w:val="006C5F0E"/>
    <w:rsid w:val="006C77D8"/>
    <w:rsid w:val="006C7E80"/>
    <w:rsid w:val="006D0651"/>
    <w:rsid w:val="006D06A8"/>
    <w:rsid w:val="006D0958"/>
    <w:rsid w:val="006D0F91"/>
    <w:rsid w:val="006D31DE"/>
    <w:rsid w:val="006D33CF"/>
    <w:rsid w:val="006D3424"/>
    <w:rsid w:val="006D3CD7"/>
    <w:rsid w:val="006D4576"/>
    <w:rsid w:val="006D4587"/>
    <w:rsid w:val="006D46C2"/>
    <w:rsid w:val="006D48C5"/>
    <w:rsid w:val="006D5B47"/>
    <w:rsid w:val="006D729D"/>
    <w:rsid w:val="006D7B72"/>
    <w:rsid w:val="006D7BA4"/>
    <w:rsid w:val="006D7F79"/>
    <w:rsid w:val="006E0456"/>
    <w:rsid w:val="006E088F"/>
    <w:rsid w:val="006E12DC"/>
    <w:rsid w:val="006E1452"/>
    <w:rsid w:val="006E1851"/>
    <w:rsid w:val="006E2884"/>
    <w:rsid w:val="006E2FE7"/>
    <w:rsid w:val="006E3196"/>
    <w:rsid w:val="006E34D0"/>
    <w:rsid w:val="006E34E3"/>
    <w:rsid w:val="006E41F8"/>
    <w:rsid w:val="006E4A2B"/>
    <w:rsid w:val="006E4B1A"/>
    <w:rsid w:val="006E53D9"/>
    <w:rsid w:val="006E5914"/>
    <w:rsid w:val="006E6B39"/>
    <w:rsid w:val="006E70F5"/>
    <w:rsid w:val="006E7167"/>
    <w:rsid w:val="006E718B"/>
    <w:rsid w:val="006E7632"/>
    <w:rsid w:val="006E7D56"/>
    <w:rsid w:val="006F0311"/>
    <w:rsid w:val="006F035A"/>
    <w:rsid w:val="006F0CCF"/>
    <w:rsid w:val="006F16BD"/>
    <w:rsid w:val="006F1804"/>
    <w:rsid w:val="006F29FB"/>
    <w:rsid w:val="006F395A"/>
    <w:rsid w:val="006F50C7"/>
    <w:rsid w:val="006F58E4"/>
    <w:rsid w:val="006F647C"/>
    <w:rsid w:val="006F7883"/>
    <w:rsid w:val="006F7DDA"/>
    <w:rsid w:val="007003E1"/>
    <w:rsid w:val="00700614"/>
    <w:rsid w:val="0070123F"/>
    <w:rsid w:val="007013B0"/>
    <w:rsid w:val="0070153E"/>
    <w:rsid w:val="00701D22"/>
    <w:rsid w:val="00702EB5"/>
    <w:rsid w:val="0070321E"/>
    <w:rsid w:val="007039D7"/>
    <w:rsid w:val="00703B65"/>
    <w:rsid w:val="00704414"/>
    <w:rsid w:val="007048CB"/>
    <w:rsid w:val="007049DB"/>
    <w:rsid w:val="00704C52"/>
    <w:rsid w:val="00706D44"/>
    <w:rsid w:val="00707B28"/>
    <w:rsid w:val="007106EA"/>
    <w:rsid w:val="0071073F"/>
    <w:rsid w:val="00712D05"/>
    <w:rsid w:val="007130B0"/>
    <w:rsid w:val="00713197"/>
    <w:rsid w:val="00713337"/>
    <w:rsid w:val="00713440"/>
    <w:rsid w:val="00713928"/>
    <w:rsid w:val="00713963"/>
    <w:rsid w:val="00713F8A"/>
    <w:rsid w:val="007140AF"/>
    <w:rsid w:val="00715123"/>
    <w:rsid w:val="00716718"/>
    <w:rsid w:val="00717A43"/>
    <w:rsid w:val="00720183"/>
    <w:rsid w:val="007203C8"/>
    <w:rsid w:val="007213A4"/>
    <w:rsid w:val="007214BC"/>
    <w:rsid w:val="00721EDD"/>
    <w:rsid w:val="0072208A"/>
    <w:rsid w:val="007245B4"/>
    <w:rsid w:val="00724624"/>
    <w:rsid w:val="00724A4E"/>
    <w:rsid w:val="007265F0"/>
    <w:rsid w:val="00727CC8"/>
    <w:rsid w:val="00731966"/>
    <w:rsid w:val="007319D8"/>
    <w:rsid w:val="00732325"/>
    <w:rsid w:val="0073232D"/>
    <w:rsid w:val="00733A3F"/>
    <w:rsid w:val="00734107"/>
    <w:rsid w:val="0073470B"/>
    <w:rsid w:val="00735133"/>
    <w:rsid w:val="007361E2"/>
    <w:rsid w:val="007366C4"/>
    <w:rsid w:val="007369B1"/>
    <w:rsid w:val="00737544"/>
    <w:rsid w:val="00737C8B"/>
    <w:rsid w:val="0074032F"/>
    <w:rsid w:val="00740FBB"/>
    <w:rsid w:val="007413BD"/>
    <w:rsid w:val="00741939"/>
    <w:rsid w:val="00741D0D"/>
    <w:rsid w:val="0074345F"/>
    <w:rsid w:val="00743514"/>
    <w:rsid w:val="007446FF"/>
    <w:rsid w:val="0074503D"/>
    <w:rsid w:val="0074585E"/>
    <w:rsid w:val="00745F92"/>
    <w:rsid w:val="00747021"/>
    <w:rsid w:val="0074707D"/>
    <w:rsid w:val="00747B56"/>
    <w:rsid w:val="00750466"/>
    <w:rsid w:val="00750D19"/>
    <w:rsid w:val="00752B3E"/>
    <w:rsid w:val="00753C48"/>
    <w:rsid w:val="007547F7"/>
    <w:rsid w:val="00754E32"/>
    <w:rsid w:val="0075516B"/>
    <w:rsid w:val="0075550B"/>
    <w:rsid w:val="00755629"/>
    <w:rsid w:val="0075586A"/>
    <w:rsid w:val="0075739B"/>
    <w:rsid w:val="00760861"/>
    <w:rsid w:val="00760BE4"/>
    <w:rsid w:val="007612C9"/>
    <w:rsid w:val="00761CA6"/>
    <w:rsid w:val="00761D0E"/>
    <w:rsid w:val="00762D0B"/>
    <w:rsid w:val="00762DFE"/>
    <w:rsid w:val="00763113"/>
    <w:rsid w:val="0076348D"/>
    <w:rsid w:val="007635FA"/>
    <w:rsid w:val="007641A8"/>
    <w:rsid w:val="00767EA0"/>
    <w:rsid w:val="007700E3"/>
    <w:rsid w:val="007704B8"/>
    <w:rsid w:val="00770B5F"/>
    <w:rsid w:val="00770D9A"/>
    <w:rsid w:val="0077135C"/>
    <w:rsid w:val="00771DB9"/>
    <w:rsid w:val="00772199"/>
    <w:rsid w:val="0077380A"/>
    <w:rsid w:val="007740B6"/>
    <w:rsid w:val="00775140"/>
    <w:rsid w:val="007766AB"/>
    <w:rsid w:val="0077724B"/>
    <w:rsid w:val="00780A24"/>
    <w:rsid w:val="00781401"/>
    <w:rsid w:val="0078172A"/>
    <w:rsid w:val="007822F5"/>
    <w:rsid w:val="0078364C"/>
    <w:rsid w:val="007842DB"/>
    <w:rsid w:val="00784B77"/>
    <w:rsid w:val="00785A8D"/>
    <w:rsid w:val="00785F51"/>
    <w:rsid w:val="00786FB8"/>
    <w:rsid w:val="0078716C"/>
    <w:rsid w:val="00787666"/>
    <w:rsid w:val="00790A3B"/>
    <w:rsid w:val="00792887"/>
    <w:rsid w:val="00792B7D"/>
    <w:rsid w:val="00792F2C"/>
    <w:rsid w:val="00792F9E"/>
    <w:rsid w:val="00793797"/>
    <w:rsid w:val="0079379B"/>
    <w:rsid w:val="00793C0B"/>
    <w:rsid w:val="007944AC"/>
    <w:rsid w:val="0079550A"/>
    <w:rsid w:val="00795829"/>
    <w:rsid w:val="007974E1"/>
    <w:rsid w:val="007A0448"/>
    <w:rsid w:val="007A064B"/>
    <w:rsid w:val="007A08C7"/>
    <w:rsid w:val="007A24C2"/>
    <w:rsid w:val="007A2B0C"/>
    <w:rsid w:val="007A2C73"/>
    <w:rsid w:val="007A3C44"/>
    <w:rsid w:val="007A4464"/>
    <w:rsid w:val="007A472C"/>
    <w:rsid w:val="007A4A2B"/>
    <w:rsid w:val="007A4FE5"/>
    <w:rsid w:val="007A558A"/>
    <w:rsid w:val="007A55B2"/>
    <w:rsid w:val="007A56D7"/>
    <w:rsid w:val="007A591F"/>
    <w:rsid w:val="007A5BDB"/>
    <w:rsid w:val="007A5D5A"/>
    <w:rsid w:val="007A6266"/>
    <w:rsid w:val="007A6C16"/>
    <w:rsid w:val="007A706D"/>
    <w:rsid w:val="007A72FE"/>
    <w:rsid w:val="007B05DA"/>
    <w:rsid w:val="007B0994"/>
    <w:rsid w:val="007B0DF2"/>
    <w:rsid w:val="007B1919"/>
    <w:rsid w:val="007B1E16"/>
    <w:rsid w:val="007B241D"/>
    <w:rsid w:val="007B2CA1"/>
    <w:rsid w:val="007B4252"/>
    <w:rsid w:val="007B52C1"/>
    <w:rsid w:val="007C068C"/>
    <w:rsid w:val="007C09B4"/>
    <w:rsid w:val="007C09E2"/>
    <w:rsid w:val="007C1405"/>
    <w:rsid w:val="007C28E8"/>
    <w:rsid w:val="007C291D"/>
    <w:rsid w:val="007C2F9D"/>
    <w:rsid w:val="007C3E31"/>
    <w:rsid w:val="007C3E6C"/>
    <w:rsid w:val="007C427E"/>
    <w:rsid w:val="007C441F"/>
    <w:rsid w:val="007C442F"/>
    <w:rsid w:val="007C4C6E"/>
    <w:rsid w:val="007C55C8"/>
    <w:rsid w:val="007C63AD"/>
    <w:rsid w:val="007D093A"/>
    <w:rsid w:val="007D0FCB"/>
    <w:rsid w:val="007D19D4"/>
    <w:rsid w:val="007D1BDB"/>
    <w:rsid w:val="007D2149"/>
    <w:rsid w:val="007D2195"/>
    <w:rsid w:val="007D315A"/>
    <w:rsid w:val="007D3E2E"/>
    <w:rsid w:val="007D51A4"/>
    <w:rsid w:val="007D55CC"/>
    <w:rsid w:val="007D5831"/>
    <w:rsid w:val="007D5A63"/>
    <w:rsid w:val="007D634B"/>
    <w:rsid w:val="007D6824"/>
    <w:rsid w:val="007D6BCE"/>
    <w:rsid w:val="007D6CB6"/>
    <w:rsid w:val="007D6E5D"/>
    <w:rsid w:val="007D6FDC"/>
    <w:rsid w:val="007D7C9A"/>
    <w:rsid w:val="007D7F6C"/>
    <w:rsid w:val="007E0BBC"/>
    <w:rsid w:val="007E187A"/>
    <w:rsid w:val="007E1C19"/>
    <w:rsid w:val="007E241A"/>
    <w:rsid w:val="007E2C70"/>
    <w:rsid w:val="007E443A"/>
    <w:rsid w:val="007E6900"/>
    <w:rsid w:val="007E6960"/>
    <w:rsid w:val="007E6965"/>
    <w:rsid w:val="007E780F"/>
    <w:rsid w:val="007F089E"/>
    <w:rsid w:val="007F0AA7"/>
    <w:rsid w:val="007F0B43"/>
    <w:rsid w:val="007F1402"/>
    <w:rsid w:val="007F18DC"/>
    <w:rsid w:val="007F1A4A"/>
    <w:rsid w:val="007F2EB2"/>
    <w:rsid w:val="007F3730"/>
    <w:rsid w:val="007F3B00"/>
    <w:rsid w:val="007F41C6"/>
    <w:rsid w:val="007F4303"/>
    <w:rsid w:val="007F463E"/>
    <w:rsid w:val="007F536D"/>
    <w:rsid w:val="007F5514"/>
    <w:rsid w:val="007F68EC"/>
    <w:rsid w:val="007F6E95"/>
    <w:rsid w:val="007F774F"/>
    <w:rsid w:val="00800C49"/>
    <w:rsid w:val="008014E6"/>
    <w:rsid w:val="00801CD9"/>
    <w:rsid w:val="00801D2A"/>
    <w:rsid w:val="00801E0F"/>
    <w:rsid w:val="008027CB"/>
    <w:rsid w:val="00802FD2"/>
    <w:rsid w:val="00803089"/>
    <w:rsid w:val="00803814"/>
    <w:rsid w:val="00804375"/>
    <w:rsid w:val="00805425"/>
    <w:rsid w:val="00806A0C"/>
    <w:rsid w:val="00806B11"/>
    <w:rsid w:val="008075DD"/>
    <w:rsid w:val="00807CD5"/>
    <w:rsid w:val="00807D14"/>
    <w:rsid w:val="00811DC6"/>
    <w:rsid w:val="00812074"/>
    <w:rsid w:val="00812942"/>
    <w:rsid w:val="00813195"/>
    <w:rsid w:val="00813422"/>
    <w:rsid w:val="00813AF0"/>
    <w:rsid w:val="0081502A"/>
    <w:rsid w:val="00815152"/>
    <w:rsid w:val="0081569D"/>
    <w:rsid w:val="008158A2"/>
    <w:rsid w:val="00815F44"/>
    <w:rsid w:val="008164AF"/>
    <w:rsid w:val="00816586"/>
    <w:rsid w:val="00816FF9"/>
    <w:rsid w:val="0081703A"/>
    <w:rsid w:val="008172AB"/>
    <w:rsid w:val="008172F8"/>
    <w:rsid w:val="008224EC"/>
    <w:rsid w:val="00822930"/>
    <w:rsid w:val="00825444"/>
    <w:rsid w:val="008256C0"/>
    <w:rsid w:val="00827CE8"/>
    <w:rsid w:val="008311F5"/>
    <w:rsid w:val="008313EB"/>
    <w:rsid w:val="008326B4"/>
    <w:rsid w:val="008329EB"/>
    <w:rsid w:val="008337D3"/>
    <w:rsid w:val="00833CAF"/>
    <w:rsid w:val="00833E22"/>
    <w:rsid w:val="0083406E"/>
    <w:rsid w:val="00834AE5"/>
    <w:rsid w:val="00835073"/>
    <w:rsid w:val="00835283"/>
    <w:rsid w:val="008352F6"/>
    <w:rsid w:val="00837754"/>
    <w:rsid w:val="008408ED"/>
    <w:rsid w:val="00840E22"/>
    <w:rsid w:val="00840F31"/>
    <w:rsid w:val="00841D30"/>
    <w:rsid w:val="008424E7"/>
    <w:rsid w:val="00843B3E"/>
    <w:rsid w:val="00844A37"/>
    <w:rsid w:val="00844CF3"/>
    <w:rsid w:val="0084544D"/>
    <w:rsid w:val="00845B59"/>
    <w:rsid w:val="00845C57"/>
    <w:rsid w:val="008475DB"/>
    <w:rsid w:val="008502F5"/>
    <w:rsid w:val="00850698"/>
    <w:rsid w:val="0085088E"/>
    <w:rsid w:val="00850A0E"/>
    <w:rsid w:val="0085137B"/>
    <w:rsid w:val="008523E9"/>
    <w:rsid w:val="00852C65"/>
    <w:rsid w:val="0085338D"/>
    <w:rsid w:val="0085339F"/>
    <w:rsid w:val="00853C6B"/>
    <w:rsid w:val="0085424A"/>
    <w:rsid w:val="00854428"/>
    <w:rsid w:val="00854C1A"/>
    <w:rsid w:val="00855374"/>
    <w:rsid w:val="00860174"/>
    <w:rsid w:val="0086035C"/>
    <w:rsid w:val="00860AE8"/>
    <w:rsid w:val="0086101E"/>
    <w:rsid w:val="00861E14"/>
    <w:rsid w:val="008629E1"/>
    <w:rsid w:val="00862AC7"/>
    <w:rsid w:val="00864EBC"/>
    <w:rsid w:val="00865387"/>
    <w:rsid w:val="00865631"/>
    <w:rsid w:val="00865729"/>
    <w:rsid w:val="008664C6"/>
    <w:rsid w:val="00866D3F"/>
    <w:rsid w:val="00866D45"/>
    <w:rsid w:val="0086725B"/>
    <w:rsid w:val="008703B6"/>
    <w:rsid w:val="00870888"/>
    <w:rsid w:val="00870BDE"/>
    <w:rsid w:val="00872268"/>
    <w:rsid w:val="00872E0A"/>
    <w:rsid w:val="0087384D"/>
    <w:rsid w:val="00873AB3"/>
    <w:rsid w:val="00873FC4"/>
    <w:rsid w:val="00874486"/>
    <w:rsid w:val="008744D0"/>
    <w:rsid w:val="00875564"/>
    <w:rsid w:val="008759AD"/>
    <w:rsid w:val="008759F6"/>
    <w:rsid w:val="00875D42"/>
    <w:rsid w:val="00876366"/>
    <w:rsid w:val="00876DEE"/>
    <w:rsid w:val="00877BB8"/>
    <w:rsid w:val="0088049E"/>
    <w:rsid w:val="00880E21"/>
    <w:rsid w:val="00881483"/>
    <w:rsid w:val="00881E31"/>
    <w:rsid w:val="008833E2"/>
    <w:rsid w:val="008835AE"/>
    <w:rsid w:val="00883900"/>
    <w:rsid w:val="008841B7"/>
    <w:rsid w:val="008850A7"/>
    <w:rsid w:val="00885F81"/>
    <w:rsid w:val="00886899"/>
    <w:rsid w:val="00886B28"/>
    <w:rsid w:val="008903D2"/>
    <w:rsid w:val="0089053E"/>
    <w:rsid w:val="00890728"/>
    <w:rsid w:val="00890888"/>
    <w:rsid w:val="00890ECC"/>
    <w:rsid w:val="00891439"/>
    <w:rsid w:val="00891B72"/>
    <w:rsid w:val="0089219E"/>
    <w:rsid w:val="00892562"/>
    <w:rsid w:val="0089266C"/>
    <w:rsid w:val="00892742"/>
    <w:rsid w:val="00892A00"/>
    <w:rsid w:val="00892F5B"/>
    <w:rsid w:val="0089331F"/>
    <w:rsid w:val="00893324"/>
    <w:rsid w:val="008938F9"/>
    <w:rsid w:val="0089408D"/>
    <w:rsid w:val="00894EED"/>
    <w:rsid w:val="00895C3F"/>
    <w:rsid w:val="0089657B"/>
    <w:rsid w:val="00896E38"/>
    <w:rsid w:val="008A0C99"/>
    <w:rsid w:val="008A0DCD"/>
    <w:rsid w:val="008A2AEB"/>
    <w:rsid w:val="008A3159"/>
    <w:rsid w:val="008A37B7"/>
    <w:rsid w:val="008A5039"/>
    <w:rsid w:val="008A544F"/>
    <w:rsid w:val="008B079A"/>
    <w:rsid w:val="008B252F"/>
    <w:rsid w:val="008B2C7C"/>
    <w:rsid w:val="008B4205"/>
    <w:rsid w:val="008B4331"/>
    <w:rsid w:val="008B564A"/>
    <w:rsid w:val="008B5755"/>
    <w:rsid w:val="008B58A3"/>
    <w:rsid w:val="008B6B85"/>
    <w:rsid w:val="008B774A"/>
    <w:rsid w:val="008B7F4C"/>
    <w:rsid w:val="008C0DCC"/>
    <w:rsid w:val="008C12B7"/>
    <w:rsid w:val="008C24C1"/>
    <w:rsid w:val="008C273F"/>
    <w:rsid w:val="008C31E0"/>
    <w:rsid w:val="008C33E2"/>
    <w:rsid w:val="008C392D"/>
    <w:rsid w:val="008C3F41"/>
    <w:rsid w:val="008C4190"/>
    <w:rsid w:val="008C4849"/>
    <w:rsid w:val="008C4900"/>
    <w:rsid w:val="008C4DD8"/>
    <w:rsid w:val="008C6151"/>
    <w:rsid w:val="008C6DB1"/>
    <w:rsid w:val="008C6FB7"/>
    <w:rsid w:val="008C76AB"/>
    <w:rsid w:val="008D0665"/>
    <w:rsid w:val="008D23CC"/>
    <w:rsid w:val="008D420A"/>
    <w:rsid w:val="008D4B8A"/>
    <w:rsid w:val="008D4F18"/>
    <w:rsid w:val="008D530F"/>
    <w:rsid w:val="008D56B1"/>
    <w:rsid w:val="008D68CB"/>
    <w:rsid w:val="008D6932"/>
    <w:rsid w:val="008D6DFE"/>
    <w:rsid w:val="008E0B8A"/>
    <w:rsid w:val="008E16C7"/>
    <w:rsid w:val="008E1E0A"/>
    <w:rsid w:val="008E3D1E"/>
    <w:rsid w:val="008E3E8F"/>
    <w:rsid w:val="008E412A"/>
    <w:rsid w:val="008E4231"/>
    <w:rsid w:val="008E4715"/>
    <w:rsid w:val="008E4828"/>
    <w:rsid w:val="008E563F"/>
    <w:rsid w:val="008E60BD"/>
    <w:rsid w:val="008E60DB"/>
    <w:rsid w:val="008E6183"/>
    <w:rsid w:val="008E6B94"/>
    <w:rsid w:val="008E6DE6"/>
    <w:rsid w:val="008F03EE"/>
    <w:rsid w:val="008F0DBE"/>
    <w:rsid w:val="008F15E7"/>
    <w:rsid w:val="008F38AC"/>
    <w:rsid w:val="008F3975"/>
    <w:rsid w:val="008F5C47"/>
    <w:rsid w:val="008F605F"/>
    <w:rsid w:val="008F6C4F"/>
    <w:rsid w:val="008F7796"/>
    <w:rsid w:val="00900092"/>
    <w:rsid w:val="00900B61"/>
    <w:rsid w:val="00902AD2"/>
    <w:rsid w:val="00903225"/>
    <w:rsid w:val="00904305"/>
    <w:rsid w:val="009055BB"/>
    <w:rsid w:val="00906404"/>
    <w:rsid w:val="00910685"/>
    <w:rsid w:val="009108F0"/>
    <w:rsid w:val="00910D08"/>
    <w:rsid w:val="00911210"/>
    <w:rsid w:val="00911DBD"/>
    <w:rsid w:val="00911DD8"/>
    <w:rsid w:val="00912352"/>
    <w:rsid w:val="00912C9F"/>
    <w:rsid w:val="009133E0"/>
    <w:rsid w:val="0091385F"/>
    <w:rsid w:val="00913B05"/>
    <w:rsid w:val="00915836"/>
    <w:rsid w:val="00915D9A"/>
    <w:rsid w:val="0091615C"/>
    <w:rsid w:val="009164F2"/>
    <w:rsid w:val="009169A4"/>
    <w:rsid w:val="00916DDF"/>
    <w:rsid w:val="00921E38"/>
    <w:rsid w:val="00921F3B"/>
    <w:rsid w:val="0092203A"/>
    <w:rsid w:val="009220E8"/>
    <w:rsid w:val="0092212F"/>
    <w:rsid w:val="009223F6"/>
    <w:rsid w:val="009226F3"/>
    <w:rsid w:val="00922A43"/>
    <w:rsid w:val="00924DF8"/>
    <w:rsid w:val="0092622F"/>
    <w:rsid w:val="00927984"/>
    <w:rsid w:val="00927AA3"/>
    <w:rsid w:val="00927C88"/>
    <w:rsid w:val="00927D52"/>
    <w:rsid w:val="00927D5A"/>
    <w:rsid w:val="009300CD"/>
    <w:rsid w:val="00931E06"/>
    <w:rsid w:val="0093239D"/>
    <w:rsid w:val="00932C1D"/>
    <w:rsid w:val="00932D83"/>
    <w:rsid w:val="00933453"/>
    <w:rsid w:val="0093392E"/>
    <w:rsid w:val="009339B3"/>
    <w:rsid w:val="00934279"/>
    <w:rsid w:val="00935007"/>
    <w:rsid w:val="009353BD"/>
    <w:rsid w:val="009356A8"/>
    <w:rsid w:val="00936AD8"/>
    <w:rsid w:val="009373D9"/>
    <w:rsid w:val="00937A91"/>
    <w:rsid w:val="00940754"/>
    <w:rsid w:val="009415AE"/>
    <w:rsid w:val="00941678"/>
    <w:rsid w:val="00941EF2"/>
    <w:rsid w:val="009422C1"/>
    <w:rsid w:val="009424FD"/>
    <w:rsid w:val="009427B1"/>
    <w:rsid w:val="009428BC"/>
    <w:rsid w:val="009437DB"/>
    <w:rsid w:val="00943AB7"/>
    <w:rsid w:val="00943C02"/>
    <w:rsid w:val="0094462B"/>
    <w:rsid w:val="0094468F"/>
    <w:rsid w:val="009457AA"/>
    <w:rsid w:val="009464F1"/>
    <w:rsid w:val="0094673E"/>
    <w:rsid w:val="0094760F"/>
    <w:rsid w:val="00947618"/>
    <w:rsid w:val="0095089D"/>
    <w:rsid w:val="009510A8"/>
    <w:rsid w:val="009512C7"/>
    <w:rsid w:val="00951908"/>
    <w:rsid w:val="009523E7"/>
    <w:rsid w:val="00952572"/>
    <w:rsid w:val="00952CFD"/>
    <w:rsid w:val="00952EAC"/>
    <w:rsid w:val="00953019"/>
    <w:rsid w:val="0095338F"/>
    <w:rsid w:val="00954098"/>
    <w:rsid w:val="0095442D"/>
    <w:rsid w:val="0095458A"/>
    <w:rsid w:val="009548F7"/>
    <w:rsid w:val="0095503C"/>
    <w:rsid w:val="009557E8"/>
    <w:rsid w:val="00955FA5"/>
    <w:rsid w:val="00956846"/>
    <w:rsid w:val="009577B8"/>
    <w:rsid w:val="0095786C"/>
    <w:rsid w:val="00960437"/>
    <w:rsid w:val="009616FD"/>
    <w:rsid w:val="00961992"/>
    <w:rsid w:val="00961D2B"/>
    <w:rsid w:val="009624C2"/>
    <w:rsid w:val="00964F86"/>
    <w:rsid w:val="00967657"/>
    <w:rsid w:val="0096779F"/>
    <w:rsid w:val="00971261"/>
    <w:rsid w:val="009756B9"/>
    <w:rsid w:val="009759BF"/>
    <w:rsid w:val="009763F7"/>
    <w:rsid w:val="00976A18"/>
    <w:rsid w:val="00976B7C"/>
    <w:rsid w:val="00977CF4"/>
    <w:rsid w:val="009817EF"/>
    <w:rsid w:val="00981C18"/>
    <w:rsid w:val="00982925"/>
    <w:rsid w:val="00982A73"/>
    <w:rsid w:val="00982B57"/>
    <w:rsid w:val="00982BE2"/>
    <w:rsid w:val="00983E6B"/>
    <w:rsid w:val="009844D0"/>
    <w:rsid w:val="00984FFB"/>
    <w:rsid w:val="00985F1E"/>
    <w:rsid w:val="009864F1"/>
    <w:rsid w:val="00986BC6"/>
    <w:rsid w:val="00986C8C"/>
    <w:rsid w:val="0098751D"/>
    <w:rsid w:val="009876C0"/>
    <w:rsid w:val="009878B7"/>
    <w:rsid w:val="00987989"/>
    <w:rsid w:val="00987AC2"/>
    <w:rsid w:val="009903D6"/>
    <w:rsid w:val="00990FF3"/>
    <w:rsid w:val="009911C4"/>
    <w:rsid w:val="009924DB"/>
    <w:rsid w:val="009926AE"/>
    <w:rsid w:val="00992B44"/>
    <w:rsid w:val="00992F40"/>
    <w:rsid w:val="009934CF"/>
    <w:rsid w:val="00994775"/>
    <w:rsid w:val="00995CF7"/>
    <w:rsid w:val="00996BA5"/>
    <w:rsid w:val="00997239"/>
    <w:rsid w:val="009A12BD"/>
    <w:rsid w:val="009A1638"/>
    <w:rsid w:val="009A1AD7"/>
    <w:rsid w:val="009A1BA8"/>
    <w:rsid w:val="009A22A1"/>
    <w:rsid w:val="009A2A89"/>
    <w:rsid w:val="009A2E4F"/>
    <w:rsid w:val="009A3417"/>
    <w:rsid w:val="009A357D"/>
    <w:rsid w:val="009A45ED"/>
    <w:rsid w:val="009A520B"/>
    <w:rsid w:val="009A5CCA"/>
    <w:rsid w:val="009A63E3"/>
    <w:rsid w:val="009A67CD"/>
    <w:rsid w:val="009B0B8A"/>
    <w:rsid w:val="009B0BDC"/>
    <w:rsid w:val="009B1825"/>
    <w:rsid w:val="009B20BE"/>
    <w:rsid w:val="009B21DE"/>
    <w:rsid w:val="009B261D"/>
    <w:rsid w:val="009B277E"/>
    <w:rsid w:val="009B2EFD"/>
    <w:rsid w:val="009B4F00"/>
    <w:rsid w:val="009B57DA"/>
    <w:rsid w:val="009B5F76"/>
    <w:rsid w:val="009B747A"/>
    <w:rsid w:val="009C0EC7"/>
    <w:rsid w:val="009C3076"/>
    <w:rsid w:val="009D0232"/>
    <w:rsid w:val="009D0C9C"/>
    <w:rsid w:val="009D0DD0"/>
    <w:rsid w:val="009D13F4"/>
    <w:rsid w:val="009D1797"/>
    <w:rsid w:val="009D1DA0"/>
    <w:rsid w:val="009D1DFF"/>
    <w:rsid w:val="009D2115"/>
    <w:rsid w:val="009D24A1"/>
    <w:rsid w:val="009D2C29"/>
    <w:rsid w:val="009D315C"/>
    <w:rsid w:val="009D3CC6"/>
    <w:rsid w:val="009D3ED2"/>
    <w:rsid w:val="009D41A8"/>
    <w:rsid w:val="009D424F"/>
    <w:rsid w:val="009D51CE"/>
    <w:rsid w:val="009D5527"/>
    <w:rsid w:val="009D583A"/>
    <w:rsid w:val="009D6E71"/>
    <w:rsid w:val="009D798F"/>
    <w:rsid w:val="009E04BD"/>
    <w:rsid w:val="009E0C06"/>
    <w:rsid w:val="009E1426"/>
    <w:rsid w:val="009E2C16"/>
    <w:rsid w:val="009E4488"/>
    <w:rsid w:val="009E44E1"/>
    <w:rsid w:val="009E46CC"/>
    <w:rsid w:val="009E4F12"/>
    <w:rsid w:val="009E61E3"/>
    <w:rsid w:val="009E6264"/>
    <w:rsid w:val="009E7308"/>
    <w:rsid w:val="009E74F7"/>
    <w:rsid w:val="009E7CEF"/>
    <w:rsid w:val="009F07CD"/>
    <w:rsid w:val="009F1E12"/>
    <w:rsid w:val="009F1E9F"/>
    <w:rsid w:val="009F24A3"/>
    <w:rsid w:val="009F2CB9"/>
    <w:rsid w:val="009F3506"/>
    <w:rsid w:val="009F37B9"/>
    <w:rsid w:val="009F43E2"/>
    <w:rsid w:val="009F56E5"/>
    <w:rsid w:val="009F5AA7"/>
    <w:rsid w:val="009F7A11"/>
    <w:rsid w:val="00A00304"/>
    <w:rsid w:val="00A008FA"/>
    <w:rsid w:val="00A01F67"/>
    <w:rsid w:val="00A026DD"/>
    <w:rsid w:val="00A03238"/>
    <w:rsid w:val="00A04AB6"/>
    <w:rsid w:val="00A04FED"/>
    <w:rsid w:val="00A05E96"/>
    <w:rsid w:val="00A05F3B"/>
    <w:rsid w:val="00A0624C"/>
    <w:rsid w:val="00A0654E"/>
    <w:rsid w:val="00A068E5"/>
    <w:rsid w:val="00A07C20"/>
    <w:rsid w:val="00A1001D"/>
    <w:rsid w:val="00A10E37"/>
    <w:rsid w:val="00A114B7"/>
    <w:rsid w:val="00A1254B"/>
    <w:rsid w:val="00A126C4"/>
    <w:rsid w:val="00A12758"/>
    <w:rsid w:val="00A12C27"/>
    <w:rsid w:val="00A12CB7"/>
    <w:rsid w:val="00A12DC3"/>
    <w:rsid w:val="00A14508"/>
    <w:rsid w:val="00A1459E"/>
    <w:rsid w:val="00A14A23"/>
    <w:rsid w:val="00A1535D"/>
    <w:rsid w:val="00A20A92"/>
    <w:rsid w:val="00A21289"/>
    <w:rsid w:val="00A21BBB"/>
    <w:rsid w:val="00A22CCA"/>
    <w:rsid w:val="00A22CD6"/>
    <w:rsid w:val="00A22CEB"/>
    <w:rsid w:val="00A22DC3"/>
    <w:rsid w:val="00A2344B"/>
    <w:rsid w:val="00A23F13"/>
    <w:rsid w:val="00A24718"/>
    <w:rsid w:val="00A24860"/>
    <w:rsid w:val="00A256B0"/>
    <w:rsid w:val="00A26344"/>
    <w:rsid w:val="00A26649"/>
    <w:rsid w:val="00A26AC0"/>
    <w:rsid w:val="00A2709C"/>
    <w:rsid w:val="00A301D3"/>
    <w:rsid w:val="00A3026F"/>
    <w:rsid w:val="00A3106E"/>
    <w:rsid w:val="00A314FF"/>
    <w:rsid w:val="00A3182C"/>
    <w:rsid w:val="00A31C49"/>
    <w:rsid w:val="00A31F0F"/>
    <w:rsid w:val="00A31F78"/>
    <w:rsid w:val="00A321C8"/>
    <w:rsid w:val="00A32FBC"/>
    <w:rsid w:val="00A33C46"/>
    <w:rsid w:val="00A33D82"/>
    <w:rsid w:val="00A348BF"/>
    <w:rsid w:val="00A34DAC"/>
    <w:rsid w:val="00A34EC7"/>
    <w:rsid w:val="00A3535B"/>
    <w:rsid w:val="00A35ADF"/>
    <w:rsid w:val="00A37244"/>
    <w:rsid w:val="00A3764D"/>
    <w:rsid w:val="00A37877"/>
    <w:rsid w:val="00A37A37"/>
    <w:rsid w:val="00A40396"/>
    <w:rsid w:val="00A41016"/>
    <w:rsid w:val="00A42E80"/>
    <w:rsid w:val="00A44505"/>
    <w:rsid w:val="00A445E9"/>
    <w:rsid w:val="00A45213"/>
    <w:rsid w:val="00A45C34"/>
    <w:rsid w:val="00A45D99"/>
    <w:rsid w:val="00A46BAC"/>
    <w:rsid w:val="00A46CC8"/>
    <w:rsid w:val="00A475C8"/>
    <w:rsid w:val="00A50D56"/>
    <w:rsid w:val="00A50FB0"/>
    <w:rsid w:val="00A51F94"/>
    <w:rsid w:val="00A52153"/>
    <w:rsid w:val="00A5224A"/>
    <w:rsid w:val="00A529A7"/>
    <w:rsid w:val="00A52B33"/>
    <w:rsid w:val="00A54337"/>
    <w:rsid w:val="00A552E9"/>
    <w:rsid w:val="00A56B3B"/>
    <w:rsid w:val="00A57AF3"/>
    <w:rsid w:val="00A57DF1"/>
    <w:rsid w:val="00A60061"/>
    <w:rsid w:val="00A60AE3"/>
    <w:rsid w:val="00A60B8C"/>
    <w:rsid w:val="00A61335"/>
    <w:rsid w:val="00A6134C"/>
    <w:rsid w:val="00A613A9"/>
    <w:rsid w:val="00A61410"/>
    <w:rsid w:val="00A61BB5"/>
    <w:rsid w:val="00A61C8E"/>
    <w:rsid w:val="00A6201B"/>
    <w:rsid w:val="00A62A8E"/>
    <w:rsid w:val="00A63DE7"/>
    <w:rsid w:val="00A63E70"/>
    <w:rsid w:val="00A64C5A"/>
    <w:rsid w:val="00A6649D"/>
    <w:rsid w:val="00A66F99"/>
    <w:rsid w:val="00A670A7"/>
    <w:rsid w:val="00A670D6"/>
    <w:rsid w:val="00A703BD"/>
    <w:rsid w:val="00A716CB"/>
    <w:rsid w:val="00A72A18"/>
    <w:rsid w:val="00A746C2"/>
    <w:rsid w:val="00A74904"/>
    <w:rsid w:val="00A74AB3"/>
    <w:rsid w:val="00A74C0D"/>
    <w:rsid w:val="00A75DC7"/>
    <w:rsid w:val="00A75F08"/>
    <w:rsid w:val="00A7740B"/>
    <w:rsid w:val="00A778FB"/>
    <w:rsid w:val="00A77BCC"/>
    <w:rsid w:val="00A808F9"/>
    <w:rsid w:val="00A812DE"/>
    <w:rsid w:val="00A8198A"/>
    <w:rsid w:val="00A8231F"/>
    <w:rsid w:val="00A825BB"/>
    <w:rsid w:val="00A82D0E"/>
    <w:rsid w:val="00A82ED3"/>
    <w:rsid w:val="00A83B17"/>
    <w:rsid w:val="00A84C35"/>
    <w:rsid w:val="00A84DE3"/>
    <w:rsid w:val="00A85A5B"/>
    <w:rsid w:val="00A867C3"/>
    <w:rsid w:val="00A869F4"/>
    <w:rsid w:val="00A86A7A"/>
    <w:rsid w:val="00A86E13"/>
    <w:rsid w:val="00A873A8"/>
    <w:rsid w:val="00A8774F"/>
    <w:rsid w:val="00A90D93"/>
    <w:rsid w:val="00A92455"/>
    <w:rsid w:val="00A92835"/>
    <w:rsid w:val="00A929EC"/>
    <w:rsid w:val="00A934C1"/>
    <w:rsid w:val="00A937D2"/>
    <w:rsid w:val="00A9394F"/>
    <w:rsid w:val="00A94478"/>
    <w:rsid w:val="00A95662"/>
    <w:rsid w:val="00A95704"/>
    <w:rsid w:val="00A95C78"/>
    <w:rsid w:val="00A9600D"/>
    <w:rsid w:val="00A97ECF"/>
    <w:rsid w:val="00AA0758"/>
    <w:rsid w:val="00AA2CEA"/>
    <w:rsid w:val="00AA3280"/>
    <w:rsid w:val="00AA3956"/>
    <w:rsid w:val="00AA3C17"/>
    <w:rsid w:val="00AA3D92"/>
    <w:rsid w:val="00AA4AF3"/>
    <w:rsid w:val="00AA4E2A"/>
    <w:rsid w:val="00AA5327"/>
    <w:rsid w:val="00AA5F4D"/>
    <w:rsid w:val="00AA5F53"/>
    <w:rsid w:val="00AA6270"/>
    <w:rsid w:val="00AA6D02"/>
    <w:rsid w:val="00AA70BE"/>
    <w:rsid w:val="00AA73A3"/>
    <w:rsid w:val="00AB09C8"/>
    <w:rsid w:val="00AB15D1"/>
    <w:rsid w:val="00AB203B"/>
    <w:rsid w:val="00AB2EA4"/>
    <w:rsid w:val="00AB3331"/>
    <w:rsid w:val="00AB38FB"/>
    <w:rsid w:val="00AB3E77"/>
    <w:rsid w:val="00AB42A6"/>
    <w:rsid w:val="00AB518D"/>
    <w:rsid w:val="00AB53EA"/>
    <w:rsid w:val="00AB568A"/>
    <w:rsid w:val="00AB6110"/>
    <w:rsid w:val="00AB6143"/>
    <w:rsid w:val="00AB7C4C"/>
    <w:rsid w:val="00AC01AB"/>
    <w:rsid w:val="00AC1BED"/>
    <w:rsid w:val="00AC1CF2"/>
    <w:rsid w:val="00AC38D7"/>
    <w:rsid w:val="00AC482D"/>
    <w:rsid w:val="00AC4A06"/>
    <w:rsid w:val="00AC5D25"/>
    <w:rsid w:val="00AC5F79"/>
    <w:rsid w:val="00AC66BC"/>
    <w:rsid w:val="00AC6F99"/>
    <w:rsid w:val="00AC751B"/>
    <w:rsid w:val="00AC7548"/>
    <w:rsid w:val="00AC7CAA"/>
    <w:rsid w:val="00AD03A2"/>
    <w:rsid w:val="00AD0B17"/>
    <w:rsid w:val="00AD0B8C"/>
    <w:rsid w:val="00AD122E"/>
    <w:rsid w:val="00AD1556"/>
    <w:rsid w:val="00AD1674"/>
    <w:rsid w:val="00AD1CCD"/>
    <w:rsid w:val="00AD2280"/>
    <w:rsid w:val="00AD2E46"/>
    <w:rsid w:val="00AD3994"/>
    <w:rsid w:val="00AD4269"/>
    <w:rsid w:val="00AD4556"/>
    <w:rsid w:val="00AD4A68"/>
    <w:rsid w:val="00AD5FEB"/>
    <w:rsid w:val="00AD642C"/>
    <w:rsid w:val="00AD65DF"/>
    <w:rsid w:val="00AE0741"/>
    <w:rsid w:val="00AE0751"/>
    <w:rsid w:val="00AE09D1"/>
    <w:rsid w:val="00AE0F75"/>
    <w:rsid w:val="00AE19F6"/>
    <w:rsid w:val="00AE2777"/>
    <w:rsid w:val="00AE3BD7"/>
    <w:rsid w:val="00AE483B"/>
    <w:rsid w:val="00AE5DCE"/>
    <w:rsid w:val="00AE6CAB"/>
    <w:rsid w:val="00AE776F"/>
    <w:rsid w:val="00AE7981"/>
    <w:rsid w:val="00AE7AD0"/>
    <w:rsid w:val="00AE7C02"/>
    <w:rsid w:val="00AF08BD"/>
    <w:rsid w:val="00AF1244"/>
    <w:rsid w:val="00AF1E2C"/>
    <w:rsid w:val="00AF1F01"/>
    <w:rsid w:val="00AF26C4"/>
    <w:rsid w:val="00AF2948"/>
    <w:rsid w:val="00AF2B36"/>
    <w:rsid w:val="00AF3068"/>
    <w:rsid w:val="00AF3945"/>
    <w:rsid w:val="00AF3D63"/>
    <w:rsid w:val="00AF40CD"/>
    <w:rsid w:val="00AF441B"/>
    <w:rsid w:val="00AF4621"/>
    <w:rsid w:val="00AF4B72"/>
    <w:rsid w:val="00AF4DDD"/>
    <w:rsid w:val="00AF5B14"/>
    <w:rsid w:val="00AF5E5A"/>
    <w:rsid w:val="00AF5E60"/>
    <w:rsid w:val="00B0021C"/>
    <w:rsid w:val="00B00707"/>
    <w:rsid w:val="00B008FB"/>
    <w:rsid w:val="00B00CDC"/>
    <w:rsid w:val="00B024EE"/>
    <w:rsid w:val="00B0281D"/>
    <w:rsid w:val="00B03B82"/>
    <w:rsid w:val="00B045E9"/>
    <w:rsid w:val="00B04787"/>
    <w:rsid w:val="00B0591D"/>
    <w:rsid w:val="00B06C28"/>
    <w:rsid w:val="00B06E4C"/>
    <w:rsid w:val="00B10296"/>
    <w:rsid w:val="00B1054E"/>
    <w:rsid w:val="00B11B2E"/>
    <w:rsid w:val="00B11F60"/>
    <w:rsid w:val="00B1369D"/>
    <w:rsid w:val="00B14D23"/>
    <w:rsid w:val="00B177FA"/>
    <w:rsid w:val="00B17AA1"/>
    <w:rsid w:val="00B2175F"/>
    <w:rsid w:val="00B21B73"/>
    <w:rsid w:val="00B221D7"/>
    <w:rsid w:val="00B225B3"/>
    <w:rsid w:val="00B23784"/>
    <w:rsid w:val="00B247B0"/>
    <w:rsid w:val="00B24C93"/>
    <w:rsid w:val="00B25CAE"/>
    <w:rsid w:val="00B26C4B"/>
    <w:rsid w:val="00B26FF0"/>
    <w:rsid w:val="00B30921"/>
    <w:rsid w:val="00B30E38"/>
    <w:rsid w:val="00B31983"/>
    <w:rsid w:val="00B31C24"/>
    <w:rsid w:val="00B32799"/>
    <w:rsid w:val="00B32DCB"/>
    <w:rsid w:val="00B333BF"/>
    <w:rsid w:val="00B3413B"/>
    <w:rsid w:val="00B351C8"/>
    <w:rsid w:val="00B3530A"/>
    <w:rsid w:val="00B37993"/>
    <w:rsid w:val="00B37C17"/>
    <w:rsid w:val="00B40BFF"/>
    <w:rsid w:val="00B41A18"/>
    <w:rsid w:val="00B4206B"/>
    <w:rsid w:val="00B424EB"/>
    <w:rsid w:val="00B442E4"/>
    <w:rsid w:val="00B446C6"/>
    <w:rsid w:val="00B446FD"/>
    <w:rsid w:val="00B44955"/>
    <w:rsid w:val="00B4512E"/>
    <w:rsid w:val="00B45172"/>
    <w:rsid w:val="00B45221"/>
    <w:rsid w:val="00B45BE0"/>
    <w:rsid w:val="00B45F49"/>
    <w:rsid w:val="00B461F0"/>
    <w:rsid w:val="00B46AAE"/>
    <w:rsid w:val="00B46E0F"/>
    <w:rsid w:val="00B473E5"/>
    <w:rsid w:val="00B4791E"/>
    <w:rsid w:val="00B51743"/>
    <w:rsid w:val="00B52A9C"/>
    <w:rsid w:val="00B530FE"/>
    <w:rsid w:val="00B53D51"/>
    <w:rsid w:val="00B53EE9"/>
    <w:rsid w:val="00B545E9"/>
    <w:rsid w:val="00B54AC6"/>
    <w:rsid w:val="00B55454"/>
    <w:rsid w:val="00B555F4"/>
    <w:rsid w:val="00B5563E"/>
    <w:rsid w:val="00B55BBE"/>
    <w:rsid w:val="00B55E87"/>
    <w:rsid w:val="00B61B89"/>
    <w:rsid w:val="00B62541"/>
    <w:rsid w:val="00B62B68"/>
    <w:rsid w:val="00B63E9B"/>
    <w:rsid w:val="00B643A2"/>
    <w:rsid w:val="00B6442B"/>
    <w:rsid w:val="00B658CE"/>
    <w:rsid w:val="00B65AE2"/>
    <w:rsid w:val="00B65CAF"/>
    <w:rsid w:val="00B660FD"/>
    <w:rsid w:val="00B6762A"/>
    <w:rsid w:val="00B67C80"/>
    <w:rsid w:val="00B70A09"/>
    <w:rsid w:val="00B71681"/>
    <w:rsid w:val="00B71704"/>
    <w:rsid w:val="00B72008"/>
    <w:rsid w:val="00B72847"/>
    <w:rsid w:val="00B73523"/>
    <w:rsid w:val="00B74455"/>
    <w:rsid w:val="00B745FA"/>
    <w:rsid w:val="00B746F2"/>
    <w:rsid w:val="00B749DE"/>
    <w:rsid w:val="00B74BD7"/>
    <w:rsid w:val="00B74C20"/>
    <w:rsid w:val="00B74F4D"/>
    <w:rsid w:val="00B75331"/>
    <w:rsid w:val="00B76823"/>
    <w:rsid w:val="00B769FD"/>
    <w:rsid w:val="00B76CE2"/>
    <w:rsid w:val="00B7701F"/>
    <w:rsid w:val="00B77173"/>
    <w:rsid w:val="00B7738C"/>
    <w:rsid w:val="00B77DFC"/>
    <w:rsid w:val="00B80817"/>
    <w:rsid w:val="00B82F40"/>
    <w:rsid w:val="00B83BBF"/>
    <w:rsid w:val="00B846CB"/>
    <w:rsid w:val="00B846E3"/>
    <w:rsid w:val="00B84D01"/>
    <w:rsid w:val="00B855E8"/>
    <w:rsid w:val="00B858A7"/>
    <w:rsid w:val="00B8613F"/>
    <w:rsid w:val="00B87279"/>
    <w:rsid w:val="00B876A4"/>
    <w:rsid w:val="00B877CC"/>
    <w:rsid w:val="00B91521"/>
    <w:rsid w:val="00B918F7"/>
    <w:rsid w:val="00B91953"/>
    <w:rsid w:val="00B91DD8"/>
    <w:rsid w:val="00B926E6"/>
    <w:rsid w:val="00B92C14"/>
    <w:rsid w:val="00B92F70"/>
    <w:rsid w:val="00B9329F"/>
    <w:rsid w:val="00B932E9"/>
    <w:rsid w:val="00B93DA3"/>
    <w:rsid w:val="00B96CBF"/>
    <w:rsid w:val="00B96FC1"/>
    <w:rsid w:val="00B97E33"/>
    <w:rsid w:val="00BA28C4"/>
    <w:rsid w:val="00BA3706"/>
    <w:rsid w:val="00BA3E23"/>
    <w:rsid w:val="00BA4916"/>
    <w:rsid w:val="00BA4944"/>
    <w:rsid w:val="00BA543F"/>
    <w:rsid w:val="00BA6A30"/>
    <w:rsid w:val="00BA73DA"/>
    <w:rsid w:val="00BA7ED0"/>
    <w:rsid w:val="00BB09E5"/>
    <w:rsid w:val="00BB0DDE"/>
    <w:rsid w:val="00BB13B0"/>
    <w:rsid w:val="00BB2AF4"/>
    <w:rsid w:val="00BB4969"/>
    <w:rsid w:val="00BB4BFF"/>
    <w:rsid w:val="00BB5258"/>
    <w:rsid w:val="00BB7A3C"/>
    <w:rsid w:val="00BB7BCD"/>
    <w:rsid w:val="00BC0245"/>
    <w:rsid w:val="00BC118E"/>
    <w:rsid w:val="00BC11B6"/>
    <w:rsid w:val="00BC1E71"/>
    <w:rsid w:val="00BC1F0E"/>
    <w:rsid w:val="00BC31A9"/>
    <w:rsid w:val="00BC4F31"/>
    <w:rsid w:val="00BC52B4"/>
    <w:rsid w:val="00BC6067"/>
    <w:rsid w:val="00BC7CC9"/>
    <w:rsid w:val="00BD0049"/>
    <w:rsid w:val="00BD0CB6"/>
    <w:rsid w:val="00BD109A"/>
    <w:rsid w:val="00BD3550"/>
    <w:rsid w:val="00BD391A"/>
    <w:rsid w:val="00BD429F"/>
    <w:rsid w:val="00BD491C"/>
    <w:rsid w:val="00BD4C5B"/>
    <w:rsid w:val="00BD694A"/>
    <w:rsid w:val="00BD6B0A"/>
    <w:rsid w:val="00BD7212"/>
    <w:rsid w:val="00BD783A"/>
    <w:rsid w:val="00BD7DF8"/>
    <w:rsid w:val="00BE1FBF"/>
    <w:rsid w:val="00BE2002"/>
    <w:rsid w:val="00BE2231"/>
    <w:rsid w:val="00BE2735"/>
    <w:rsid w:val="00BE288F"/>
    <w:rsid w:val="00BE2B15"/>
    <w:rsid w:val="00BE3627"/>
    <w:rsid w:val="00BE3A53"/>
    <w:rsid w:val="00BE4208"/>
    <w:rsid w:val="00BE44ED"/>
    <w:rsid w:val="00BE53F7"/>
    <w:rsid w:val="00BE723E"/>
    <w:rsid w:val="00BE7F11"/>
    <w:rsid w:val="00BF040E"/>
    <w:rsid w:val="00BF0BFB"/>
    <w:rsid w:val="00BF1044"/>
    <w:rsid w:val="00BF1F6B"/>
    <w:rsid w:val="00BF633F"/>
    <w:rsid w:val="00BF711E"/>
    <w:rsid w:val="00BF750B"/>
    <w:rsid w:val="00C00247"/>
    <w:rsid w:val="00C022C4"/>
    <w:rsid w:val="00C03B72"/>
    <w:rsid w:val="00C04540"/>
    <w:rsid w:val="00C04CAC"/>
    <w:rsid w:val="00C060EB"/>
    <w:rsid w:val="00C06D32"/>
    <w:rsid w:val="00C079A5"/>
    <w:rsid w:val="00C07A50"/>
    <w:rsid w:val="00C1059C"/>
    <w:rsid w:val="00C10C57"/>
    <w:rsid w:val="00C10F38"/>
    <w:rsid w:val="00C1148F"/>
    <w:rsid w:val="00C1158C"/>
    <w:rsid w:val="00C11A29"/>
    <w:rsid w:val="00C129E5"/>
    <w:rsid w:val="00C12C0A"/>
    <w:rsid w:val="00C12EBB"/>
    <w:rsid w:val="00C13201"/>
    <w:rsid w:val="00C135F2"/>
    <w:rsid w:val="00C13778"/>
    <w:rsid w:val="00C1393F"/>
    <w:rsid w:val="00C13E8C"/>
    <w:rsid w:val="00C153CD"/>
    <w:rsid w:val="00C158DB"/>
    <w:rsid w:val="00C1656B"/>
    <w:rsid w:val="00C17545"/>
    <w:rsid w:val="00C20204"/>
    <w:rsid w:val="00C205C9"/>
    <w:rsid w:val="00C20AD1"/>
    <w:rsid w:val="00C21117"/>
    <w:rsid w:val="00C213D4"/>
    <w:rsid w:val="00C2196A"/>
    <w:rsid w:val="00C2232C"/>
    <w:rsid w:val="00C226AE"/>
    <w:rsid w:val="00C2272D"/>
    <w:rsid w:val="00C237BE"/>
    <w:rsid w:val="00C239A1"/>
    <w:rsid w:val="00C244F4"/>
    <w:rsid w:val="00C24562"/>
    <w:rsid w:val="00C25CD4"/>
    <w:rsid w:val="00C25DA4"/>
    <w:rsid w:val="00C27014"/>
    <w:rsid w:val="00C30C10"/>
    <w:rsid w:val="00C31122"/>
    <w:rsid w:val="00C313D0"/>
    <w:rsid w:val="00C31883"/>
    <w:rsid w:val="00C31C8B"/>
    <w:rsid w:val="00C31C98"/>
    <w:rsid w:val="00C31F63"/>
    <w:rsid w:val="00C3481E"/>
    <w:rsid w:val="00C34E79"/>
    <w:rsid w:val="00C3550C"/>
    <w:rsid w:val="00C36D13"/>
    <w:rsid w:val="00C36FAE"/>
    <w:rsid w:val="00C3712C"/>
    <w:rsid w:val="00C371DB"/>
    <w:rsid w:val="00C3727F"/>
    <w:rsid w:val="00C37303"/>
    <w:rsid w:val="00C37487"/>
    <w:rsid w:val="00C40547"/>
    <w:rsid w:val="00C40587"/>
    <w:rsid w:val="00C40763"/>
    <w:rsid w:val="00C41268"/>
    <w:rsid w:val="00C4176A"/>
    <w:rsid w:val="00C4178F"/>
    <w:rsid w:val="00C41B6D"/>
    <w:rsid w:val="00C42481"/>
    <w:rsid w:val="00C4289A"/>
    <w:rsid w:val="00C439B5"/>
    <w:rsid w:val="00C44636"/>
    <w:rsid w:val="00C460E0"/>
    <w:rsid w:val="00C46468"/>
    <w:rsid w:val="00C467FF"/>
    <w:rsid w:val="00C470C1"/>
    <w:rsid w:val="00C505DA"/>
    <w:rsid w:val="00C50714"/>
    <w:rsid w:val="00C511A2"/>
    <w:rsid w:val="00C51CED"/>
    <w:rsid w:val="00C52405"/>
    <w:rsid w:val="00C528CF"/>
    <w:rsid w:val="00C52A22"/>
    <w:rsid w:val="00C52DE6"/>
    <w:rsid w:val="00C53E7F"/>
    <w:rsid w:val="00C5442A"/>
    <w:rsid w:val="00C5447E"/>
    <w:rsid w:val="00C54673"/>
    <w:rsid w:val="00C54C08"/>
    <w:rsid w:val="00C56074"/>
    <w:rsid w:val="00C56217"/>
    <w:rsid w:val="00C5665B"/>
    <w:rsid w:val="00C601CF"/>
    <w:rsid w:val="00C60EAF"/>
    <w:rsid w:val="00C6212A"/>
    <w:rsid w:val="00C62831"/>
    <w:rsid w:val="00C6285C"/>
    <w:rsid w:val="00C62D24"/>
    <w:rsid w:val="00C639CF"/>
    <w:rsid w:val="00C644EE"/>
    <w:rsid w:val="00C6580A"/>
    <w:rsid w:val="00C659F2"/>
    <w:rsid w:val="00C66C77"/>
    <w:rsid w:val="00C674E3"/>
    <w:rsid w:val="00C7049E"/>
    <w:rsid w:val="00C709C7"/>
    <w:rsid w:val="00C713F0"/>
    <w:rsid w:val="00C723A0"/>
    <w:rsid w:val="00C73C70"/>
    <w:rsid w:val="00C73F71"/>
    <w:rsid w:val="00C768B1"/>
    <w:rsid w:val="00C76D71"/>
    <w:rsid w:val="00C76DE5"/>
    <w:rsid w:val="00C76F2F"/>
    <w:rsid w:val="00C7721E"/>
    <w:rsid w:val="00C775A6"/>
    <w:rsid w:val="00C7766F"/>
    <w:rsid w:val="00C8000D"/>
    <w:rsid w:val="00C80381"/>
    <w:rsid w:val="00C8084F"/>
    <w:rsid w:val="00C80993"/>
    <w:rsid w:val="00C81B09"/>
    <w:rsid w:val="00C8207B"/>
    <w:rsid w:val="00C82137"/>
    <w:rsid w:val="00C825A4"/>
    <w:rsid w:val="00C82D56"/>
    <w:rsid w:val="00C83612"/>
    <w:rsid w:val="00C845A1"/>
    <w:rsid w:val="00C853A9"/>
    <w:rsid w:val="00C855C7"/>
    <w:rsid w:val="00C85DDA"/>
    <w:rsid w:val="00C85FEE"/>
    <w:rsid w:val="00C862D1"/>
    <w:rsid w:val="00C86C7A"/>
    <w:rsid w:val="00C87583"/>
    <w:rsid w:val="00C876A4"/>
    <w:rsid w:val="00C87994"/>
    <w:rsid w:val="00C91020"/>
    <w:rsid w:val="00C91063"/>
    <w:rsid w:val="00C91377"/>
    <w:rsid w:val="00C92996"/>
    <w:rsid w:val="00C93023"/>
    <w:rsid w:val="00C93462"/>
    <w:rsid w:val="00C93B76"/>
    <w:rsid w:val="00C93F21"/>
    <w:rsid w:val="00C94809"/>
    <w:rsid w:val="00C94A6D"/>
    <w:rsid w:val="00C94D3E"/>
    <w:rsid w:val="00C9610C"/>
    <w:rsid w:val="00C96487"/>
    <w:rsid w:val="00CA01BE"/>
    <w:rsid w:val="00CA0528"/>
    <w:rsid w:val="00CA1566"/>
    <w:rsid w:val="00CA1F7E"/>
    <w:rsid w:val="00CA3653"/>
    <w:rsid w:val="00CA4902"/>
    <w:rsid w:val="00CA4CAC"/>
    <w:rsid w:val="00CA4CE4"/>
    <w:rsid w:val="00CA4ED7"/>
    <w:rsid w:val="00CA5D18"/>
    <w:rsid w:val="00CA690C"/>
    <w:rsid w:val="00CA6945"/>
    <w:rsid w:val="00CA69F0"/>
    <w:rsid w:val="00CA70ED"/>
    <w:rsid w:val="00CB0086"/>
    <w:rsid w:val="00CB1142"/>
    <w:rsid w:val="00CB117F"/>
    <w:rsid w:val="00CB1642"/>
    <w:rsid w:val="00CB193E"/>
    <w:rsid w:val="00CB2624"/>
    <w:rsid w:val="00CB3B39"/>
    <w:rsid w:val="00CB4059"/>
    <w:rsid w:val="00CB5217"/>
    <w:rsid w:val="00CB5697"/>
    <w:rsid w:val="00CB5757"/>
    <w:rsid w:val="00CB5C17"/>
    <w:rsid w:val="00CB62DA"/>
    <w:rsid w:val="00CB64A7"/>
    <w:rsid w:val="00CC00CE"/>
    <w:rsid w:val="00CC1856"/>
    <w:rsid w:val="00CC1B54"/>
    <w:rsid w:val="00CC1B58"/>
    <w:rsid w:val="00CC24ED"/>
    <w:rsid w:val="00CC2BFB"/>
    <w:rsid w:val="00CC38AB"/>
    <w:rsid w:val="00CC3E57"/>
    <w:rsid w:val="00CC54BD"/>
    <w:rsid w:val="00CC5A94"/>
    <w:rsid w:val="00CC5F9F"/>
    <w:rsid w:val="00CC67CC"/>
    <w:rsid w:val="00CC73EF"/>
    <w:rsid w:val="00CD08FB"/>
    <w:rsid w:val="00CD26FC"/>
    <w:rsid w:val="00CD2AFC"/>
    <w:rsid w:val="00CD39D8"/>
    <w:rsid w:val="00CD5188"/>
    <w:rsid w:val="00CD5FE5"/>
    <w:rsid w:val="00CD659F"/>
    <w:rsid w:val="00CD740C"/>
    <w:rsid w:val="00CD780C"/>
    <w:rsid w:val="00CD7DCB"/>
    <w:rsid w:val="00CE01DC"/>
    <w:rsid w:val="00CE0328"/>
    <w:rsid w:val="00CE06A6"/>
    <w:rsid w:val="00CE1493"/>
    <w:rsid w:val="00CE16FC"/>
    <w:rsid w:val="00CE29C4"/>
    <w:rsid w:val="00CE2A69"/>
    <w:rsid w:val="00CE2F3C"/>
    <w:rsid w:val="00CE45A7"/>
    <w:rsid w:val="00CE48EA"/>
    <w:rsid w:val="00CE5AB3"/>
    <w:rsid w:val="00CE5F13"/>
    <w:rsid w:val="00CE6821"/>
    <w:rsid w:val="00CE6CB9"/>
    <w:rsid w:val="00CE7586"/>
    <w:rsid w:val="00CE7B42"/>
    <w:rsid w:val="00CF0463"/>
    <w:rsid w:val="00CF04B9"/>
    <w:rsid w:val="00CF0967"/>
    <w:rsid w:val="00CF0AA4"/>
    <w:rsid w:val="00CF0B6D"/>
    <w:rsid w:val="00CF0EE7"/>
    <w:rsid w:val="00CF285C"/>
    <w:rsid w:val="00CF3E09"/>
    <w:rsid w:val="00CF3FB3"/>
    <w:rsid w:val="00CF4493"/>
    <w:rsid w:val="00CF4509"/>
    <w:rsid w:val="00CF4D3C"/>
    <w:rsid w:val="00CF4E89"/>
    <w:rsid w:val="00CF6FE3"/>
    <w:rsid w:val="00CF78D0"/>
    <w:rsid w:val="00D013FE"/>
    <w:rsid w:val="00D022E9"/>
    <w:rsid w:val="00D029F2"/>
    <w:rsid w:val="00D02C00"/>
    <w:rsid w:val="00D02F64"/>
    <w:rsid w:val="00D0310B"/>
    <w:rsid w:val="00D038C5"/>
    <w:rsid w:val="00D048A9"/>
    <w:rsid w:val="00D05B55"/>
    <w:rsid w:val="00D07D37"/>
    <w:rsid w:val="00D07EFD"/>
    <w:rsid w:val="00D114D7"/>
    <w:rsid w:val="00D12125"/>
    <w:rsid w:val="00D13D14"/>
    <w:rsid w:val="00D14D25"/>
    <w:rsid w:val="00D15085"/>
    <w:rsid w:val="00D154DD"/>
    <w:rsid w:val="00D1613D"/>
    <w:rsid w:val="00D162A1"/>
    <w:rsid w:val="00D16991"/>
    <w:rsid w:val="00D1727C"/>
    <w:rsid w:val="00D173DA"/>
    <w:rsid w:val="00D222B5"/>
    <w:rsid w:val="00D22797"/>
    <w:rsid w:val="00D227D0"/>
    <w:rsid w:val="00D22CBE"/>
    <w:rsid w:val="00D231FD"/>
    <w:rsid w:val="00D236DD"/>
    <w:rsid w:val="00D24475"/>
    <w:rsid w:val="00D2471E"/>
    <w:rsid w:val="00D24C77"/>
    <w:rsid w:val="00D25CC5"/>
    <w:rsid w:val="00D2609D"/>
    <w:rsid w:val="00D267AA"/>
    <w:rsid w:val="00D27E3B"/>
    <w:rsid w:val="00D30419"/>
    <w:rsid w:val="00D30BF4"/>
    <w:rsid w:val="00D31DBA"/>
    <w:rsid w:val="00D322BA"/>
    <w:rsid w:val="00D327FE"/>
    <w:rsid w:val="00D33FA8"/>
    <w:rsid w:val="00D34BAE"/>
    <w:rsid w:val="00D34E4A"/>
    <w:rsid w:val="00D37326"/>
    <w:rsid w:val="00D37D5E"/>
    <w:rsid w:val="00D4013C"/>
    <w:rsid w:val="00D403B6"/>
    <w:rsid w:val="00D40611"/>
    <w:rsid w:val="00D40A7E"/>
    <w:rsid w:val="00D45DC2"/>
    <w:rsid w:val="00D467DE"/>
    <w:rsid w:val="00D471F6"/>
    <w:rsid w:val="00D50208"/>
    <w:rsid w:val="00D50394"/>
    <w:rsid w:val="00D509F2"/>
    <w:rsid w:val="00D50FF0"/>
    <w:rsid w:val="00D515A2"/>
    <w:rsid w:val="00D5165F"/>
    <w:rsid w:val="00D5225C"/>
    <w:rsid w:val="00D5233A"/>
    <w:rsid w:val="00D52385"/>
    <w:rsid w:val="00D53CDE"/>
    <w:rsid w:val="00D551FE"/>
    <w:rsid w:val="00D56676"/>
    <w:rsid w:val="00D568CA"/>
    <w:rsid w:val="00D56C79"/>
    <w:rsid w:val="00D57404"/>
    <w:rsid w:val="00D577FC"/>
    <w:rsid w:val="00D60311"/>
    <w:rsid w:val="00D60F57"/>
    <w:rsid w:val="00D6173A"/>
    <w:rsid w:val="00D61E97"/>
    <w:rsid w:val="00D620BB"/>
    <w:rsid w:val="00D645EF"/>
    <w:rsid w:val="00D64C16"/>
    <w:rsid w:val="00D6553C"/>
    <w:rsid w:val="00D65C4B"/>
    <w:rsid w:val="00D65E5B"/>
    <w:rsid w:val="00D664AF"/>
    <w:rsid w:val="00D66C8F"/>
    <w:rsid w:val="00D6774A"/>
    <w:rsid w:val="00D708F1"/>
    <w:rsid w:val="00D70D97"/>
    <w:rsid w:val="00D723AF"/>
    <w:rsid w:val="00D72BE4"/>
    <w:rsid w:val="00D72BF8"/>
    <w:rsid w:val="00D73879"/>
    <w:rsid w:val="00D73938"/>
    <w:rsid w:val="00D74D5A"/>
    <w:rsid w:val="00D753CE"/>
    <w:rsid w:val="00D7569C"/>
    <w:rsid w:val="00D7608A"/>
    <w:rsid w:val="00D76B75"/>
    <w:rsid w:val="00D77014"/>
    <w:rsid w:val="00D7749E"/>
    <w:rsid w:val="00D77953"/>
    <w:rsid w:val="00D77A19"/>
    <w:rsid w:val="00D80E89"/>
    <w:rsid w:val="00D81365"/>
    <w:rsid w:val="00D8354E"/>
    <w:rsid w:val="00D838EF"/>
    <w:rsid w:val="00D83911"/>
    <w:rsid w:val="00D84D47"/>
    <w:rsid w:val="00D85001"/>
    <w:rsid w:val="00D8513C"/>
    <w:rsid w:val="00D85268"/>
    <w:rsid w:val="00D852A0"/>
    <w:rsid w:val="00D85A8C"/>
    <w:rsid w:val="00D86D1A"/>
    <w:rsid w:val="00D902AD"/>
    <w:rsid w:val="00D902B4"/>
    <w:rsid w:val="00D9143A"/>
    <w:rsid w:val="00D91711"/>
    <w:rsid w:val="00D919DB"/>
    <w:rsid w:val="00D91ABB"/>
    <w:rsid w:val="00D92EA3"/>
    <w:rsid w:val="00D9301E"/>
    <w:rsid w:val="00D93633"/>
    <w:rsid w:val="00D93FC9"/>
    <w:rsid w:val="00D9457D"/>
    <w:rsid w:val="00D947E1"/>
    <w:rsid w:val="00D958CD"/>
    <w:rsid w:val="00D96032"/>
    <w:rsid w:val="00D96EF9"/>
    <w:rsid w:val="00D9761D"/>
    <w:rsid w:val="00D979FB"/>
    <w:rsid w:val="00D97A03"/>
    <w:rsid w:val="00DA0253"/>
    <w:rsid w:val="00DA1756"/>
    <w:rsid w:val="00DA2076"/>
    <w:rsid w:val="00DA2C46"/>
    <w:rsid w:val="00DA2D66"/>
    <w:rsid w:val="00DA309C"/>
    <w:rsid w:val="00DA314B"/>
    <w:rsid w:val="00DA4A47"/>
    <w:rsid w:val="00DA5453"/>
    <w:rsid w:val="00DA66D4"/>
    <w:rsid w:val="00DA68DE"/>
    <w:rsid w:val="00DA7086"/>
    <w:rsid w:val="00DB0564"/>
    <w:rsid w:val="00DB06A8"/>
    <w:rsid w:val="00DB1AF2"/>
    <w:rsid w:val="00DB1B41"/>
    <w:rsid w:val="00DB228F"/>
    <w:rsid w:val="00DB23D9"/>
    <w:rsid w:val="00DB3F71"/>
    <w:rsid w:val="00DB4108"/>
    <w:rsid w:val="00DB520A"/>
    <w:rsid w:val="00DB62B6"/>
    <w:rsid w:val="00DC0FDB"/>
    <w:rsid w:val="00DC1E1B"/>
    <w:rsid w:val="00DC1E4D"/>
    <w:rsid w:val="00DC27BB"/>
    <w:rsid w:val="00DC3026"/>
    <w:rsid w:val="00DC3962"/>
    <w:rsid w:val="00DC587E"/>
    <w:rsid w:val="00DC6F97"/>
    <w:rsid w:val="00DC763C"/>
    <w:rsid w:val="00DC7E68"/>
    <w:rsid w:val="00DD05E2"/>
    <w:rsid w:val="00DD062D"/>
    <w:rsid w:val="00DD0A42"/>
    <w:rsid w:val="00DD1707"/>
    <w:rsid w:val="00DD1A05"/>
    <w:rsid w:val="00DD21E9"/>
    <w:rsid w:val="00DD247D"/>
    <w:rsid w:val="00DD35F0"/>
    <w:rsid w:val="00DD3B76"/>
    <w:rsid w:val="00DD4031"/>
    <w:rsid w:val="00DD4178"/>
    <w:rsid w:val="00DD4471"/>
    <w:rsid w:val="00DD4F69"/>
    <w:rsid w:val="00DD57DB"/>
    <w:rsid w:val="00DD671D"/>
    <w:rsid w:val="00DD7159"/>
    <w:rsid w:val="00DD787F"/>
    <w:rsid w:val="00DD7BF7"/>
    <w:rsid w:val="00DE0125"/>
    <w:rsid w:val="00DE0F1C"/>
    <w:rsid w:val="00DE11A4"/>
    <w:rsid w:val="00DE1656"/>
    <w:rsid w:val="00DE1CB0"/>
    <w:rsid w:val="00DE1FCB"/>
    <w:rsid w:val="00DE21AB"/>
    <w:rsid w:val="00DE2BD1"/>
    <w:rsid w:val="00DE3FFC"/>
    <w:rsid w:val="00DE4BE3"/>
    <w:rsid w:val="00DE4DC9"/>
    <w:rsid w:val="00DE50B2"/>
    <w:rsid w:val="00DE60FB"/>
    <w:rsid w:val="00DE7039"/>
    <w:rsid w:val="00DE7360"/>
    <w:rsid w:val="00DE75B4"/>
    <w:rsid w:val="00DE771E"/>
    <w:rsid w:val="00DE7745"/>
    <w:rsid w:val="00DE7ABD"/>
    <w:rsid w:val="00DF09C5"/>
    <w:rsid w:val="00DF0D2D"/>
    <w:rsid w:val="00DF25F2"/>
    <w:rsid w:val="00DF26B6"/>
    <w:rsid w:val="00DF3D0A"/>
    <w:rsid w:val="00DF6EFF"/>
    <w:rsid w:val="00DF7224"/>
    <w:rsid w:val="00E0128B"/>
    <w:rsid w:val="00E01C02"/>
    <w:rsid w:val="00E01F8B"/>
    <w:rsid w:val="00E021CD"/>
    <w:rsid w:val="00E024D9"/>
    <w:rsid w:val="00E0388C"/>
    <w:rsid w:val="00E03BF1"/>
    <w:rsid w:val="00E045B1"/>
    <w:rsid w:val="00E05348"/>
    <w:rsid w:val="00E05855"/>
    <w:rsid w:val="00E06DF6"/>
    <w:rsid w:val="00E07B33"/>
    <w:rsid w:val="00E1075D"/>
    <w:rsid w:val="00E11567"/>
    <w:rsid w:val="00E11C22"/>
    <w:rsid w:val="00E1390A"/>
    <w:rsid w:val="00E14380"/>
    <w:rsid w:val="00E1462E"/>
    <w:rsid w:val="00E14937"/>
    <w:rsid w:val="00E14D16"/>
    <w:rsid w:val="00E14FD8"/>
    <w:rsid w:val="00E159A7"/>
    <w:rsid w:val="00E16669"/>
    <w:rsid w:val="00E16BDE"/>
    <w:rsid w:val="00E178D1"/>
    <w:rsid w:val="00E201C9"/>
    <w:rsid w:val="00E21A9B"/>
    <w:rsid w:val="00E22780"/>
    <w:rsid w:val="00E23F40"/>
    <w:rsid w:val="00E24AA9"/>
    <w:rsid w:val="00E25208"/>
    <w:rsid w:val="00E26DE5"/>
    <w:rsid w:val="00E26F2F"/>
    <w:rsid w:val="00E271EF"/>
    <w:rsid w:val="00E273E2"/>
    <w:rsid w:val="00E27768"/>
    <w:rsid w:val="00E30540"/>
    <w:rsid w:val="00E3054A"/>
    <w:rsid w:val="00E30A90"/>
    <w:rsid w:val="00E323DD"/>
    <w:rsid w:val="00E32557"/>
    <w:rsid w:val="00E34E14"/>
    <w:rsid w:val="00E35B57"/>
    <w:rsid w:val="00E36806"/>
    <w:rsid w:val="00E4063B"/>
    <w:rsid w:val="00E40755"/>
    <w:rsid w:val="00E411A0"/>
    <w:rsid w:val="00E41220"/>
    <w:rsid w:val="00E416BA"/>
    <w:rsid w:val="00E4258C"/>
    <w:rsid w:val="00E42F25"/>
    <w:rsid w:val="00E43383"/>
    <w:rsid w:val="00E4393A"/>
    <w:rsid w:val="00E43B6A"/>
    <w:rsid w:val="00E43CD5"/>
    <w:rsid w:val="00E43D27"/>
    <w:rsid w:val="00E444A0"/>
    <w:rsid w:val="00E445AA"/>
    <w:rsid w:val="00E45FAD"/>
    <w:rsid w:val="00E46BF0"/>
    <w:rsid w:val="00E46C76"/>
    <w:rsid w:val="00E46D8C"/>
    <w:rsid w:val="00E4767F"/>
    <w:rsid w:val="00E476EE"/>
    <w:rsid w:val="00E511C0"/>
    <w:rsid w:val="00E515D2"/>
    <w:rsid w:val="00E532D8"/>
    <w:rsid w:val="00E5403D"/>
    <w:rsid w:val="00E57114"/>
    <w:rsid w:val="00E57C9B"/>
    <w:rsid w:val="00E60411"/>
    <w:rsid w:val="00E60E61"/>
    <w:rsid w:val="00E6101C"/>
    <w:rsid w:val="00E62381"/>
    <w:rsid w:val="00E6273D"/>
    <w:rsid w:val="00E62A01"/>
    <w:rsid w:val="00E62B99"/>
    <w:rsid w:val="00E62F31"/>
    <w:rsid w:val="00E63090"/>
    <w:rsid w:val="00E63478"/>
    <w:rsid w:val="00E638FE"/>
    <w:rsid w:val="00E639B6"/>
    <w:rsid w:val="00E64E80"/>
    <w:rsid w:val="00E65080"/>
    <w:rsid w:val="00E65294"/>
    <w:rsid w:val="00E655C6"/>
    <w:rsid w:val="00E6612D"/>
    <w:rsid w:val="00E664D9"/>
    <w:rsid w:val="00E665F0"/>
    <w:rsid w:val="00E674D7"/>
    <w:rsid w:val="00E67D59"/>
    <w:rsid w:val="00E702CC"/>
    <w:rsid w:val="00E71893"/>
    <w:rsid w:val="00E7238F"/>
    <w:rsid w:val="00E72413"/>
    <w:rsid w:val="00E734C4"/>
    <w:rsid w:val="00E7367B"/>
    <w:rsid w:val="00E749FB"/>
    <w:rsid w:val="00E74AD5"/>
    <w:rsid w:val="00E750F5"/>
    <w:rsid w:val="00E75415"/>
    <w:rsid w:val="00E75E77"/>
    <w:rsid w:val="00E8005B"/>
    <w:rsid w:val="00E80BC5"/>
    <w:rsid w:val="00E81899"/>
    <w:rsid w:val="00E82110"/>
    <w:rsid w:val="00E824C0"/>
    <w:rsid w:val="00E8286C"/>
    <w:rsid w:val="00E84C6F"/>
    <w:rsid w:val="00E84F17"/>
    <w:rsid w:val="00E84F1A"/>
    <w:rsid w:val="00E854DC"/>
    <w:rsid w:val="00E85677"/>
    <w:rsid w:val="00E857A5"/>
    <w:rsid w:val="00E85B8E"/>
    <w:rsid w:val="00E86558"/>
    <w:rsid w:val="00E86B23"/>
    <w:rsid w:val="00E87B8E"/>
    <w:rsid w:val="00E90195"/>
    <w:rsid w:val="00E90FEE"/>
    <w:rsid w:val="00E91507"/>
    <w:rsid w:val="00E9167A"/>
    <w:rsid w:val="00E91D8D"/>
    <w:rsid w:val="00E92096"/>
    <w:rsid w:val="00E929AF"/>
    <w:rsid w:val="00E92C12"/>
    <w:rsid w:val="00E92DA6"/>
    <w:rsid w:val="00E93A69"/>
    <w:rsid w:val="00E9408E"/>
    <w:rsid w:val="00E94BE3"/>
    <w:rsid w:val="00E968D1"/>
    <w:rsid w:val="00E96C0A"/>
    <w:rsid w:val="00E96EC9"/>
    <w:rsid w:val="00E9753C"/>
    <w:rsid w:val="00EA055A"/>
    <w:rsid w:val="00EA120C"/>
    <w:rsid w:val="00EA1721"/>
    <w:rsid w:val="00EA287E"/>
    <w:rsid w:val="00EA2CB4"/>
    <w:rsid w:val="00EA385C"/>
    <w:rsid w:val="00EA424F"/>
    <w:rsid w:val="00EA46C3"/>
    <w:rsid w:val="00EA4B24"/>
    <w:rsid w:val="00EA510A"/>
    <w:rsid w:val="00EA52B4"/>
    <w:rsid w:val="00EA5BF8"/>
    <w:rsid w:val="00EA5EA2"/>
    <w:rsid w:val="00EA6BBB"/>
    <w:rsid w:val="00EA6EF2"/>
    <w:rsid w:val="00EA7950"/>
    <w:rsid w:val="00EA7CE7"/>
    <w:rsid w:val="00EB05A2"/>
    <w:rsid w:val="00EB0C0C"/>
    <w:rsid w:val="00EB1816"/>
    <w:rsid w:val="00EB2BA0"/>
    <w:rsid w:val="00EB393D"/>
    <w:rsid w:val="00EB419E"/>
    <w:rsid w:val="00EB4EE3"/>
    <w:rsid w:val="00EB6259"/>
    <w:rsid w:val="00EB6820"/>
    <w:rsid w:val="00EB6A8E"/>
    <w:rsid w:val="00EC07F7"/>
    <w:rsid w:val="00EC0E2B"/>
    <w:rsid w:val="00EC103A"/>
    <w:rsid w:val="00EC1664"/>
    <w:rsid w:val="00EC1C57"/>
    <w:rsid w:val="00EC21A1"/>
    <w:rsid w:val="00EC2410"/>
    <w:rsid w:val="00EC24AF"/>
    <w:rsid w:val="00EC3364"/>
    <w:rsid w:val="00EC3796"/>
    <w:rsid w:val="00EC4643"/>
    <w:rsid w:val="00EC64E5"/>
    <w:rsid w:val="00EC68F6"/>
    <w:rsid w:val="00EC69EA"/>
    <w:rsid w:val="00ED21A2"/>
    <w:rsid w:val="00ED24B1"/>
    <w:rsid w:val="00ED2776"/>
    <w:rsid w:val="00ED2EB4"/>
    <w:rsid w:val="00ED2F5F"/>
    <w:rsid w:val="00ED3339"/>
    <w:rsid w:val="00ED3489"/>
    <w:rsid w:val="00ED35DA"/>
    <w:rsid w:val="00ED391A"/>
    <w:rsid w:val="00ED41CD"/>
    <w:rsid w:val="00ED4420"/>
    <w:rsid w:val="00ED482E"/>
    <w:rsid w:val="00ED7392"/>
    <w:rsid w:val="00ED7ADC"/>
    <w:rsid w:val="00EE1CD3"/>
    <w:rsid w:val="00EE1F90"/>
    <w:rsid w:val="00EE202B"/>
    <w:rsid w:val="00EE2142"/>
    <w:rsid w:val="00EE3047"/>
    <w:rsid w:val="00EE3DEF"/>
    <w:rsid w:val="00EE4F33"/>
    <w:rsid w:val="00EE5F88"/>
    <w:rsid w:val="00EE65E0"/>
    <w:rsid w:val="00EE6C7F"/>
    <w:rsid w:val="00EE6ED7"/>
    <w:rsid w:val="00EE747D"/>
    <w:rsid w:val="00EE7D92"/>
    <w:rsid w:val="00EF0081"/>
    <w:rsid w:val="00EF18C5"/>
    <w:rsid w:val="00EF190D"/>
    <w:rsid w:val="00EF19EC"/>
    <w:rsid w:val="00EF1CC1"/>
    <w:rsid w:val="00EF2F72"/>
    <w:rsid w:val="00EF3A3F"/>
    <w:rsid w:val="00EF46F0"/>
    <w:rsid w:val="00EF57AA"/>
    <w:rsid w:val="00EF5F50"/>
    <w:rsid w:val="00EF65AC"/>
    <w:rsid w:val="00EF662A"/>
    <w:rsid w:val="00EF66A4"/>
    <w:rsid w:val="00EF6C1D"/>
    <w:rsid w:val="00EF6DF6"/>
    <w:rsid w:val="00EF7FCC"/>
    <w:rsid w:val="00F00022"/>
    <w:rsid w:val="00F012C2"/>
    <w:rsid w:val="00F02262"/>
    <w:rsid w:val="00F02382"/>
    <w:rsid w:val="00F0686B"/>
    <w:rsid w:val="00F07608"/>
    <w:rsid w:val="00F129D4"/>
    <w:rsid w:val="00F12AA0"/>
    <w:rsid w:val="00F13310"/>
    <w:rsid w:val="00F138A3"/>
    <w:rsid w:val="00F13FBB"/>
    <w:rsid w:val="00F142DF"/>
    <w:rsid w:val="00F14D0B"/>
    <w:rsid w:val="00F14E7F"/>
    <w:rsid w:val="00F16A0A"/>
    <w:rsid w:val="00F17389"/>
    <w:rsid w:val="00F173B6"/>
    <w:rsid w:val="00F17666"/>
    <w:rsid w:val="00F17814"/>
    <w:rsid w:val="00F201B7"/>
    <w:rsid w:val="00F212E6"/>
    <w:rsid w:val="00F21311"/>
    <w:rsid w:val="00F21C52"/>
    <w:rsid w:val="00F21CD2"/>
    <w:rsid w:val="00F233C8"/>
    <w:rsid w:val="00F2472F"/>
    <w:rsid w:val="00F262F2"/>
    <w:rsid w:val="00F26F78"/>
    <w:rsid w:val="00F2726B"/>
    <w:rsid w:val="00F3284F"/>
    <w:rsid w:val="00F329B0"/>
    <w:rsid w:val="00F32B08"/>
    <w:rsid w:val="00F32BE5"/>
    <w:rsid w:val="00F3380D"/>
    <w:rsid w:val="00F33ABE"/>
    <w:rsid w:val="00F34043"/>
    <w:rsid w:val="00F340FB"/>
    <w:rsid w:val="00F343C6"/>
    <w:rsid w:val="00F353AF"/>
    <w:rsid w:val="00F35ADF"/>
    <w:rsid w:val="00F35AF9"/>
    <w:rsid w:val="00F375FA"/>
    <w:rsid w:val="00F37909"/>
    <w:rsid w:val="00F407A8"/>
    <w:rsid w:val="00F40987"/>
    <w:rsid w:val="00F40CD0"/>
    <w:rsid w:val="00F40DC2"/>
    <w:rsid w:val="00F41433"/>
    <w:rsid w:val="00F42030"/>
    <w:rsid w:val="00F428A2"/>
    <w:rsid w:val="00F43251"/>
    <w:rsid w:val="00F44375"/>
    <w:rsid w:val="00F4498E"/>
    <w:rsid w:val="00F45001"/>
    <w:rsid w:val="00F45D28"/>
    <w:rsid w:val="00F46824"/>
    <w:rsid w:val="00F470E5"/>
    <w:rsid w:val="00F47331"/>
    <w:rsid w:val="00F477AE"/>
    <w:rsid w:val="00F504C5"/>
    <w:rsid w:val="00F5142A"/>
    <w:rsid w:val="00F517C2"/>
    <w:rsid w:val="00F51D5C"/>
    <w:rsid w:val="00F51E66"/>
    <w:rsid w:val="00F53306"/>
    <w:rsid w:val="00F53E36"/>
    <w:rsid w:val="00F5465D"/>
    <w:rsid w:val="00F55B9E"/>
    <w:rsid w:val="00F55F9C"/>
    <w:rsid w:val="00F56E12"/>
    <w:rsid w:val="00F572F5"/>
    <w:rsid w:val="00F573D1"/>
    <w:rsid w:val="00F601B9"/>
    <w:rsid w:val="00F60215"/>
    <w:rsid w:val="00F60FDF"/>
    <w:rsid w:val="00F61128"/>
    <w:rsid w:val="00F61E76"/>
    <w:rsid w:val="00F62E91"/>
    <w:rsid w:val="00F63B3F"/>
    <w:rsid w:val="00F64458"/>
    <w:rsid w:val="00F64466"/>
    <w:rsid w:val="00F6474E"/>
    <w:rsid w:val="00F64B81"/>
    <w:rsid w:val="00F64DEB"/>
    <w:rsid w:val="00F6569B"/>
    <w:rsid w:val="00F65A87"/>
    <w:rsid w:val="00F65C68"/>
    <w:rsid w:val="00F66EF4"/>
    <w:rsid w:val="00F70740"/>
    <w:rsid w:val="00F707E1"/>
    <w:rsid w:val="00F7082E"/>
    <w:rsid w:val="00F708C7"/>
    <w:rsid w:val="00F71E60"/>
    <w:rsid w:val="00F71E8D"/>
    <w:rsid w:val="00F71F83"/>
    <w:rsid w:val="00F727D6"/>
    <w:rsid w:val="00F72C4C"/>
    <w:rsid w:val="00F72EC9"/>
    <w:rsid w:val="00F73432"/>
    <w:rsid w:val="00F73C89"/>
    <w:rsid w:val="00F74762"/>
    <w:rsid w:val="00F74B72"/>
    <w:rsid w:val="00F75045"/>
    <w:rsid w:val="00F75673"/>
    <w:rsid w:val="00F771BD"/>
    <w:rsid w:val="00F7748A"/>
    <w:rsid w:val="00F77E7B"/>
    <w:rsid w:val="00F80770"/>
    <w:rsid w:val="00F80EEB"/>
    <w:rsid w:val="00F81E8B"/>
    <w:rsid w:val="00F81E98"/>
    <w:rsid w:val="00F82509"/>
    <w:rsid w:val="00F82A65"/>
    <w:rsid w:val="00F831AB"/>
    <w:rsid w:val="00F831C7"/>
    <w:rsid w:val="00F834FF"/>
    <w:rsid w:val="00F843D4"/>
    <w:rsid w:val="00F84AFE"/>
    <w:rsid w:val="00F854CC"/>
    <w:rsid w:val="00F85D17"/>
    <w:rsid w:val="00F85FF8"/>
    <w:rsid w:val="00F86DD1"/>
    <w:rsid w:val="00F87C3E"/>
    <w:rsid w:val="00F90202"/>
    <w:rsid w:val="00F9126E"/>
    <w:rsid w:val="00F91BCE"/>
    <w:rsid w:val="00F9376D"/>
    <w:rsid w:val="00F93F00"/>
    <w:rsid w:val="00F93FE3"/>
    <w:rsid w:val="00F9550C"/>
    <w:rsid w:val="00F95D6A"/>
    <w:rsid w:val="00F968E6"/>
    <w:rsid w:val="00F969E4"/>
    <w:rsid w:val="00F96C6E"/>
    <w:rsid w:val="00F96C7D"/>
    <w:rsid w:val="00F96EA1"/>
    <w:rsid w:val="00F96F4B"/>
    <w:rsid w:val="00FA0482"/>
    <w:rsid w:val="00FA0E46"/>
    <w:rsid w:val="00FA2385"/>
    <w:rsid w:val="00FA265C"/>
    <w:rsid w:val="00FA2C24"/>
    <w:rsid w:val="00FA2FAB"/>
    <w:rsid w:val="00FA3A4A"/>
    <w:rsid w:val="00FA4616"/>
    <w:rsid w:val="00FA4E79"/>
    <w:rsid w:val="00FA4F14"/>
    <w:rsid w:val="00FA539F"/>
    <w:rsid w:val="00FA5582"/>
    <w:rsid w:val="00FA6A6D"/>
    <w:rsid w:val="00FA6F50"/>
    <w:rsid w:val="00FA7BB3"/>
    <w:rsid w:val="00FB082D"/>
    <w:rsid w:val="00FB0B20"/>
    <w:rsid w:val="00FB0B4C"/>
    <w:rsid w:val="00FB0BED"/>
    <w:rsid w:val="00FB15A6"/>
    <w:rsid w:val="00FB1A17"/>
    <w:rsid w:val="00FB2036"/>
    <w:rsid w:val="00FB2EE3"/>
    <w:rsid w:val="00FB2F0A"/>
    <w:rsid w:val="00FB2FD1"/>
    <w:rsid w:val="00FB4202"/>
    <w:rsid w:val="00FB51E7"/>
    <w:rsid w:val="00FB5AB3"/>
    <w:rsid w:val="00FB6380"/>
    <w:rsid w:val="00FB66E5"/>
    <w:rsid w:val="00FB688C"/>
    <w:rsid w:val="00FB6A70"/>
    <w:rsid w:val="00FB6CD5"/>
    <w:rsid w:val="00FB7EB6"/>
    <w:rsid w:val="00FC0448"/>
    <w:rsid w:val="00FC0ADA"/>
    <w:rsid w:val="00FC1013"/>
    <w:rsid w:val="00FC1D83"/>
    <w:rsid w:val="00FC1F1E"/>
    <w:rsid w:val="00FC2929"/>
    <w:rsid w:val="00FC293A"/>
    <w:rsid w:val="00FC2E53"/>
    <w:rsid w:val="00FC339F"/>
    <w:rsid w:val="00FC38C4"/>
    <w:rsid w:val="00FC3963"/>
    <w:rsid w:val="00FC3F09"/>
    <w:rsid w:val="00FC4DA5"/>
    <w:rsid w:val="00FC5560"/>
    <w:rsid w:val="00FC5580"/>
    <w:rsid w:val="00FC6279"/>
    <w:rsid w:val="00FC7208"/>
    <w:rsid w:val="00FC7ACA"/>
    <w:rsid w:val="00FC7B49"/>
    <w:rsid w:val="00FD0E60"/>
    <w:rsid w:val="00FD13E5"/>
    <w:rsid w:val="00FD217D"/>
    <w:rsid w:val="00FD237A"/>
    <w:rsid w:val="00FD2B20"/>
    <w:rsid w:val="00FD32E4"/>
    <w:rsid w:val="00FD46BB"/>
    <w:rsid w:val="00FD6E53"/>
    <w:rsid w:val="00FD7FFE"/>
    <w:rsid w:val="00FE058E"/>
    <w:rsid w:val="00FE0944"/>
    <w:rsid w:val="00FE108A"/>
    <w:rsid w:val="00FE14E7"/>
    <w:rsid w:val="00FE258D"/>
    <w:rsid w:val="00FE41DF"/>
    <w:rsid w:val="00FE44F1"/>
    <w:rsid w:val="00FE7168"/>
    <w:rsid w:val="00FF0B1F"/>
    <w:rsid w:val="00FF0CCA"/>
    <w:rsid w:val="00FF1273"/>
    <w:rsid w:val="00FF136D"/>
    <w:rsid w:val="00FF1DCC"/>
    <w:rsid w:val="00FF1F9D"/>
    <w:rsid w:val="00FF3103"/>
    <w:rsid w:val="00FF3872"/>
    <w:rsid w:val="00FF3AD2"/>
    <w:rsid w:val="00FF42BC"/>
    <w:rsid w:val="00FF4621"/>
    <w:rsid w:val="00FF4812"/>
    <w:rsid w:val="00FF4910"/>
    <w:rsid w:val="00FF57B0"/>
    <w:rsid w:val="00FF618B"/>
    <w:rsid w:val="00FF6270"/>
    <w:rsid w:val="00FF6936"/>
    <w:rsid w:val="00FF6D44"/>
    <w:rsid w:val="00FF6DFD"/>
    <w:rsid w:val="00FF7AED"/>
    <w:rsid w:val="00FF7B3E"/>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oNotEmbedSmartTags/>
  <w:decimalSymbol w:val=","/>
  <w:listSeparator w:val=";"/>
  <w14:docId w14:val="0262407A"/>
  <w15:chartTrackingRefBased/>
  <w15:docId w15:val="{7154F972-0D66-4380-87ED-8C25E87478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ru-RU" w:eastAsia="ja-JP"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footnote text" w:uiPriority="99"/>
    <w:lsdException w:name="annotation text" w:locked="1"/>
    <w:lsdException w:name="header" w:uiPriority="99"/>
    <w:lsdException w:name="caption" w:locked="1" w:qFormat="1"/>
    <w:lsdException w:name="footnote reference" w:uiPriority="99"/>
    <w:lsdException w:name="annotation reference" w:locked="1"/>
    <w:lsdException w:name="Title" w:locked="1" w:qFormat="1"/>
    <w:lsdException w:name="Subtitle" w:locked="1" w:uiPriority="11" w:qFormat="1"/>
    <w:lsdException w:name="Hyperlink" w:locked="1" w:uiPriority="99"/>
    <w:lsdException w:name="Strong" w:locked="1" w:uiPriority="22" w:qFormat="1"/>
    <w:lsdException w:name="Emphasis" w:locked="1" w:qFormat="1"/>
    <w:lsdException w:name="Normal (Web)" w:locked="1"/>
    <w:lsdException w:name="HTML Definition" w:semiHidden="1" w:unhideWhenUsed="1"/>
    <w:lsdException w:name="HTML Keyboard" w:semiHidden="1" w:unhideWhenUsed="1"/>
    <w:lsdException w:name="HTML Sample" w:semiHidden="1" w:unhideWhenUsed="1"/>
    <w:lsdException w:name="Normal Table" w:semiHidden="1" w:unhideWhenUsed="1"/>
    <w:lsdException w:name="annotation subject" w:semiHidden="1"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
    <w:name w:val="Normal"/>
    <w:qFormat/>
    <w:rsid w:val="00234C92"/>
    <w:pPr>
      <w:jc w:val="both"/>
    </w:pPr>
    <w:rPr>
      <w:rFonts w:ascii="ГОСТ тип А" w:hAnsi="ГОСТ тип А"/>
      <w:i/>
      <w:sz w:val="28"/>
      <w:lang w:eastAsia="ru-RU"/>
    </w:rPr>
  </w:style>
  <w:style w:type="paragraph" w:styleId="1">
    <w:name w:val="heading 1"/>
    <w:aliases w:val="H1,h1,MajorTopic.Title,1 ghost,g,Section Heading,ghost,Guardent-H1,ResHeading,Chapter Title,II+,I,Head1,Heading apps,A MAJOR/BOLD,stydde,Part,Top of Page Header,Chapter Heading,12,1,sstHeading 1,Attribute Heading 1,ATHeading 1,Main Page,h11"/>
    <w:basedOn w:val="af"/>
    <w:next w:val="af"/>
    <w:link w:val="13"/>
    <w:qFormat/>
    <w:rsid w:val="006307C4"/>
    <w:pPr>
      <w:keepNext/>
      <w:pageBreakBefore/>
      <w:numPr>
        <w:numId w:val="32"/>
      </w:numPr>
      <w:tabs>
        <w:tab w:val="left" w:pos="709"/>
      </w:tabs>
      <w:spacing w:before="240" w:after="240" w:line="360" w:lineRule="auto"/>
      <w:outlineLvl w:val="0"/>
    </w:pPr>
    <w:rPr>
      <w:rFonts w:ascii="Times New Roman Bold" w:hAnsi="Times New Roman Bold"/>
      <w:b/>
      <w:i w:val="0"/>
      <w:caps/>
    </w:rPr>
  </w:style>
  <w:style w:type="paragraph" w:styleId="20">
    <w:name w:val="heading 2"/>
    <w:aliases w:val="Мой заголовок 2"/>
    <w:basedOn w:val="af"/>
    <w:next w:val="af"/>
    <w:link w:val="24"/>
    <w:qFormat/>
    <w:rsid w:val="00A57AF3"/>
    <w:pPr>
      <w:keepNext/>
      <w:numPr>
        <w:ilvl w:val="1"/>
        <w:numId w:val="32"/>
      </w:numPr>
      <w:tabs>
        <w:tab w:val="left" w:pos="851"/>
        <w:tab w:val="left" w:pos="1276"/>
      </w:tabs>
      <w:spacing w:before="240" w:after="240" w:line="360" w:lineRule="auto"/>
      <w:outlineLvl w:val="1"/>
    </w:pPr>
    <w:rPr>
      <w:rFonts w:ascii="Times New Roman" w:hAnsi="Times New Roman"/>
      <w:b/>
      <w:bCs/>
      <w:i w:val="0"/>
      <w:iCs/>
      <w:szCs w:val="28"/>
    </w:rPr>
  </w:style>
  <w:style w:type="paragraph" w:styleId="31">
    <w:name w:val="heading 3"/>
    <w:aliases w:val="Пункт,H3,h3,3m,sh3,h31,HHHeading,head3,øàù úú-ôø÷,orderpara2,l3,level 3 heading,3,TextProp,Nagłówek 3 z numeracją,subhead,1.,l3+toc 3,CT,Sub-section Title,Level 3 Head,level 3 no TOC,3rd level,Head 3,TF-Overskrift 3,Subhead,titre 1.1.1,L3"/>
    <w:basedOn w:val="af"/>
    <w:next w:val="af"/>
    <w:link w:val="33"/>
    <w:qFormat/>
    <w:rsid w:val="00A57AF3"/>
    <w:pPr>
      <w:keepNext/>
      <w:numPr>
        <w:ilvl w:val="2"/>
        <w:numId w:val="32"/>
      </w:numPr>
      <w:tabs>
        <w:tab w:val="left" w:pos="993"/>
        <w:tab w:val="left" w:pos="1560"/>
      </w:tabs>
      <w:spacing w:before="120" w:after="120" w:line="360" w:lineRule="auto"/>
      <w:outlineLvl w:val="2"/>
    </w:pPr>
    <w:rPr>
      <w:rFonts w:ascii="Times New Roman" w:hAnsi="Times New Roman"/>
      <w:b/>
      <w:bCs/>
      <w:i w:val="0"/>
      <w:szCs w:val="26"/>
    </w:rPr>
  </w:style>
  <w:style w:type="paragraph" w:styleId="40">
    <w:name w:val="heading 4"/>
    <w:aliases w:val="H4"/>
    <w:basedOn w:val="31"/>
    <w:next w:val="af"/>
    <w:link w:val="41"/>
    <w:qFormat/>
    <w:rsid w:val="00F75673"/>
    <w:pPr>
      <w:numPr>
        <w:ilvl w:val="3"/>
      </w:numPr>
      <w:tabs>
        <w:tab w:val="clear" w:pos="1560"/>
        <w:tab w:val="left" w:pos="1701"/>
      </w:tabs>
      <w:outlineLvl w:val="3"/>
    </w:pPr>
    <w:rPr>
      <w:rFonts w:ascii="Times New Roman Bold" w:hAnsi="Times New Roman Bold"/>
      <w:b w:val="0"/>
      <w:bCs w:val="0"/>
      <w:i/>
      <w:szCs w:val="28"/>
    </w:rPr>
  </w:style>
  <w:style w:type="paragraph" w:styleId="51">
    <w:name w:val="heading 5"/>
    <w:aliases w:val="H5,PIM 5,5,ITT t5,PA Pico Section,Обыч. абзац 1,27+1"/>
    <w:basedOn w:val="af"/>
    <w:next w:val="af"/>
    <w:link w:val="52"/>
    <w:qFormat/>
    <w:rsid w:val="00DB62B6"/>
    <w:pPr>
      <w:numPr>
        <w:ilvl w:val="4"/>
        <w:numId w:val="32"/>
      </w:numPr>
      <w:tabs>
        <w:tab w:val="left" w:pos="1820"/>
      </w:tabs>
      <w:spacing w:before="240" w:after="60"/>
      <w:outlineLvl w:val="4"/>
    </w:pPr>
    <w:rPr>
      <w:rFonts w:ascii="Times New Roman Bold" w:hAnsi="Times New Roman Bold"/>
      <w:b/>
      <w:bCs/>
      <w:i w:val="0"/>
      <w:iCs/>
      <w:sz w:val="24"/>
      <w:szCs w:val="26"/>
    </w:rPr>
  </w:style>
  <w:style w:type="paragraph" w:styleId="6">
    <w:name w:val="heading 6"/>
    <w:aliases w:val="PIM 6,H6"/>
    <w:basedOn w:val="af"/>
    <w:next w:val="af"/>
    <w:link w:val="60"/>
    <w:qFormat/>
    <w:rsid w:val="00362272"/>
    <w:pPr>
      <w:numPr>
        <w:ilvl w:val="5"/>
        <w:numId w:val="32"/>
      </w:numPr>
      <w:spacing w:before="240" w:after="60"/>
      <w:outlineLvl w:val="5"/>
    </w:pPr>
    <w:rPr>
      <w:rFonts w:ascii="Calibri" w:hAnsi="Calibri"/>
      <w:b/>
      <w:bCs/>
      <w:sz w:val="22"/>
      <w:szCs w:val="22"/>
    </w:rPr>
  </w:style>
  <w:style w:type="paragraph" w:styleId="7">
    <w:name w:val="heading 7"/>
    <w:aliases w:val="PIM 7,H7"/>
    <w:basedOn w:val="af"/>
    <w:next w:val="af"/>
    <w:link w:val="70"/>
    <w:qFormat/>
    <w:rsid w:val="00362272"/>
    <w:pPr>
      <w:numPr>
        <w:ilvl w:val="6"/>
        <w:numId w:val="32"/>
      </w:numPr>
      <w:spacing w:before="240" w:after="120" w:line="360" w:lineRule="auto"/>
      <w:jc w:val="left"/>
      <w:outlineLvl w:val="6"/>
    </w:pPr>
    <w:rPr>
      <w:rFonts w:ascii="Calibri" w:hAnsi="Calibri"/>
      <w:sz w:val="24"/>
      <w:szCs w:val="24"/>
    </w:rPr>
  </w:style>
  <w:style w:type="paragraph" w:styleId="8">
    <w:name w:val="heading 8"/>
    <w:aliases w:val="H8"/>
    <w:basedOn w:val="af"/>
    <w:next w:val="af"/>
    <w:link w:val="80"/>
    <w:qFormat/>
    <w:rsid w:val="00362272"/>
    <w:pPr>
      <w:numPr>
        <w:ilvl w:val="7"/>
        <w:numId w:val="32"/>
      </w:numPr>
      <w:spacing w:before="240" w:after="120" w:line="360" w:lineRule="auto"/>
      <w:jc w:val="left"/>
      <w:outlineLvl w:val="7"/>
    </w:pPr>
    <w:rPr>
      <w:rFonts w:ascii="Calibri" w:hAnsi="Calibri"/>
      <w:i w:val="0"/>
      <w:iCs/>
      <w:sz w:val="24"/>
      <w:szCs w:val="24"/>
    </w:rPr>
  </w:style>
  <w:style w:type="paragraph" w:styleId="9">
    <w:name w:val="heading 9"/>
    <w:aliases w:val="Заголовок 90,H9"/>
    <w:basedOn w:val="af"/>
    <w:next w:val="af"/>
    <w:link w:val="90"/>
    <w:qFormat/>
    <w:rsid w:val="00362272"/>
    <w:pPr>
      <w:numPr>
        <w:ilvl w:val="8"/>
        <w:numId w:val="32"/>
      </w:numPr>
      <w:spacing w:before="240" w:after="60" w:line="360" w:lineRule="auto"/>
      <w:jc w:val="left"/>
      <w:outlineLvl w:val="8"/>
    </w:pPr>
    <w:rPr>
      <w:rFonts w:ascii="Cambria" w:hAnsi="Cambria"/>
      <w:sz w:val="22"/>
      <w:szCs w:val="22"/>
    </w:rPr>
  </w:style>
  <w:style w:type="character" w:default="1" w:styleId="af0">
    <w:name w:val="Default Paragraph Font"/>
    <w:uiPriority w:val="1"/>
    <w:semiHidden/>
    <w:unhideWhenUsed/>
  </w:style>
  <w:style w:type="table" w:default="1" w:styleId="af1">
    <w:name w:val="Normal Table"/>
    <w:uiPriority w:val="99"/>
    <w:semiHidden/>
    <w:unhideWhenUsed/>
    <w:tblPr>
      <w:tblInd w:w="0" w:type="dxa"/>
      <w:tblCellMar>
        <w:top w:w="0" w:type="dxa"/>
        <w:left w:w="108" w:type="dxa"/>
        <w:bottom w:w="0" w:type="dxa"/>
        <w:right w:w="108" w:type="dxa"/>
      </w:tblCellMar>
    </w:tblPr>
  </w:style>
  <w:style w:type="numbering" w:default="1" w:styleId="af2">
    <w:name w:val="No List"/>
    <w:uiPriority w:val="99"/>
    <w:semiHidden/>
    <w:unhideWhenUsed/>
  </w:style>
  <w:style w:type="paragraph" w:styleId="af3">
    <w:name w:val="Document Map"/>
    <w:basedOn w:val="af"/>
    <w:link w:val="af4"/>
    <w:semiHidden/>
    <w:rsid w:val="00AA5327"/>
    <w:rPr>
      <w:rFonts w:ascii="Tahoma" w:hAnsi="Tahoma"/>
      <w:sz w:val="16"/>
      <w:szCs w:val="16"/>
    </w:rPr>
  </w:style>
  <w:style w:type="paragraph" w:customStyle="1" w:styleId="af5">
    <w:name w:val="Штамп"/>
    <w:basedOn w:val="af"/>
    <w:rsid w:val="00C129E5"/>
    <w:pPr>
      <w:jc w:val="center"/>
    </w:pPr>
    <w:rPr>
      <w:noProof/>
      <w:sz w:val="18"/>
    </w:rPr>
  </w:style>
  <w:style w:type="paragraph" w:styleId="af6">
    <w:name w:val="header"/>
    <w:basedOn w:val="af"/>
    <w:link w:val="af7"/>
    <w:uiPriority w:val="99"/>
    <w:rsid w:val="00C129E5"/>
    <w:pPr>
      <w:tabs>
        <w:tab w:val="center" w:pos="4153"/>
        <w:tab w:val="right" w:pos="8306"/>
      </w:tabs>
    </w:pPr>
  </w:style>
  <w:style w:type="paragraph" w:styleId="af8">
    <w:name w:val="footer"/>
    <w:basedOn w:val="af"/>
    <w:link w:val="af9"/>
    <w:rsid w:val="00C129E5"/>
    <w:pPr>
      <w:tabs>
        <w:tab w:val="center" w:pos="4153"/>
        <w:tab w:val="right" w:pos="8306"/>
      </w:tabs>
    </w:pPr>
  </w:style>
  <w:style w:type="paragraph" w:styleId="afa">
    <w:name w:val="Body Text"/>
    <w:basedOn w:val="af"/>
    <w:link w:val="afb"/>
    <w:rsid w:val="00EF65AC"/>
    <w:pPr>
      <w:spacing w:line="360" w:lineRule="auto"/>
      <w:ind w:firstLine="851"/>
    </w:pPr>
    <w:rPr>
      <w:rFonts w:ascii="Times New Roman" w:hAnsi="Times New Roman"/>
      <w:i w:val="0"/>
      <w:sz w:val="24"/>
    </w:rPr>
  </w:style>
  <w:style w:type="paragraph" w:customStyle="1" w:styleId="afc">
    <w:name w:val="Формула"/>
    <w:basedOn w:val="af"/>
    <w:next w:val="af"/>
    <w:rsid w:val="00C129E5"/>
    <w:pPr>
      <w:spacing w:before="60" w:after="60"/>
      <w:ind w:left="567"/>
    </w:pPr>
  </w:style>
  <w:style w:type="paragraph" w:styleId="afd">
    <w:name w:val="caption"/>
    <w:aliases w:val="Название объекта Знак1,Название объекта Знак Знак Знак Знак Знак1,Название объекта Знак Знак Знак Знак Знак Знак,Название объекта Знак Знак Знак,Название объекта Знак Знак1,Название объекта Знак Знак Знак Знак Знак Знак Знак Знак Знак"/>
    <w:basedOn w:val="af"/>
    <w:next w:val="af"/>
    <w:link w:val="afe"/>
    <w:qFormat/>
    <w:rsid w:val="00876DEE"/>
    <w:pPr>
      <w:spacing w:before="120" w:after="120"/>
      <w:jc w:val="center"/>
    </w:pPr>
    <w:rPr>
      <w:rFonts w:ascii="Times New Roman" w:hAnsi="Times New Roman"/>
      <w:bCs/>
      <w:i w:val="0"/>
      <w:sz w:val="24"/>
    </w:rPr>
  </w:style>
  <w:style w:type="paragraph" w:customStyle="1" w:styleId="aff">
    <w:name w:val="Таблица"/>
    <w:basedOn w:val="af"/>
    <w:rsid w:val="00C129E5"/>
    <w:pPr>
      <w:jc w:val="center"/>
    </w:pPr>
    <w:rPr>
      <w:sz w:val="24"/>
    </w:rPr>
  </w:style>
  <w:style w:type="character" w:customStyle="1" w:styleId="af4">
    <w:name w:val="Схема документа Знак"/>
    <w:link w:val="af3"/>
    <w:semiHidden/>
    <w:locked/>
    <w:rsid w:val="00AA5327"/>
    <w:rPr>
      <w:rFonts w:ascii="Tahoma" w:hAnsi="Tahoma"/>
      <w:i/>
      <w:sz w:val="16"/>
      <w:lang w:val="ru-RU" w:eastAsia="ru-RU"/>
    </w:rPr>
  </w:style>
  <w:style w:type="paragraph" w:customStyle="1" w:styleId="14">
    <w:name w:val="Название1"/>
    <w:basedOn w:val="aff0"/>
    <w:next w:val="aff0"/>
    <w:link w:val="aff1"/>
    <w:qFormat/>
    <w:rsid w:val="00AA5327"/>
    <w:pPr>
      <w:spacing w:before="240" w:after="60"/>
      <w:ind w:firstLine="720"/>
      <w:jc w:val="center"/>
    </w:pPr>
    <w:rPr>
      <w:rFonts w:ascii="Cambria" w:hAnsi="Cambria"/>
      <w:b/>
      <w:bCs/>
      <w:i w:val="0"/>
      <w:kern w:val="28"/>
      <w:sz w:val="32"/>
      <w:szCs w:val="32"/>
    </w:rPr>
  </w:style>
  <w:style w:type="character" w:customStyle="1" w:styleId="TitleChar">
    <w:name w:val="Title Char"/>
    <w:rsid w:val="00AA5327"/>
    <w:rPr>
      <w:rFonts w:ascii="Cambria" w:hAnsi="Cambria"/>
      <w:b/>
      <w:i/>
      <w:kern w:val="28"/>
      <w:sz w:val="32"/>
      <w:lang w:val="ru-RU" w:eastAsia="ru-RU"/>
    </w:rPr>
  </w:style>
  <w:style w:type="character" w:customStyle="1" w:styleId="aff1">
    <w:name w:val="Название Знак"/>
    <w:link w:val="14"/>
    <w:locked/>
    <w:rsid w:val="00AA5327"/>
    <w:rPr>
      <w:rFonts w:ascii="Cambria" w:hAnsi="Cambria"/>
      <w:b/>
      <w:kern w:val="28"/>
      <w:sz w:val="32"/>
      <w:lang w:val="ru-RU" w:eastAsia="ru-RU"/>
    </w:rPr>
  </w:style>
  <w:style w:type="paragraph" w:styleId="15">
    <w:name w:val="toc 1"/>
    <w:basedOn w:val="af"/>
    <w:next w:val="af"/>
    <w:autoRedefine/>
    <w:uiPriority w:val="39"/>
    <w:rsid w:val="006A41F8"/>
    <w:pPr>
      <w:tabs>
        <w:tab w:val="left" w:pos="142"/>
        <w:tab w:val="left" w:pos="426"/>
        <w:tab w:val="right" w:leader="dot" w:pos="9356"/>
      </w:tabs>
      <w:spacing w:line="360" w:lineRule="auto"/>
    </w:pPr>
    <w:rPr>
      <w:rFonts w:ascii="Times New Roman ??????????" w:hAnsi="Times New Roman ??????????"/>
      <w:b/>
      <w:bCs/>
      <w:i w:val="0"/>
    </w:rPr>
  </w:style>
  <w:style w:type="paragraph" w:styleId="25">
    <w:name w:val="toc 2"/>
    <w:basedOn w:val="af"/>
    <w:next w:val="af"/>
    <w:autoRedefine/>
    <w:uiPriority w:val="39"/>
    <w:rsid w:val="00093DAF"/>
    <w:pPr>
      <w:tabs>
        <w:tab w:val="left" w:pos="709"/>
        <w:tab w:val="right" w:leader="dot" w:pos="9345"/>
      </w:tabs>
      <w:spacing w:line="360" w:lineRule="auto"/>
    </w:pPr>
    <w:rPr>
      <w:rFonts w:ascii="Times New Roman" w:hAnsi="Times New Roman"/>
      <w:i w:val="0"/>
    </w:rPr>
  </w:style>
  <w:style w:type="paragraph" w:styleId="34">
    <w:name w:val="toc 3"/>
    <w:basedOn w:val="af"/>
    <w:next w:val="af"/>
    <w:autoRedefine/>
    <w:uiPriority w:val="39"/>
    <w:rsid w:val="008E4828"/>
    <w:pPr>
      <w:spacing w:line="360" w:lineRule="auto"/>
    </w:pPr>
    <w:rPr>
      <w:rFonts w:ascii="Times New Roman" w:hAnsi="Times New Roman"/>
      <w:i w:val="0"/>
      <w:iCs/>
    </w:rPr>
  </w:style>
  <w:style w:type="paragraph" w:customStyle="1" w:styleId="Heading0">
    <w:name w:val="Heading 0"/>
    <w:basedOn w:val="af"/>
    <w:next w:val="af"/>
    <w:rsid w:val="00AA5327"/>
    <w:pPr>
      <w:keepNext/>
      <w:pageBreakBefore/>
      <w:spacing w:after="120" w:line="360" w:lineRule="auto"/>
      <w:ind w:firstLine="720"/>
      <w:jc w:val="center"/>
    </w:pPr>
    <w:rPr>
      <w:rFonts w:ascii="Arial" w:hAnsi="Arial" w:cs="Arial"/>
      <w:b/>
      <w:bCs/>
      <w:i w:val="0"/>
      <w:caps/>
      <w:sz w:val="24"/>
      <w:szCs w:val="24"/>
      <w:lang w:val="en-US"/>
    </w:rPr>
  </w:style>
  <w:style w:type="paragraph" w:customStyle="1" w:styleId="aff2">
    <w:name w:val="титульный лист центр"/>
    <w:basedOn w:val="af"/>
    <w:link w:val="Char"/>
    <w:rsid w:val="00AA5327"/>
    <w:pPr>
      <w:spacing w:before="40"/>
      <w:jc w:val="center"/>
    </w:pPr>
    <w:rPr>
      <w:rFonts w:ascii="Times New Roman" w:hAnsi="Times New Roman"/>
      <w:b/>
      <w:bCs/>
      <w:i w:val="0"/>
      <w:szCs w:val="28"/>
    </w:rPr>
  </w:style>
  <w:style w:type="character" w:customStyle="1" w:styleId="af9">
    <w:name w:val="Нижний колонтитул Знак"/>
    <w:link w:val="af8"/>
    <w:locked/>
    <w:rsid w:val="00AA5327"/>
    <w:rPr>
      <w:rFonts w:ascii="ГОСТ тип А" w:hAnsi="ГОСТ тип А"/>
      <w:i/>
      <w:sz w:val="28"/>
      <w:lang w:val="ru-RU" w:eastAsia="ru-RU"/>
    </w:rPr>
  </w:style>
  <w:style w:type="character" w:styleId="aff3">
    <w:name w:val="Hyperlink"/>
    <w:uiPriority w:val="99"/>
    <w:rsid w:val="00AA5327"/>
    <w:rPr>
      <w:color w:val="0000FF"/>
      <w:u w:val="single"/>
    </w:rPr>
  </w:style>
  <w:style w:type="paragraph" w:customStyle="1" w:styleId="Normal1page">
    <w:name w:val="Normal_1_page"/>
    <w:basedOn w:val="af"/>
    <w:rsid w:val="00AA5327"/>
    <w:pPr>
      <w:jc w:val="left"/>
    </w:pPr>
    <w:rPr>
      <w:rFonts w:ascii="Times New Roman" w:hAnsi="Times New Roman"/>
      <w:i w:val="0"/>
      <w:sz w:val="24"/>
      <w:szCs w:val="24"/>
    </w:rPr>
  </w:style>
  <w:style w:type="paragraph" w:customStyle="1" w:styleId="H2">
    <w:name w:val="H2 для данного документа"/>
    <w:basedOn w:val="20"/>
    <w:link w:val="H20"/>
    <w:rsid w:val="00754E32"/>
    <w:pPr>
      <w:tabs>
        <w:tab w:val="left" w:pos="1560"/>
      </w:tabs>
    </w:pPr>
  </w:style>
  <w:style w:type="paragraph" w:customStyle="1" w:styleId="aff4">
    <w:name w:val="Простой текст"/>
    <w:basedOn w:val="Normal1"/>
    <w:link w:val="aff5"/>
    <w:rsid w:val="00E62381"/>
    <w:pPr>
      <w:jc w:val="both"/>
    </w:pPr>
  </w:style>
  <w:style w:type="character" w:customStyle="1" w:styleId="H20">
    <w:name w:val="H2 для данного документа Знак"/>
    <w:link w:val="H2"/>
    <w:locked/>
    <w:rsid w:val="00754E32"/>
    <w:rPr>
      <w:b/>
      <w:bCs/>
      <w:iCs/>
      <w:sz w:val="28"/>
      <w:szCs w:val="28"/>
      <w:lang w:eastAsia="ru-RU"/>
    </w:rPr>
  </w:style>
  <w:style w:type="character" w:customStyle="1" w:styleId="Char">
    <w:name w:val="титульный лист центр Char"/>
    <w:link w:val="aff2"/>
    <w:locked/>
    <w:rsid w:val="00AA5327"/>
    <w:rPr>
      <w:b/>
      <w:sz w:val="28"/>
      <w:lang w:val="ru-RU" w:eastAsia="ru-RU"/>
    </w:rPr>
  </w:style>
  <w:style w:type="paragraph" w:styleId="aff0">
    <w:name w:val="Balloon Text"/>
    <w:basedOn w:val="af"/>
    <w:link w:val="aff6"/>
    <w:semiHidden/>
    <w:rsid w:val="00AA5327"/>
    <w:rPr>
      <w:rFonts w:ascii="Tahoma" w:hAnsi="Tahoma"/>
      <w:sz w:val="16"/>
      <w:szCs w:val="16"/>
    </w:rPr>
  </w:style>
  <w:style w:type="character" w:customStyle="1" w:styleId="aff6">
    <w:name w:val="Текст выноски Знак"/>
    <w:link w:val="aff0"/>
    <w:locked/>
    <w:rsid w:val="00AA5327"/>
    <w:rPr>
      <w:rFonts w:ascii="Tahoma" w:hAnsi="Tahoma"/>
      <w:i/>
      <w:sz w:val="16"/>
      <w:lang w:val="ru-RU" w:eastAsia="ru-RU"/>
    </w:rPr>
  </w:style>
  <w:style w:type="character" w:customStyle="1" w:styleId="41">
    <w:name w:val="Заголовок 4 Знак"/>
    <w:aliases w:val="H4 Знак"/>
    <w:link w:val="40"/>
    <w:locked/>
    <w:rsid w:val="00F75673"/>
    <w:rPr>
      <w:rFonts w:ascii="Times New Roman Bold" w:hAnsi="Times New Roman Bold"/>
      <w:i/>
      <w:sz w:val="28"/>
      <w:szCs w:val="28"/>
      <w:lang w:eastAsia="ru-RU"/>
    </w:rPr>
  </w:style>
  <w:style w:type="character" w:customStyle="1" w:styleId="52">
    <w:name w:val="Заголовок 5 Знак"/>
    <w:aliases w:val="H5 Знак,PIM 5 Знак,5 Знак,ITT t5 Знак,PA Pico Section Знак,Обыч. абзац 1 Знак,27+1 Знак"/>
    <w:link w:val="51"/>
    <w:locked/>
    <w:rsid w:val="00DB62B6"/>
    <w:rPr>
      <w:rFonts w:ascii="Times New Roman Bold" w:hAnsi="Times New Roman Bold"/>
      <w:b/>
      <w:bCs/>
      <w:iCs/>
      <w:sz w:val="24"/>
      <w:szCs w:val="26"/>
      <w:lang w:eastAsia="ru-RU"/>
    </w:rPr>
  </w:style>
  <w:style w:type="character" w:customStyle="1" w:styleId="60">
    <w:name w:val="Заголовок 6 Знак"/>
    <w:aliases w:val="PIM 6 Знак,H6 Знак"/>
    <w:link w:val="6"/>
    <w:locked/>
    <w:rsid w:val="00362272"/>
    <w:rPr>
      <w:rFonts w:ascii="Calibri" w:hAnsi="Calibri"/>
      <w:b/>
      <w:bCs/>
      <w:i/>
      <w:sz w:val="22"/>
      <w:szCs w:val="22"/>
      <w:lang w:eastAsia="ru-RU"/>
    </w:rPr>
  </w:style>
  <w:style w:type="character" w:customStyle="1" w:styleId="Heading7Char">
    <w:name w:val="Heading 7 Char"/>
    <w:rsid w:val="00AA5327"/>
    <w:rPr>
      <w:rFonts w:ascii="Calibri" w:hAnsi="Calibri"/>
      <w:i/>
      <w:sz w:val="24"/>
      <w:lang w:val="ru-RU" w:eastAsia="ru-RU"/>
    </w:rPr>
  </w:style>
  <w:style w:type="character" w:customStyle="1" w:styleId="Heading8Char">
    <w:name w:val="Heading 8 Char"/>
    <w:rsid w:val="00AA5327"/>
    <w:rPr>
      <w:rFonts w:ascii="Calibri" w:hAnsi="Calibri"/>
      <w:sz w:val="24"/>
      <w:lang w:val="ru-RU" w:eastAsia="ru-RU"/>
    </w:rPr>
  </w:style>
  <w:style w:type="character" w:customStyle="1" w:styleId="Heading9Char">
    <w:name w:val="Heading 9 Char"/>
    <w:aliases w:val="Заголовок 90 Char"/>
    <w:rsid w:val="00AA5327"/>
    <w:rPr>
      <w:rFonts w:ascii="Cambria" w:hAnsi="Cambria"/>
      <w:i/>
      <w:sz w:val="22"/>
      <w:lang w:val="ru-RU" w:eastAsia="ru-RU"/>
    </w:rPr>
  </w:style>
  <w:style w:type="character" w:customStyle="1" w:styleId="13">
    <w:name w:val="Заголовок 1 Знак"/>
    <w:aliases w:val="H1 Знак,h1 Знак,MajorTopic.Title Знак,1 ghost Знак,g Знак,Section Heading Знак,ghost Знак,Guardent-H1 Знак,ResHeading Знак,Chapter Title Знак,II+ Знак,I Знак,Head1 Знак,Heading apps Знак,A MAJOR/BOLD Знак,stydde Знак,Part Знак,12 Знак"/>
    <w:link w:val="1"/>
    <w:locked/>
    <w:rsid w:val="006307C4"/>
    <w:rPr>
      <w:rFonts w:ascii="Times New Roman Bold" w:hAnsi="Times New Roman Bold"/>
      <w:b/>
      <w:caps/>
      <w:sz w:val="28"/>
      <w:lang w:eastAsia="ru-RU"/>
    </w:rPr>
  </w:style>
  <w:style w:type="character" w:customStyle="1" w:styleId="24">
    <w:name w:val="Заголовок 2 Знак"/>
    <w:aliases w:val="Мой заголовок 2 Знак"/>
    <w:link w:val="20"/>
    <w:locked/>
    <w:rsid w:val="00A57AF3"/>
    <w:rPr>
      <w:b/>
      <w:bCs/>
      <w:iCs/>
      <w:sz w:val="28"/>
      <w:szCs w:val="28"/>
      <w:lang w:eastAsia="ru-RU"/>
    </w:rPr>
  </w:style>
  <w:style w:type="character" w:customStyle="1" w:styleId="33">
    <w:name w:val="Заголовок 3 Знак"/>
    <w:aliases w:val="Пункт Знак,H3 Знак,h3 Знак,3m Знак,sh3 Знак,h31 Знак,HHHeading Знак,head3 Знак,øàù úú-ôø÷ Знак,orderpara2 Знак,l3 Знак,level 3 heading Знак,3 Знак,TextProp Знак,Nagłówek 3 z numeracją Знак,subhead Знак,1. Знак,l3+toc 3 Знак,CT Знак"/>
    <w:link w:val="31"/>
    <w:locked/>
    <w:rsid w:val="00A57AF3"/>
    <w:rPr>
      <w:b/>
      <w:bCs/>
      <w:sz w:val="28"/>
      <w:szCs w:val="26"/>
      <w:lang w:eastAsia="ru-RU"/>
    </w:rPr>
  </w:style>
  <w:style w:type="character" w:customStyle="1" w:styleId="BalloonTextChar1">
    <w:name w:val="Balloon Text Char1"/>
    <w:semiHidden/>
    <w:locked/>
    <w:rsid w:val="00AA5327"/>
    <w:rPr>
      <w:rFonts w:ascii="Tahoma" w:hAnsi="Tahoma"/>
      <w:sz w:val="16"/>
    </w:rPr>
  </w:style>
  <w:style w:type="character" w:customStyle="1" w:styleId="Heading1Char1">
    <w:name w:val="Heading 1 Char1"/>
    <w:aliases w:val="H1 Char2,h1 Char2,MajorTopic.Title Char2,1 ghost Char2,g Char2,Section Heading Char2,ghost Char2,Guardent-H1 Char2,ResHeading Char2,Chapter Title Char2,II+ Char2,I Char2,Head1 Char2,Heading apps Char2,A MAJOR/BOLD Char2,stydde Char2"/>
    <w:locked/>
    <w:rsid w:val="00AA5327"/>
    <w:rPr>
      <w:rFonts w:ascii="Arial" w:hAnsi="Arial"/>
      <w:b/>
      <w:caps/>
      <w:kern w:val="32"/>
      <w:sz w:val="24"/>
    </w:rPr>
  </w:style>
  <w:style w:type="character" w:customStyle="1" w:styleId="Heading2Char1">
    <w:name w:val="Heading 2 Char1"/>
    <w:aliases w:val="H2 Char Char,h2 Char Char,Attribute Heading 2 Char Char,Subsection Heading Char Char,h2 Char1,Attribute Heading 2 Char1,Subsection Heading Char1,DFS H2 Char,l2 Char,h Char,MP Heading 2 Char,Subheading Char,H2-Heading 2 Char,2 Char"/>
    <w:locked/>
    <w:rsid w:val="00AA5327"/>
    <w:rPr>
      <w:rFonts w:ascii="Arial" w:hAnsi="Arial"/>
      <w:b/>
      <w:sz w:val="24"/>
    </w:rPr>
  </w:style>
  <w:style w:type="paragraph" w:styleId="aff7">
    <w:name w:val="Subtitle"/>
    <w:basedOn w:val="af"/>
    <w:next w:val="af"/>
    <w:link w:val="aff8"/>
    <w:uiPriority w:val="11"/>
    <w:qFormat/>
    <w:rsid w:val="00AA5327"/>
    <w:pPr>
      <w:spacing w:after="60" w:line="360" w:lineRule="auto"/>
      <w:ind w:firstLine="720"/>
      <w:jc w:val="left"/>
      <w:outlineLvl w:val="1"/>
    </w:pPr>
    <w:rPr>
      <w:rFonts w:ascii="Cambria" w:hAnsi="Cambria"/>
      <w:i w:val="0"/>
      <w:sz w:val="24"/>
      <w:szCs w:val="24"/>
    </w:rPr>
  </w:style>
  <w:style w:type="character" w:customStyle="1" w:styleId="SubtitleChar">
    <w:name w:val="Subtitle Char"/>
    <w:rsid w:val="00AA5327"/>
    <w:rPr>
      <w:rFonts w:ascii="Cambria" w:hAnsi="Cambria"/>
      <w:i/>
      <w:sz w:val="24"/>
      <w:lang w:val="ru-RU" w:eastAsia="ru-RU"/>
    </w:rPr>
  </w:style>
  <w:style w:type="character" w:customStyle="1" w:styleId="aff8">
    <w:name w:val="Подзаголовок Знак"/>
    <w:link w:val="aff7"/>
    <w:uiPriority w:val="11"/>
    <w:locked/>
    <w:rsid w:val="00AA5327"/>
    <w:rPr>
      <w:rFonts w:ascii="Cambria" w:hAnsi="Cambria"/>
      <w:sz w:val="24"/>
      <w:lang w:val="ru-RU" w:eastAsia="ru-RU"/>
    </w:rPr>
  </w:style>
  <w:style w:type="paragraph" w:customStyle="1" w:styleId="ListParagraph1">
    <w:name w:val="List Paragraph1"/>
    <w:basedOn w:val="af"/>
    <w:link w:val="ListParagraphChar"/>
    <w:rsid w:val="00AA5327"/>
    <w:pPr>
      <w:spacing w:line="360" w:lineRule="auto"/>
      <w:ind w:firstLine="720"/>
      <w:jc w:val="left"/>
    </w:pPr>
    <w:rPr>
      <w:rFonts w:ascii="Times New Roman" w:hAnsi="Times New Roman"/>
      <w:i w:val="0"/>
      <w:sz w:val="24"/>
      <w:szCs w:val="24"/>
    </w:rPr>
  </w:style>
  <w:style w:type="paragraph" w:customStyle="1" w:styleId="Quote1">
    <w:name w:val="Quote1"/>
    <w:basedOn w:val="af"/>
    <w:next w:val="af"/>
    <w:link w:val="QuoteChar"/>
    <w:rsid w:val="00AA5327"/>
    <w:pPr>
      <w:spacing w:line="360" w:lineRule="auto"/>
      <w:ind w:firstLine="720"/>
      <w:jc w:val="left"/>
    </w:pPr>
    <w:rPr>
      <w:rFonts w:ascii="Times New Roman" w:hAnsi="Times New Roman"/>
      <w:iCs/>
      <w:color w:val="000000"/>
      <w:sz w:val="24"/>
      <w:szCs w:val="24"/>
    </w:rPr>
  </w:style>
  <w:style w:type="character" w:customStyle="1" w:styleId="QuoteChar">
    <w:name w:val="Quote Char"/>
    <w:link w:val="Quote1"/>
    <w:locked/>
    <w:rsid w:val="00AA5327"/>
    <w:rPr>
      <w:i/>
      <w:color w:val="000000"/>
      <w:sz w:val="24"/>
      <w:lang w:val="ru-RU" w:eastAsia="ru-RU"/>
    </w:rPr>
  </w:style>
  <w:style w:type="paragraph" w:customStyle="1" w:styleId="TOCHeading1">
    <w:name w:val="TOC Heading1"/>
    <w:basedOn w:val="1"/>
    <w:next w:val="af"/>
    <w:rsid w:val="00AA5327"/>
    <w:pPr>
      <w:pageBreakBefore w:val="0"/>
      <w:numPr>
        <w:numId w:val="0"/>
      </w:numPr>
      <w:spacing w:after="60"/>
      <w:outlineLvl w:val="9"/>
    </w:pPr>
    <w:rPr>
      <w:rFonts w:ascii="Cambria" w:hAnsi="Cambria" w:cs="Cambria"/>
      <w:bCs/>
      <w:i/>
      <w:kern w:val="32"/>
      <w:szCs w:val="24"/>
    </w:rPr>
  </w:style>
  <w:style w:type="character" w:customStyle="1" w:styleId="Heading3Char1">
    <w:name w:val="Heading 3 Char1"/>
    <w:locked/>
    <w:rsid w:val="00AA5327"/>
    <w:rPr>
      <w:rFonts w:ascii="Arial" w:hAnsi="Arial"/>
      <w:b/>
      <w:sz w:val="24"/>
    </w:rPr>
  </w:style>
  <w:style w:type="character" w:customStyle="1" w:styleId="Heading4Char1">
    <w:name w:val="Heading 4 Char1"/>
    <w:locked/>
    <w:rsid w:val="00AA5327"/>
    <w:rPr>
      <w:rFonts w:ascii="Arial" w:hAnsi="Arial"/>
      <w:b/>
      <w:sz w:val="24"/>
    </w:rPr>
  </w:style>
  <w:style w:type="character" w:customStyle="1" w:styleId="Heading5Char1">
    <w:name w:val="Heading 5 Char1"/>
    <w:locked/>
    <w:rsid w:val="00AA5327"/>
    <w:rPr>
      <w:rFonts w:ascii="Arial" w:hAnsi="Arial"/>
      <w:b/>
      <w:i/>
      <w:sz w:val="24"/>
    </w:rPr>
  </w:style>
  <w:style w:type="character" w:customStyle="1" w:styleId="Heading6Char1">
    <w:name w:val="Heading 6 Char1"/>
    <w:locked/>
    <w:rsid w:val="00AA5327"/>
    <w:rPr>
      <w:rFonts w:ascii="Arial" w:hAnsi="Arial"/>
      <w:b/>
      <w:i/>
      <w:sz w:val="24"/>
    </w:rPr>
  </w:style>
  <w:style w:type="character" w:customStyle="1" w:styleId="70">
    <w:name w:val="Заголовок 7 Знак"/>
    <w:aliases w:val="PIM 7 Знак,H7 Знак"/>
    <w:link w:val="7"/>
    <w:locked/>
    <w:rsid w:val="00362272"/>
    <w:rPr>
      <w:rFonts w:ascii="Calibri" w:hAnsi="Calibri"/>
      <w:i/>
      <w:sz w:val="24"/>
      <w:szCs w:val="24"/>
      <w:lang w:eastAsia="ru-RU"/>
    </w:rPr>
  </w:style>
  <w:style w:type="character" w:customStyle="1" w:styleId="80">
    <w:name w:val="Заголовок 8 Знак"/>
    <w:aliases w:val="H8 Знак"/>
    <w:link w:val="8"/>
    <w:locked/>
    <w:rsid w:val="00362272"/>
    <w:rPr>
      <w:rFonts w:ascii="Calibri" w:hAnsi="Calibri"/>
      <w:iCs/>
      <w:sz w:val="24"/>
      <w:szCs w:val="24"/>
      <w:lang w:eastAsia="ru-RU"/>
    </w:rPr>
  </w:style>
  <w:style w:type="character" w:customStyle="1" w:styleId="90">
    <w:name w:val="Заголовок 9 Знак"/>
    <w:aliases w:val="Заголовок 90 Знак,H9 Знак"/>
    <w:link w:val="9"/>
    <w:locked/>
    <w:rsid w:val="00362272"/>
    <w:rPr>
      <w:rFonts w:ascii="Cambria" w:hAnsi="Cambria"/>
      <w:i/>
      <w:sz w:val="22"/>
      <w:szCs w:val="22"/>
      <w:lang w:eastAsia="ru-RU"/>
    </w:rPr>
  </w:style>
  <w:style w:type="paragraph" w:customStyle="1" w:styleId="Heading1unnumbered">
    <w:name w:val="Heading 1 unnumbered"/>
    <w:basedOn w:val="1"/>
    <w:rsid w:val="00AA5327"/>
    <w:pPr>
      <w:numPr>
        <w:numId w:val="0"/>
      </w:numPr>
      <w:spacing w:before="0" w:after="120"/>
    </w:pPr>
    <w:rPr>
      <w:rFonts w:ascii="Arial" w:hAnsi="Arial" w:cs="Arial"/>
      <w:bCs/>
      <w:i/>
      <w:caps w:val="0"/>
      <w:kern w:val="32"/>
      <w:szCs w:val="24"/>
    </w:rPr>
  </w:style>
  <w:style w:type="paragraph" w:customStyle="1" w:styleId="a8">
    <w:name w:val="Приложение"/>
    <w:basedOn w:val="20"/>
    <w:next w:val="af"/>
    <w:rsid w:val="00E4258C"/>
    <w:pPr>
      <w:pageBreakBefore/>
      <w:numPr>
        <w:ilvl w:val="0"/>
        <w:numId w:val="34"/>
      </w:numPr>
      <w:suppressLineNumbers/>
      <w:spacing w:before="0"/>
      <w:jc w:val="center"/>
      <w:outlineLvl w:val="0"/>
    </w:pPr>
    <w:rPr>
      <w:iCs w:val="0"/>
      <w:szCs w:val="24"/>
    </w:rPr>
  </w:style>
  <w:style w:type="paragraph" w:customStyle="1" w:styleId="1levelBulleted">
    <w:name w:val="1_level_Bulleted"/>
    <w:basedOn w:val="af"/>
    <w:rsid w:val="00AA5327"/>
    <w:pPr>
      <w:numPr>
        <w:numId w:val="2"/>
      </w:numPr>
      <w:spacing w:line="360" w:lineRule="auto"/>
      <w:jc w:val="left"/>
    </w:pPr>
    <w:rPr>
      <w:rFonts w:ascii="Times New Roman" w:hAnsi="Times New Roman"/>
      <w:i w:val="0"/>
      <w:sz w:val="24"/>
      <w:szCs w:val="24"/>
    </w:rPr>
  </w:style>
  <w:style w:type="paragraph" w:customStyle="1" w:styleId="listBulleted">
    <w:name w:val="list_Bulleted"/>
    <w:basedOn w:val="aff9"/>
    <w:link w:val="listBulleted1"/>
    <w:rsid w:val="0044455A"/>
    <w:pPr>
      <w:numPr>
        <w:numId w:val="8"/>
      </w:numPr>
      <w:spacing w:after="0" w:line="360" w:lineRule="auto"/>
      <w:ind w:right="0"/>
      <w:jc w:val="left"/>
    </w:pPr>
    <w:rPr>
      <w:rFonts w:ascii="Times New Roman" w:hAnsi="Times New Roman"/>
      <w:i w:val="0"/>
      <w:sz w:val="24"/>
      <w:szCs w:val="24"/>
      <w:lang w:val="en-US"/>
    </w:rPr>
  </w:style>
  <w:style w:type="character" w:styleId="affa">
    <w:name w:val="annotation reference"/>
    <w:semiHidden/>
    <w:rsid w:val="00AA5327"/>
    <w:rPr>
      <w:sz w:val="16"/>
    </w:rPr>
  </w:style>
  <w:style w:type="paragraph" w:customStyle="1" w:styleId="listLettered">
    <w:name w:val="list_Lettered"/>
    <w:basedOn w:val="af"/>
    <w:rsid w:val="00AA5327"/>
    <w:pPr>
      <w:spacing w:line="360" w:lineRule="auto"/>
      <w:jc w:val="left"/>
    </w:pPr>
    <w:rPr>
      <w:rFonts w:ascii="Times New Roman" w:hAnsi="Times New Roman"/>
      <w:i w:val="0"/>
      <w:sz w:val="24"/>
      <w:szCs w:val="24"/>
      <w:lang w:val="en-US"/>
    </w:rPr>
  </w:style>
  <w:style w:type="paragraph" w:styleId="affb">
    <w:name w:val="annotation text"/>
    <w:basedOn w:val="af"/>
    <w:link w:val="affc"/>
    <w:semiHidden/>
    <w:rsid w:val="00AA5327"/>
    <w:pPr>
      <w:spacing w:before="40"/>
      <w:jc w:val="left"/>
    </w:pPr>
    <w:rPr>
      <w:rFonts w:ascii="Times New Roman" w:hAnsi="Times New Roman"/>
      <w:i w:val="0"/>
      <w:sz w:val="20"/>
    </w:rPr>
  </w:style>
  <w:style w:type="character" w:customStyle="1" w:styleId="affc">
    <w:name w:val="Текст примечания Знак"/>
    <w:link w:val="affb"/>
    <w:locked/>
    <w:rsid w:val="00AA5327"/>
    <w:rPr>
      <w:lang w:val="ru-RU" w:eastAsia="ru-RU"/>
    </w:rPr>
  </w:style>
  <w:style w:type="character" w:customStyle="1" w:styleId="af7">
    <w:name w:val="Верхний колонтитул Знак"/>
    <w:link w:val="af6"/>
    <w:uiPriority w:val="99"/>
    <w:locked/>
    <w:rsid w:val="00AA5327"/>
    <w:rPr>
      <w:rFonts w:ascii="ГОСТ тип А" w:hAnsi="ГОСТ тип А"/>
      <w:i/>
      <w:sz w:val="28"/>
      <w:lang w:val="ru-RU" w:eastAsia="ru-RU"/>
    </w:rPr>
  </w:style>
  <w:style w:type="character" w:customStyle="1" w:styleId="HeaderChar1">
    <w:name w:val="Header Char1"/>
    <w:semiHidden/>
    <w:locked/>
    <w:rsid w:val="00AA5327"/>
    <w:rPr>
      <w:sz w:val="24"/>
      <w:lang w:val="ru-RU" w:eastAsia="ru-RU"/>
    </w:rPr>
  </w:style>
  <w:style w:type="character" w:customStyle="1" w:styleId="FooterChar">
    <w:name w:val="Footer Char"/>
    <w:locked/>
    <w:rsid w:val="00AA5327"/>
    <w:rPr>
      <w:sz w:val="24"/>
      <w:lang w:val="ru-RU" w:eastAsia="ru-RU"/>
    </w:rPr>
  </w:style>
  <w:style w:type="paragraph" w:customStyle="1" w:styleId="affd">
    <w:name w:val="ШТ Бок. надписи"/>
    <w:rsid w:val="00AA5327"/>
    <w:pPr>
      <w:ind w:left="144"/>
      <w:jc w:val="center"/>
    </w:pPr>
    <w:rPr>
      <w:noProof/>
      <w:sz w:val="19"/>
      <w:szCs w:val="19"/>
      <w:lang w:val="en-US" w:eastAsia="en-US"/>
    </w:rPr>
  </w:style>
  <w:style w:type="paragraph" w:customStyle="1" w:styleId="N">
    <w:name w:val="ШТ Док.N"/>
    <w:rsid w:val="00AA5327"/>
    <w:pPr>
      <w:spacing w:before="240"/>
      <w:jc w:val="center"/>
    </w:pPr>
    <w:rPr>
      <w:b/>
      <w:bCs/>
      <w:noProof/>
      <w:sz w:val="32"/>
      <w:szCs w:val="32"/>
      <w:lang w:val="en-US" w:eastAsia="en-US"/>
    </w:rPr>
  </w:style>
  <w:style w:type="paragraph" w:customStyle="1" w:styleId="affe">
    <w:name w:val="ШТ Центр. надписи"/>
    <w:basedOn w:val="af"/>
    <w:rsid w:val="00AA5327"/>
    <w:pPr>
      <w:spacing w:line="360" w:lineRule="auto"/>
      <w:jc w:val="center"/>
    </w:pPr>
    <w:rPr>
      <w:rFonts w:ascii="Times New Roman" w:hAnsi="Times New Roman"/>
      <w:i w:val="0"/>
      <w:noProof/>
      <w:sz w:val="18"/>
      <w:szCs w:val="18"/>
    </w:rPr>
  </w:style>
  <w:style w:type="paragraph" w:customStyle="1" w:styleId="Normaltable">
    <w:name w:val="Normal_table"/>
    <w:basedOn w:val="af"/>
    <w:rsid w:val="00AA5327"/>
    <w:pPr>
      <w:spacing w:after="120"/>
      <w:jc w:val="left"/>
    </w:pPr>
    <w:rPr>
      <w:rFonts w:ascii="Times New Roman" w:hAnsi="Times New Roman"/>
      <w:i w:val="0"/>
      <w:sz w:val="24"/>
      <w:szCs w:val="24"/>
    </w:rPr>
  </w:style>
  <w:style w:type="character" w:customStyle="1" w:styleId="DocumentMapChar1">
    <w:name w:val="Document Map Char1"/>
    <w:semiHidden/>
    <w:locked/>
    <w:rsid w:val="00AA5327"/>
    <w:rPr>
      <w:rFonts w:ascii="Tahoma" w:hAnsi="Tahoma"/>
      <w:sz w:val="16"/>
      <w:lang w:val="ru-RU" w:eastAsia="ru-RU"/>
    </w:rPr>
  </w:style>
  <w:style w:type="paragraph" w:styleId="42">
    <w:name w:val="toc 4"/>
    <w:basedOn w:val="af"/>
    <w:next w:val="af"/>
    <w:autoRedefine/>
    <w:uiPriority w:val="39"/>
    <w:rsid w:val="00AA5327"/>
    <w:pPr>
      <w:spacing w:line="360" w:lineRule="auto"/>
      <w:ind w:left="720" w:firstLine="720"/>
      <w:jc w:val="left"/>
    </w:pPr>
    <w:rPr>
      <w:rFonts w:ascii="Calibri" w:hAnsi="Calibri"/>
      <w:i w:val="0"/>
      <w:sz w:val="18"/>
      <w:szCs w:val="18"/>
    </w:rPr>
  </w:style>
  <w:style w:type="paragraph" w:styleId="53">
    <w:name w:val="toc 5"/>
    <w:basedOn w:val="af"/>
    <w:next w:val="af"/>
    <w:autoRedefine/>
    <w:uiPriority w:val="39"/>
    <w:rsid w:val="00AA5327"/>
    <w:pPr>
      <w:spacing w:line="360" w:lineRule="auto"/>
      <w:ind w:left="960" w:firstLine="720"/>
      <w:jc w:val="left"/>
    </w:pPr>
    <w:rPr>
      <w:rFonts w:ascii="Calibri" w:hAnsi="Calibri"/>
      <w:i w:val="0"/>
      <w:sz w:val="18"/>
      <w:szCs w:val="18"/>
    </w:rPr>
  </w:style>
  <w:style w:type="paragraph" w:styleId="61">
    <w:name w:val="toc 6"/>
    <w:basedOn w:val="af"/>
    <w:next w:val="af"/>
    <w:autoRedefine/>
    <w:uiPriority w:val="39"/>
    <w:rsid w:val="00AA5327"/>
    <w:pPr>
      <w:spacing w:line="360" w:lineRule="auto"/>
      <w:ind w:left="1200" w:firstLine="720"/>
      <w:jc w:val="left"/>
    </w:pPr>
    <w:rPr>
      <w:rFonts w:ascii="Calibri" w:hAnsi="Calibri"/>
      <w:i w:val="0"/>
      <w:sz w:val="18"/>
      <w:szCs w:val="18"/>
    </w:rPr>
  </w:style>
  <w:style w:type="paragraph" w:styleId="71">
    <w:name w:val="toc 7"/>
    <w:basedOn w:val="af"/>
    <w:next w:val="af"/>
    <w:autoRedefine/>
    <w:uiPriority w:val="39"/>
    <w:rsid w:val="00AA5327"/>
    <w:pPr>
      <w:spacing w:line="360" w:lineRule="auto"/>
      <w:ind w:left="1440" w:firstLine="720"/>
      <w:jc w:val="left"/>
    </w:pPr>
    <w:rPr>
      <w:rFonts w:ascii="Calibri" w:hAnsi="Calibri"/>
      <w:i w:val="0"/>
      <w:sz w:val="18"/>
      <w:szCs w:val="18"/>
    </w:rPr>
  </w:style>
  <w:style w:type="paragraph" w:styleId="81">
    <w:name w:val="toc 8"/>
    <w:basedOn w:val="af"/>
    <w:next w:val="af"/>
    <w:autoRedefine/>
    <w:uiPriority w:val="39"/>
    <w:rsid w:val="00AA5327"/>
    <w:pPr>
      <w:spacing w:line="360" w:lineRule="auto"/>
      <w:ind w:left="1680" w:firstLine="720"/>
      <w:jc w:val="left"/>
    </w:pPr>
    <w:rPr>
      <w:rFonts w:ascii="Calibri" w:hAnsi="Calibri"/>
      <w:i w:val="0"/>
      <w:sz w:val="18"/>
      <w:szCs w:val="18"/>
    </w:rPr>
  </w:style>
  <w:style w:type="paragraph" w:styleId="91">
    <w:name w:val="toc 9"/>
    <w:basedOn w:val="af"/>
    <w:next w:val="af"/>
    <w:autoRedefine/>
    <w:uiPriority w:val="39"/>
    <w:rsid w:val="00AA5327"/>
    <w:pPr>
      <w:spacing w:line="360" w:lineRule="auto"/>
      <w:ind w:left="1920" w:firstLine="720"/>
      <w:jc w:val="left"/>
    </w:pPr>
    <w:rPr>
      <w:rFonts w:ascii="Calibri" w:hAnsi="Calibri"/>
      <w:i w:val="0"/>
      <w:sz w:val="18"/>
      <w:szCs w:val="18"/>
    </w:rPr>
  </w:style>
  <w:style w:type="paragraph" w:customStyle="1" w:styleId="Headingdontincludeintabofcont">
    <w:name w:val="Heading_dont_include_in_tab_of_cont"/>
    <w:basedOn w:val="af"/>
    <w:next w:val="af"/>
    <w:rsid w:val="00AA5327"/>
    <w:pPr>
      <w:pageBreakBefore/>
      <w:spacing w:after="120" w:line="360" w:lineRule="auto"/>
      <w:ind w:firstLine="720"/>
      <w:jc w:val="center"/>
    </w:pPr>
    <w:rPr>
      <w:rFonts w:ascii="Arial" w:hAnsi="Arial" w:cs="Arial"/>
      <w:b/>
      <w:bCs/>
      <w:i w:val="0"/>
      <w:caps/>
      <w:sz w:val="24"/>
      <w:szCs w:val="24"/>
    </w:rPr>
  </w:style>
  <w:style w:type="paragraph" w:customStyle="1" w:styleId="Imagestyle">
    <w:name w:val="Image_style"/>
    <w:basedOn w:val="af"/>
    <w:next w:val="afd"/>
    <w:rsid w:val="00AA5327"/>
    <w:pPr>
      <w:keepNext/>
      <w:spacing w:line="360" w:lineRule="auto"/>
      <w:jc w:val="center"/>
    </w:pPr>
    <w:rPr>
      <w:rFonts w:ascii="Times New Roman" w:hAnsi="Times New Roman"/>
      <w:i w:val="0"/>
      <w:sz w:val="24"/>
      <w:szCs w:val="24"/>
      <w:lang w:val="en-US"/>
    </w:rPr>
  </w:style>
  <w:style w:type="table" w:styleId="afff">
    <w:name w:val="Table Grid"/>
    <w:basedOn w:val="af1"/>
    <w:uiPriority w:val="59"/>
    <w:rsid w:val="00AA5327"/>
    <w:rPr>
      <w:lang w:eastAsia="ru-RU"/>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aptiontable">
    <w:name w:val="Caption_table"/>
    <w:basedOn w:val="afd"/>
    <w:rsid w:val="00AA5327"/>
    <w:pPr>
      <w:keepNext/>
      <w:spacing w:after="240"/>
      <w:jc w:val="left"/>
    </w:pPr>
    <w:rPr>
      <w:b/>
      <w:bCs w:val="0"/>
      <w:i/>
      <w:szCs w:val="24"/>
    </w:rPr>
  </w:style>
  <w:style w:type="paragraph" w:customStyle="1" w:styleId="listNumberred">
    <w:name w:val="list_Numberred"/>
    <w:basedOn w:val="afa"/>
    <w:rsid w:val="00167C1A"/>
    <w:pPr>
      <w:numPr>
        <w:numId w:val="48"/>
      </w:numPr>
      <w:ind w:left="851" w:firstLine="0"/>
      <w:jc w:val="left"/>
    </w:pPr>
    <w:rPr>
      <w:szCs w:val="24"/>
    </w:rPr>
  </w:style>
  <w:style w:type="paragraph" w:customStyle="1" w:styleId="phBullet">
    <w:name w:val="ph_Bullet"/>
    <w:basedOn w:val="af"/>
    <w:link w:val="phBulletCharChar"/>
    <w:rsid w:val="00AA5327"/>
    <w:pPr>
      <w:numPr>
        <w:numId w:val="4"/>
      </w:numPr>
      <w:tabs>
        <w:tab w:val="left" w:pos="284"/>
      </w:tabs>
      <w:spacing w:before="40"/>
      <w:jc w:val="left"/>
    </w:pPr>
    <w:rPr>
      <w:rFonts w:ascii="Times New Roman" w:hAnsi="Times New Roman"/>
      <w:i w:val="0"/>
      <w:sz w:val="24"/>
      <w:szCs w:val="24"/>
    </w:rPr>
  </w:style>
  <w:style w:type="paragraph" w:customStyle="1" w:styleId="10">
    <w:name w:val="Перечисление_1_уровень_цифра"/>
    <w:basedOn w:val="af"/>
    <w:rsid w:val="00A1254B"/>
    <w:pPr>
      <w:numPr>
        <w:numId w:val="5"/>
      </w:numPr>
      <w:spacing w:line="360" w:lineRule="auto"/>
      <w:ind w:left="1276" w:hanging="425"/>
    </w:pPr>
    <w:rPr>
      <w:rFonts w:ascii="Times New Roman" w:hAnsi="Times New Roman"/>
      <w:i w:val="0"/>
      <w:szCs w:val="24"/>
      <w:lang w:eastAsia="en-US"/>
    </w:rPr>
  </w:style>
  <w:style w:type="paragraph" w:customStyle="1" w:styleId="afff0">
    <w:name w:val="Перечисление_ненумерованное"/>
    <w:basedOn w:val="af"/>
    <w:link w:val="Char0"/>
    <w:rsid w:val="00AA5327"/>
    <w:pPr>
      <w:tabs>
        <w:tab w:val="left" w:pos="284"/>
      </w:tabs>
      <w:spacing w:before="60" w:after="60"/>
      <w:ind w:left="1080" w:hanging="360"/>
      <w:jc w:val="left"/>
    </w:pPr>
    <w:rPr>
      <w:rFonts w:ascii="Times New Roman" w:hAnsi="Times New Roman"/>
      <w:i w:val="0"/>
      <w:sz w:val="24"/>
      <w:szCs w:val="24"/>
    </w:rPr>
  </w:style>
  <w:style w:type="character" w:customStyle="1" w:styleId="Char0">
    <w:name w:val="Перечисление_ненумерованное Char"/>
    <w:link w:val="afff0"/>
    <w:locked/>
    <w:rsid w:val="00AA5327"/>
    <w:rPr>
      <w:sz w:val="24"/>
      <w:lang w:val="ru-RU" w:eastAsia="ru-RU"/>
    </w:rPr>
  </w:style>
  <w:style w:type="paragraph" w:customStyle="1" w:styleId="23">
    <w:name w:val="Перечисление_2_уровень_буква"/>
    <w:basedOn w:val="10"/>
    <w:rsid w:val="00AA5327"/>
    <w:pPr>
      <w:numPr>
        <w:numId w:val="6"/>
      </w:numPr>
    </w:pPr>
  </w:style>
  <w:style w:type="paragraph" w:customStyle="1" w:styleId="CaptionImage">
    <w:name w:val="Caption_Image"/>
    <w:basedOn w:val="afd"/>
    <w:rsid w:val="00E14937"/>
    <w:pPr>
      <w:spacing w:before="40" w:after="240"/>
    </w:pPr>
  </w:style>
  <w:style w:type="character" w:customStyle="1" w:styleId="phBulletCharChar">
    <w:name w:val="ph_Bullet Char Char"/>
    <w:link w:val="phBullet"/>
    <w:locked/>
    <w:rsid w:val="00AA5327"/>
    <w:rPr>
      <w:sz w:val="24"/>
      <w:szCs w:val="24"/>
      <w:lang w:eastAsia="ru-RU"/>
    </w:rPr>
  </w:style>
  <w:style w:type="table" w:styleId="afff1">
    <w:name w:val="Table Professional"/>
    <w:basedOn w:val="af1"/>
    <w:rsid w:val="00AA5327"/>
    <w:pPr>
      <w:spacing w:before="40"/>
    </w:pPr>
    <w:rPr>
      <w:lang w:eastAsia="ru-RU"/>
    </w:rPr>
    <w:tblPr>
      <w:tblInd w:w="0" w:type="nil"/>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paragraph" w:customStyle="1" w:styleId="TableHead">
    <w:name w:val="Table Head"/>
    <w:basedOn w:val="af"/>
    <w:next w:val="af"/>
    <w:autoRedefine/>
    <w:rsid w:val="00AA5327"/>
    <w:pPr>
      <w:suppressAutoHyphens/>
      <w:spacing w:before="120" w:after="60"/>
      <w:jc w:val="center"/>
    </w:pPr>
    <w:rPr>
      <w:rFonts w:ascii="Times New Roman" w:hAnsi="Times New Roman"/>
      <w:b/>
      <w:i w:val="0"/>
      <w:sz w:val="20"/>
      <w:lang w:val="en-GB" w:eastAsia="he-IL" w:bidi="he-IL"/>
    </w:rPr>
  </w:style>
  <w:style w:type="paragraph" w:customStyle="1" w:styleId="afff2">
    <w:name w:val="ШТ Лев.надписи"/>
    <w:rsid w:val="00AA5327"/>
    <w:rPr>
      <w:noProof/>
      <w:sz w:val="18"/>
      <w:szCs w:val="18"/>
      <w:lang w:val="en-US" w:eastAsia="en-US"/>
    </w:rPr>
  </w:style>
  <w:style w:type="paragraph" w:customStyle="1" w:styleId="afff3">
    <w:name w:val="ШТ Фирма"/>
    <w:rsid w:val="00AA5327"/>
    <w:pPr>
      <w:spacing w:before="240"/>
      <w:jc w:val="center"/>
    </w:pPr>
    <w:rPr>
      <w:b/>
      <w:bCs/>
      <w:noProof/>
      <w:sz w:val="32"/>
      <w:szCs w:val="32"/>
      <w:lang w:val="en-US" w:eastAsia="en-US"/>
    </w:rPr>
  </w:style>
  <w:style w:type="paragraph" w:styleId="afff4">
    <w:name w:val="table of figures"/>
    <w:basedOn w:val="af"/>
    <w:next w:val="af"/>
    <w:semiHidden/>
    <w:rsid w:val="00AA5327"/>
    <w:pPr>
      <w:spacing w:before="40"/>
      <w:ind w:left="480" w:hanging="480"/>
      <w:jc w:val="left"/>
    </w:pPr>
    <w:rPr>
      <w:rFonts w:ascii="Times New Roman" w:hAnsi="Times New Roman"/>
      <w:i w:val="0"/>
      <w:sz w:val="24"/>
      <w:szCs w:val="24"/>
    </w:rPr>
  </w:style>
  <w:style w:type="paragraph" w:styleId="afff5">
    <w:name w:val="table of authorities"/>
    <w:basedOn w:val="af"/>
    <w:next w:val="af"/>
    <w:semiHidden/>
    <w:rsid w:val="00AA5327"/>
    <w:pPr>
      <w:spacing w:before="40"/>
      <w:ind w:left="240" w:hanging="240"/>
      <w:jc w:val="left"/>
    </w:pPr>
    <w:rPr>
      <w:rFonts w:ascii="Times New Roman" w:hAnsi="Times New Roman"/>
      <w:i w:val="0"/>
      <w:sz w:val="24"/>
      <w:szCs w:val="24"/>
    </w:rPr>
  </w:style>
  <w:style w:type="paragraph" w:customStyle="1" w:styleId="afff6">
    <w:name w:val="титульний лист выделенный"/>
    <w:basedOn w:val="afff7"/>
    <w:rsid w:val="00AA5327"/>
    <w:rPr>
      <w:b/>
      <w:bCs/>
      <w:sz w:val="28"/>
    </w:rPr>
  </w:style>
  <w:style w:type="paragraph" w:customStyle="1" w:styleId="afff8">
    <w:name w:val="титульный лист выделенный норм"/>
    <w:basedOn w:val="afff6"/>
    <w:rsid w:val="00AA5327"/>
    <w:pPr>
      <w:jc w:val="center"/>
    </w:pPr>
    <w:rPr>
      <w:b w:val="0"/>
    </w:rPr>
  </w:style>
  <w:style w:type="paragraph" w:customStyle="1" w:styleId="CaptionTable0">
    <w:name w:val="Caption_Table"/>
    <w:basedOn w:val="afd"/>
    <w:link w:val="CaptionTableChar"/>
    <w:rsid w:val="00AA5327"/>
    <w:pPr>
      <w:spacing w:before="40" w:after="240"/>
      <w:jc w:val="right"/>
    </w:pPr>
    <w:rPr>
      <w:b/>
      <w:sz w:val="20"/>
    </w:rPr>
  </w:style>
  <w:style w:type="paragraph" w:customStyle="1" w:styleId="afff7">
    <w:name w:val="титульний лист текст"/>
    <w:basedOn w:val="af"/>
    <w:link w:val="CharChar"/>
    <w:rsid w:val="00AA5327"/>
    <w:pPr>
      <w:spacing w:before="40" w:after="120" w:line="360" w:lineRule="auto"/>
      <w:jc w:val="left"/>
    </w:pPr>
    <w:rPr>
      <w:rFonts w:ascii="Times New Roman" w:hAnsi="Times New Roman"/>
      <w:i w:val="0"/>
      <w:sz w:val="24"/>
      <w:szCs w:val="24"/>
    </w:rPr>
  </w:style>
  <w:style w:type="paragraph" w:customStyle="1" w:styleId="afff9">
    <w:name w:val="лист согласования"/>
    <w:basedOn w:val="af"/>
    <w:rsid w:val="00AA5327"/>
    <w:pPr>
      <w:spacing w:before="40" w:after="120"/>
      <w:jc w:val="left"/>
    </w:pPr>
    <w:rPr>
      <w:rFonts w:ascii="Arial" w:hAnsi="Arial"/>
      <w:i w:val="0"/>
      <w:sz w:val="24"/>
      <w:szCs w:val="24"/>
    </w:rPr>
  </w:style>
  <w:style w:type="paragraph" w:customStyle="1" w:styleId="afffa">
    <w:name w:val="титульний лист подчеркнутый"/>
    <w:basedOn w:val="afff7"/>
    <w:link w:val="CharChar0"/>
    <w:rsid w:val="00AA5327"/>
    <w:rPr>
      <w:u w:val="single"/>
    </w:rPr>
  </w:style>
  <w:style w:type="character" w:customStyle="1" w:styleId="CharChar">
    <w:name w:val="титульний лист текст Char Char"/>
    <w:link w:val="afff7"/>
    <w:locked/>
    <w:rsid w:val="00AA5327"/>
    <w:rPr>
      <w:sz w:val="24"/>
      <w:lang w:val="ru-RU" w:eastAsia="ru-RU"/>
    </w:rPr>
  </w:style>
  <w:style w:type="character" w:customStyle="1" w:styleId="CharChar0">
    <w:name w:val="титульний лист подчеркнутый Char Char"/>
    <w:link w:val="afffa"/>
    <w:locked/>
    <w:rsid w:val="00AA5327"/>
    <w:rPr>
      <w:sz w:val="24"/>
      <w:u w:val="single"/>
      <w:lang w:val="ru-RU" w:eastAsia="ru-RU"/>
    </w:rPr>
  </w:style>
  <w:style w:type="character" w:styleId="afffb">
    <w:name w:val="FollowedHyperlink"/>
    <w:rsid w:val="00AA5327"/>
    <w:rPr>
      <w:color w:val="800080"/>
      <w:u w:val="single"/>
    </w:rPr>
  </w:style>
  <w:style w:type="table" w:styleId="54">
    <w:name w:val="Table Grid 5"/>
    <w:basedOn w:val="af1"/>
    <w:rsid w:val="00AA5327"/>
    <w:pPr>
      <w:spacing w:before="40"/>
    </w:pPr>
    <w:rPr>
      <w:lang w:eastAsia="ru-RU"/>
    </w:rPr>
    <w:tblPr>
      <w:tblInd w:w="0" w:type="nil"/>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paragraph" w:styleId="afffc">
    <w:name w:val="annotation subject"/>
    <w:basedOn w:val="affb"/>
    <w:next w:val="affb"/>
    <w:link w:val="afffd"/>
    <w:semiHidden/>
    <w:rsid w:val="00AA5327"/>
    <w:rPr>
      <w:b/>
      <w:bCs/>
    </w:rPr>
  </w:style>
  <w:style w:type="character" w:customStyle="1" w:styleId="afffd">
    <w:name w:val="Тема примечания Знак"/>
    <w:link w:val="afffc"/>
    <w:locked/>
    <w:rsid w:val="00AA5327"/>
    <w:rPr>
      <w:b/>
      <w:lang w:val="ru-RU" w:eastAsia="ru-RU"/>
    </w:rPr>
  </w:style>
  <w:style w:type="table" w:styleId="16">
    <w:name w:val="Table Classic 1"/>
    <w:basedOn w:val="af1"/>
    <w:rsid w:val="00AA5327"/>
    <w:pPr>
      <w:spacing w:before="40"/>
    </w:pPr>
    <w:rPr>
      <w:lang w:eastAsia="ru-RU"/>
    </w:rPr>
    <w:tblPr>
      <w:tblInd w:w="0" w:type="nil"/>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paragraph" w:customStyle="1" w:styleId="12">
    <w:name w:val="Перечисление_1_уровень_буква"/>
    <w:basedOn w:val="af"/>
    <w:rsid w:val="00AA5327"/>
    <w:pPr>
      <w:numPr>
        <w:numId w:val="10"/>
      </w:numPr>
      <w:jc w:val="left"/>
    </w:pPr>
    <w:rPr>
      <w:rFonts w:ascii="Times New Roman" w:hAnsi="Times New Roman"/>
      <w:i w:val="0"/>
      <w:sz w:val="24"/>
      <w:szCs w:val="24"/>
    </w:rPr>
  </w:style>
  <w:style w:type="paragraph" w:customStyle="1" w:styleId="Revision1">
    <w:name w:val="Revision1"/>
    <w:hidden/>
    <w:semiHidden/>
    <w:rsid w:val="00AA5327"/>
    <w:rPr>
      <w:sz w:val="24"/>
      <w:szCs w:val="24"/>
      <w:lang w:eastAsia="ru-RU"/>
    </w:rPr>
  </w:style>
  <w:style w:type="paragraph" w:customStyle="1" w:styleId="a7">
    <w:name w:val="Перечисление"/>
    <w:basedOn w:val="af"/>
    <w:rsid w:val="00AA5327"/>
    <w:pPr>
      <w:widowControl w:val="0"/>
      <w:numPr>
        <w:numId w:val="9"/>
      </w:numPr>
      <w:suppressLineNumbers/>
      <w:suppressAutoHyphens/>
      <w:spacing w:before="80" w:after="40"/>
      <w:jc w:val="left"/>
    </w:pPr>
    <w:rPr>
      <w:rFonts w:ascii="Times New Roman" w:hAnsi="Times New Roman"/>
      <w:i w:val="0"/>
      <w:sz w:val="20"/>
      <w:lang w:eastAsia="en-US"/>
    </w:rPr>
  </w:style>
  <w:style w:type="table" w:customStyle="1" w:styleId="Style1">
    <w:name w:val="Style1"/>
    <w:rsid w:val="00AA5327"/>
    <w:rPr>
      <w:lang w:eastAsia="ru-RU"/>
    </w:rPr>
    <w:tblPr>
      <w:tblBorders>
        <w:top w:val="single" w:sz="4" w:space="0" w:color="auto"/>
        <w:left w:val="single" w:sz="4" w:space="0" w:color="auto"/>
        <w:bottom w:val="single" w:sz="4" w:space="0" w:color="auto"/>
        <w:right w:val="single" w:sz="4" w:space="0" w:color="auto"/>
      </w:tblBorders>
      <w:tblCellMar>
        <w:top w:w="0" w:type="dxa"/>
        <w:left w:w="108" w:type="dxa"/>
        <w:bottom w:w="0" w:type="dxa"/>
        <w:right w:w="108" w:type="dxa"/>
      </w:tblCellMar>
    </w:tblPr>
  </w:style>
  <w:style w:type="paragraph" w:customStyle="1" w:styleId="afffe">
    <w:name w:val="Примечание"/>
    <w:basedOn w:val="af"/>
    <w:rsid w:val="00AA5327"/>
    <w:pPr>
      <w:spacing w:before="120" w:after="120"/>
      <w:jc w:val="left"/>
    </w:pPr>
    <w:rPr>
      <w:rFonts w:ascii="Times New Roman" w:hAnsi="Times New Roman"/>
      <w:i w:val="0"/>
      <w:sz w:val="20"/>
      <w:szCs w:val="24"/>
    </w:rPr>
  </w:style>
  <w:style w:type="paragraph" w:styleId="affff">
    <w:name w:val="Normal Indent"/>
    <w:basedOn w:val="af"/>
    <w:rsid w:val="00AA5327"/>
    <w:pPr>
      <w:widowControl w:val="0"/>
      <w:spacing w:before="120" w:after="120" w:line="240" w:lineRule="atLeast"/>
      <w:ind w:left="720"/>
    </w:pPr>
    <w:rPr>
      <w:rFonts w:ascii="Times New Roman" w:hAnsi="Times New Roman"/>
      <w:i w:val="0"/>
      <w:sz w:val="20"/>
      <w:lang w:val="en-US" w:eastAsia="en-US"/>
    </w:rPr>
  </w:style>
  <w:style w:type="paragraph" w:customStyle="1" w:styleId="TableText">
    <w:name w:val="Table Text"/>
    <w:basedOn w:val="af"/>
    <w:link w:val="TableTextCharChar"/>
    <w:autoRedefine/>
    <w:rsid w:val="00AA5327"/>
    <w:pPr>
      <w:spacing w:before="60" w:after="60"/>
    </w:pPr>
    <w:rPr>
      <w:rFonts w:ascii="Times New Roman" w:hAnsi="Times New Roman"/>
      <w:i w:val="0"/>
      <w:sz w:val="18"/>
      <w:lang w:val="en-GB" w:eastAsia="es-ES"/>
    </w:rPr>
  </w:style>
  <w:style w:type="character" w:customStyle="1" w:styleId="TableTextCharChar">
    <w:name w:val="Table Text Char Char"/>
    <w:link w:val="TableText"/>
    <w:locked/>
    <w:rsid w:val="00AA5327"/>
    <w:rPr>
      <w:sz w:val="18"/>
      <w:lang w:val="en-GB" w:eastAsia="es-ES"/>
    </w:rPr>
  </w:style>
  <w:style w:type="paragraph" w:customStyle="1" w:styleId="ae">
    <w:name w:val="Отступ"/>
    <w:basedOn w:val="af"/>
    <w:rsid w:val="00AA5327"/>
    <w:pPr>
      <w:widowControl w:val="0"/>
      <w:numPr>
        <w:numId w:val="15"/>
      </w:numPr>
      <w:spacing w:before="60" w:line="240" w:lineRule="atLeast"/>
    </w:pPr>
    <w:rPr>
      <w:rFonts w:ascii="Times New Roman" w:hAnsi="Times New Roman"/>
      <w:i w:val="0"/>
      <w:sz w:val="24"/>
      <w:szCs w:val="24"/>
      <w:lang w:eastAsia="en-US"/>
    </w:rPr>
  </w:style>
  <w:style w:type="paragraph" w:styleId="26">
    <w:name w:val="List Bullet 2"/>
    <w:basedOn w:val="af"/>
    <w:link w:val="27"/>
    <w:rsid w:val="00AA5327"/>
    <w:pPr>
      <w:ind w:left="566" w:hanging="283"/>
    </w:pPr>
    <w:rPr>
      <w:rFonts w:ascii="Times New Roman" w:hAnsi="Times New Roman"/>
      <w:i w:val="0"/>
    </w:rPr>
  </w:style>
  <w:style w:type="paragraph" w:customStyle="1" w:styleId="ToDO">
    <w:name w:val="ToDO"/>
    <w:basedOn w:val="af"/>
    <w:rsid w:val="00AA5327"/>
    <w:pPr>
      <w:spacing w:before="120" w:after="120"/>
    </w:pPr>
    <w:rPr>
      <w:rFonts w:ascii="Times New Roman" w:hAnsi="Times New Roman"/>
      <w:i w:val="0"/>
      <w:color w:val="FF0000"/>
      <w:sz w:val="24"/>
      <w:szCs w:val="24"/>
      <w:lang w:val="en-US"/>
    </w:rPr>
  </w:style>
  <w:style w:type="paragraph" w:customStyle="1" w:styleId="BigHeader">
    <w:name w:val="Big Header"/>
    <w:basedOn w:val="af"/>
    <w:autoRedefine/>
    <w:rsid w:val="00AA5327"/>
    <w:pPr>
      <w:spacing w:before="120" w:after="120"/>
      <w:jc w:val="right"/>
    </w:pPr>
    <w:rPr>
      <w:rFonts w:ascii="Times New Roman" w:hAnsi="Times New Roman"/>
      <w:i w:val="0"/>
      <w:sz w:val="24"/>
      <w:szCs w:val="24"/>
    </w:rPr>
  </w:style>
  <w:style w:type="paragraph" w:customStyle="1" w:styleId="120">
    <w:name w:val="Абзац 12"/>
    <w:basedOn w:val="af"/>
    <w:rsid w:val="00AA5327"/>
    <w:pPr>
      <w:spacing w:before="120" w:after="120"/>
      <w:ind w:firstLine="851"/>
    </w:pPr>
    <w:rPr>
      <w:rFonts w:ascii="Times New Roman" w:hAnsi="Times New Roman"/>
      <w:i w:val="0"/>
      <w:sz w:val="24"/>
      <w:szCs w:val="24"/>
    </w:rPr>
  </w:style>
  <w:style w:type="paragraph" w:customStyle="1" w:styleId="121">
    <w:name w:val="Абзац 12 синий"/>
    <w:basedOn w:val="120"/>
    <w:rsid w:val="00AA5327"/>
    <w:rPr>
      <w:color w:val="0000FF"/>
    </w:rPr>
  </w:style>
  <w:style w:type="paragraph" w:customStyle="1" w:styleId="affff0">
    <w:name w:val="ПЕРЕЧЕНЬ"/>
    <w:basedOn w:val="af"/>
    <w:rsid w:val="00AA5327"/>
    <w:pPr>
      <w:pageBreakBefore/>
      <w:spacing w:before="240" w:after="240"/>
      <w:jc w:val="center"/>
      <w:outlineLvl w:val="0"/>
    </w:pPr>
    <w:rPr>
      <w:rFonts w:ascii="Garamond" w:hAnsi="Garamond"/>
      <w:b/>
      <w:i w:val="0"/>
      <w:caps/>
      <w:sz w:val="36"/>
    </w:rPr>
  </w:style>
  <w:style w:type="paragraph" w:customStyle="1" w:styleId="ac">
    <w:name w:val="Перечень А"/>
    <w:basedOn w:val="af"/>
    <w:rsid w:val="00AA5327"/>
    <w:pPr>
      <w:numPr>
        <w:ilvl w:val="1"/>
        <w:numId w:val="16"/>
      </w:numPr>
      <w:tabs>
        <w:tab w:val="clear" w:pos="1588"/>
        <w:tab w:val="left" w:pos="1134"/>
        <w:tab w:val="num" w:pos="1211"/>
      </w:tabs>
      <w:spacing w:before="120" w:after="120"/>
      <w:ind w:left="1134" w:hanging="283"/>
    </w:pPr>
    <w:rPr>
      <w:rFonts w:ascii="Times New Roman" w:hAnsi="Times New Roman"/>
      <w:i w:val="0"/>
      <w:sz w:val="24"/>
    </w:rPr>
  </w:style>
  <w:style w:type="paragraph" w:customStyle="1" w:styleId="affff1">
    <w:name w:val="Перечень АА"/>
    <w:basedOn w:val="ac"/>
    <w:rsid w:val="00AA5327"/>
    <w:pPr>
      <w:tabs>
        <w:tab w:val="clear" w:pos="1134"/>
        <w:tab w:val="clear" w:pos="1211"/>
      </w:tabs>
      <w:spacing w:before="0" w:after="0" w:line="360" w:lineRule="auto"/>
      <w:ind w:left="0" w:firstLine="720"/>
      <w:jc w:val="left"/>
    </w:pPr>
    <w:rPr>
      <w:szCs w:val="24"/>
    </w:rPr>
  </w:style>
  <w:style w:type="paragraph" w:customStyle="1" w:styleId="affff2">
    <w:name w:val="Подзаголовок приложения"/>
    <w:next w:val="af"/>
    <w:rsid w:val="00AA5327"/>
    <w:pPr>
      <w:pageBreakBefore/>
      <w:tabs>
        <w:tab w:val="num" w:pos="2088"/>
      </w:tabs>
      <w:spacing w:after="120"/>
      <w:ind w:left="360" w:hanging="72"/>
      <w:jc w:val="right"/>
      <w:outlineLvl w:val="1"/>
    </w:pPr>
    <w:rPr>
      <w:rFonts w:ascii="Garamond" w:hAnsi="Garamond"/>
      <w:b/>
      <w:caps/>
      <w:noProof/>
      <w:sz w:val="28"/>
      <w:lang w:eastAsia="ru-RU"/>
    </w:rPr>
  </w:style>
  <w:style w:type="paragraph" w:customStyle="1" w:styleId="affff3">
    <w:name w:val="Текст таблицы"/>
    <w:basedOn w:val="120"/>
    <w:rsid w:val="00AA5327"/>
    <w:pPr>
      <w:ind w:firstLine="0"/>
      <w:jc w:val="left"/>
    </w:pPr>
  </w:style>
  <w:style w:type="paragraph" w:customStyle="1" w:styleId="affff4">
    <w:name w:val="Содержание"/>
    <w:basedOn w:val="af"/>
    <w:next w:val="af"/>
    <w:rsid w:val="00AA5327"/>
    <w:pPr>
      <w:pageBreakBefore/>
      <w:spacing w:before="240" w:after="240"/>
      <w:jc w:val="center"/>
    </w:pPr>
    <w:rPr>
      <w:rFonts w:ascii="Garamond" w:hAnsi="Garamond"/>
      <w:b/>
      <w:i w:val="0"/>
      <w:caps/>
      <w:sz w:val="36"/>
    </w:rPr>
  </w:style>
  <w:style w:type="character" w:styleId="affff5">
    <w:name w:val="page number"/>
    <w:rsid w:val="00AA5327"/>
    <w:rPr>
      <w:rFonts w:cs="Times New Roman"/>
    </w:rPr>
  </w:style>
  <w:style w:type="paragraph" w:customStyle="1" w:styleId="17">
    <w:name w:val="Нумерованный 1"/>
    <w:basedOn w:val="af"/>
    <w:rsid w:val="00AA5327"/>
    <w:pPr>
      <w:tabs>
        <w:tab w:val="left" w:pos="720"/>
        <w:tab w:val="num" w:pos="936"/>
      </w:tabs>
      <w:spacing w:before="120" w:after="120"/>
    </w:pPr>
    <w:rPr>
      <w:rFonts w:ascii="Times New Roman" w:hAnsi="Times New Roman"/>
      <w:i w:val="0"/>
      <w:szCs w:val="24"/>
    </w:rPr>
  </w:style>
  <w:style w:type="character" w:customStyle="1" w:styleId="afb">
    <w:name w:val="Основной текст Знак"/>
    <w:link w:val="afa"/>
    <w:locked/>
    <w:rsid w:val="00EF65AC"/>
    <w:rPr>
      <w:sz w:val="24"/>
      <w:lang w:val="ru-RU" w:eastAsia="ru-RU"/>
    </w:rPr>
  </w:style>
  <w:style w:type="paragraph" w:styleId="affff6">
    <w:name w:val="footnote text"/>
    <w:basedOn w:val="af"/>
    <w:link w:val="affff7"/>
    <w:uiPriority w:val="99"/>
    <w:rsid w:val="00AA5327"/>
    <w:pPr>
      <w:spacing w:before="120" w:after="120"/>
    </w:pPr>
    <w:rPr>
      <w:rFonts w:ascii="Times New Roman" w:hAnsi="Times New Roman"/>
      <w:i w:val="0"/>
      <w:sz w:val="24"/>
      <w:szCs w:val="24"/>
    </w:rPr>
  </w:style>
  <w:style w:type="character" w:customStyle="1" w:styleId="affff7">
    <w:name w:val="Текст сноски Знак"/>
    <w:link w:val="affff6"/>
    <w:uiPriority w:val="99"/>
    <w:locked/>
    <w:rsid w:val="00AA5327"/>
    <w:rPr>
      <w:sz w:val="24"/>
      <w:lang w:val="ru-RU" w:eastAsia="ru-RU"/>
    </w:rPr>
  </w:style>
  <w:style w:type="paragraph" w:styleId="28">
    <w:name w:val="Body Text 2"/>
    <w:basedOn w:val="af"/>
    <w:link w:val="29"/>
    <w:rsid w:val="00AA5327"/>
    <w:pPr>
      <w:spacing w:before="120" w:after="120"/>
    </w:pPr>
    <w:rPr>
      <w:rFonts w:ascii="Times New Roman" w:hAnsi="Times New Roman"/>
      <w:i w:val="0"/>
      <w:color w:val="0000FF"/>
      <w:sz w:val="24"/>
      <w:szCs w:val="24"/>
    </w:rPr>
  </w:style>
  <w:style w:type="character" w:customStyle="1" w:styleId="29">
    <w:name w:val="Основной текст 2 Знак"/>
    <w:link w:val="28"/>
    <w:locked/>
    <w:rsid w:val="00AA5327"/>
    <w:rPr>
      <w:color w:val="0000FF"/>
      <w:sz w:val="24"/>
      <w:lang w:val="ru-RU" w:eastAsia="ru-RU"/>
    </w:rPr>
  </w:style>
  <w:style w:type="paragraph" w:styleId="affff8">
    <w:name w:val="Body Text Indent"/>
    <w:basedOn w:val="af"/>
    <w:link w:val="affff9"/>
    <w:rsid w:val="00AA5327"/>
    <w:pPr>
      <w:spacing w:before="120" w:after="120"/>
      <w:ind w:firstLine="567"/>
    </w:pPr>
    <w:rPr>
      <w:rFonts w:ascii="Times New Roman" w:hAnsi="Times New Roman"/>
      <w:i w:val="0"/>
      <w:sz w:val="24"/>
      <w:szCs w:val="24"/>
    </w:rPr>
  </w:style>
  <w:style w:type="character" w:customStyle="1" w:styleId="affff9">
    <w:name w:val="Основной текст с отступом Знак"/>
    <w:link w:val="affff8"/>
    <w:locked/>
    <w:rsid w:val="00AA5327"/>
    <w:rPr>
      <w:sz w:val="24"/>
      <w:lang w:val="ru-RU" w:eastAsia="ru-RU"/>
    </w:rPr>
  </w:style>
  <w:style w:type="paragraph" w:customStyle="1" w:styleId="NormalWeb1">
    <w:name w:val="Normal (Web)1"/>
    <w:basedOn w:val="af"/>
    <w:rsid w:val="00AA5327"/>
    <w:pPr>
      <w:spacing w:before="100" w:after="100"/>
    </w:pPr>
    <w:rPr>
      <w:rFonts w:ascii="Microsoft Sans Serif" w:hAnsi="Microsoft Sans Serif"/>
      <w:i w:val="0"/>
      <w:sz w:val="18"/>
      <w:szCs w:val="24"/>
    </w:rPr>
  </w:style>
  <w:style w:type="paragraph" w:styleId="affffa">
    <w:name w:val="endnote text"/>
    <w:basedOn w:val="af"/>
    <w:link w:val="affffb"/>
    <w:semiHidden/>
    <w:rsid w:val="00AA5327"/>
    <w:pPr>
      <w:spacing w:before="120" w:after="120"/>
      <w:ind w:firstLine="851"/>
    </w:pPr>
    <w:rPr>
      <w:rFonts w:ascii="TimesET" w:hAnsi="TimesET"/>
      <w:i w:val="0"/>
      <w:color w:val="000000"/>
      <w:sz w:val="20"/>
      <w:szCs w:val="24"/>
    </w:rPr>
  </w:style>
  <w:style w:type="character" w:customStyle="1" w:styleId="affffb">
    <w:name w:val="Текст концевой сноски Знак"/>
    <w:link w:val="affffa"/>
    <w:locked/>
    <w:rsid w:val="00AA5327"/>
    <w:rPr>
      <w:rFonts w:ascii="TimesET" w:hAnsi="TimesET"/>
      <w:color w:val="000000"/>
      <w:sz w:val="24"/>
      <w:lang w:val="ru-RU" w:eastAsia="ru-RU"/>
    </w:rPr>
  </w:style>
  <w:style w:type="paragraph" w:customStyle="1" w:styleId="Normal1">
    <w:name w:val="Normal1"/>
    <w:link w:val="Normal10"/>
    <w:rsid w:val="00FF3AD2"/>
    <w:pPr>
      <w:spacing w:line="360" w:lineRule="auto"/>
      <w:ind w:firstLine="851"/>
    </w:pPr>
    <w:rPr>
      <w:sz w:val="24"/>
      <w:lang w:eastAsia="en-US"/>
    </w:rPr>
  </w:style>
  <w:style w:type="paragraph" w:customStyle="1" w:styleId="size1">
    <w:name w:val="size1"/>
    <w:basedOn w:val="af"/>
    <w:rsid w:val="00AA5327"/>
    <w:pPr>
      <w:spacing w:before="100" w:after="100"/>
    </w:pPr>
    <w:rPr>
      <w:rFonts w:ascii="Times New Roman" w:hAnsi="Times New Roman"/>
      <w:i w:val="0"/>
      <w:sz w:val="24"/>
      <w:szCs w:val="24"/>
    </w:rPr>
  </w:style>
  <w:style w:type="paragraph" w:customStyle="1" w:styleId="122">
    <w:name w:val="Абзац 12 с номером"/>
    <w:basedOn w:val="120"/>
    <w:rsid w:val="00AA5327"/>
    <w:pPr>
      <w:tabs>
        <w:tab w:val="left" w:pos="851"/>
      </w:tabs>
      <w:ind w:firstLine="0"/>
    </w:pPr>
  </w:style>
  <w:style w:type="paragraph" w:customStyle="1" w:styleId="affffc">
    <w:name w:val="Аннотация"/>
    <w:basedOn w:val="affff4"/>
    <w:next w:val="120"/>
    <w:rsid w:val="00AA5327"/>
  </w:style>
  <w:style w:type="paragraph" w:customStyle="1" w:styleId="affffd">
    <w:name w:val="Колонтитул"/>
    <w:basedOn w:val="af"/>
    <w:rsid w:val="00AA5327"/>
    <w:pPr>
      <w:spacing w:before="120" w:after="120"/>
    </w:pPr>
    <w:rPr>
      <w:rFonts w:ascii="Times New Roman" w:hAnsi="Times New Roman"/>
      <w:i w:val="0"/>
      <w:sz w:val="20"/>
      <w:szCs w:val="24"/>
    </w:rPr>
  </w:style>
  <w:style w:type="paragraph" w:customStyle="1" w:styleId="18">
    <w:name w:val="Номер 1"/>
    <w:basedOn w:val="af"/>
    <w:rsid w:val="00AA5327"/>
    <w:pPr>
      <w:tabs>
        <w:tab w:val="left" w:pos="1134"/>
        <w:tab w:val="num" w:pos="1211"/>
      </w:tabs>
      <w:spacing w:before="120" w:after="120"/>
      <w:ind w:left="1134" w:hanging="283"/>
    </w:pPr>
    <w:rPr>
      <w:rFonts w:ascii="Times New Roman" w:hAnsi="Times New Roman"/>
      <w:i w:val="0"/>
      <w:sz w:val="24"/>
      <w:szCs w:val="24"/>
    </w:rPr>
  </w:style>
  <w:style w:type="paragraph" w:customStyle="1" w:styleId="2a">
    <w:name w:val="Номер 2"/>
    <w:basedOn w:val="af"/>
    <w:rsid w:val="00AA5327"/>
    <w:pPr>
      <w:tabs>
        <w:tab w:val="num" w:pos="1588"/>
      </w:tabs>
      <w:spacing w:before="120" w:after="120"/>
      <w:ind w:left="1588" w:hanging="454"/>
    </w:pPr>
    <w:rPr>
      <w:rFonts w:ascii="Times New Roman" w:hAnsi="Times New Roman"/>
      <w:i w:val="0"/>
      <w:sz w:val="24"/>
      <w:szCs w:val="24"/>
    </w:rPr>
  </w:style>
  <w:style w:type="paragraph" w:customStyle="1" w:styleId="35">
    <w:name w:val="Номер 3"/>
    <w:basedOn w:val="af"/>
    <w:rsid w:val="00AA5327"/>
    <w:pPr>
      <w:tabs>
        <w:tab w:val="left" w:pos="2155"/>
        <w:tab w:val="num" w:pos="2308"/>
      </w:tabs>
      <w:spacing w:before="120" w:after="120"/>
      <w:ind w:left="2155" w:hanging="567"/>
    </w:pPr>
    <w:rPr>
      <w:rFonts w:ascii="Times New Roman" w:hAnsi="Times New Roman"/>
      <w:i w:val="0"/>
      <w:sz w:val="24"/>
      <w:szCs w:val="24"/>
    </w:rPr>
  </w:style>
  <w:style w:type="paragraph" w:customStyle="1" w:styleId="43">
    <w:name w:val="Номер 4"/>
    <w:basedOn w:val="af"/>
    <w:rsid w:val="00AA5327"/>
    <w:pPr>
      <w:tabs>
        <w:tab w:val="left" w:pos="2722"/>
      </w:tabs>
      <w:spacing w:before="120" w:after="120"/>
      <w:ind w:left="3005" w:hanging="794"/>
    </w:pPr>
    <w:rPr>
      <w:rFonts w:ascii="Times New Roman" w:hAnsi="Times New Roman"/>
      <w:i w:val="0"/>
      <w:sz w:val="24"/>
      <w:szCs w:val="24"/>
    </w:rPr>
  </w:style>
  <w:style w:type="character" w:styleId="affffe">
    <w:name w:val="line number"/>
    <w:rsid w:val="00AA5327"/>
    <w:rPr>
      <w:rFonts w:cs="Times New Roman"/>
    </w:rPr>
  </w:style>
  <w:style w:type="paragraph" w:styleId="2b">
    <w:name w:val="Body Text Indent 2"/>
    <w:basedOn w:val="af"/>
    <w:link w:val="2c"/>
    <w:rsid w:val="00AA5327"/>
    <w:pPr>
      <w:widowControl w:val="0"/>
      <w:spacing w:before="120" w:after="120"/>
      <w:ind w:firstLine="567"/>
    </w:pPr>
    <w:rPr>
      <w:rFonts w:ascii="Times New Roman" w:hAnsi="Times New Roman"/>
      <w:sz w:val="24"/>
      <w:szCs w:val="24"/>
    </w:rPr>
  </w:style>
  <w:style w:type="character" w:customStyle="1" w:styleId="2c">
    <w:name w:val="Основной текст с отступом 2 Знак"/>
    <w:link w:val="2b"/>
    <w:locked/>
    <w:rsid w:val="00AA5327"/>
    <w:rPr>
      <w:i/>
      <w:sz w:val="24"/>
      <w:lang w:val="ru-RU" w:eastAsia="ru-RU"/>
    </w:rPr>
  </w:style>
  <w:style w:type="character" w:customStyle="1" w:styleId="afffff">
    <w:name w:val="Основной шрифт"/>
    <w:rsid w:val="00AA5327"/>
  </w:style>
  <w:style w:type="paragraph" w:customStyle="1" w:styleId="afffff0">
    <w:name w:val="Перечень ААА"/>
    <w:basedOn w:val="affff1"/>
    <w:rsid w:val="00AA5327"/>
    <w:pPr>
      <w:tabs>
        <w:tab w:val="left" w:pos="1134"/>
        <w:tab w:val="num" w:pos="2155"/>
      </w:tabs>
      <w:spacing w:before="120" w:after="120" w:line="240" w:lineRule="auto"/>
      <w:ind w:left="2155" w:hanging="567"/>
      <w:jc w:val="both"/>
    </w:pPr>
    <w:rPr>
      <w:szCs w:val="20"/>
    </w:rPr>
  </w:style>
  <w:style w:type="paragraph" w:customStyle="1" w:styleId="afffff1">
    <w:name w:val="Перечень АААА"/>
    <w:basedOn w:val="ac"/>
    <w:rsid w:val="00AA5327"/>
    <w:pPr>
      <w:tabs>
        <w:tab w:val="clear" w:pos="1134"/>
        <w:tab w:val="clear" w:pos="1211"/>
      </w:tabs>
      <w:spacing w:before="0" w:after="0" w:line="360" w:lineRule="auto"/>
      <w:ind w:left="0" w:firstLine="720"/>
      <w:jc w:val="left"/>
    </w:pPr>
    <w:rPr>
      <w:szCs w:val="24"/>
    </w:rPr>
  </w:style>
  <w:style w:type="paragraph" w:customStyle="1" w:styleId="afffff2">
    <w:name w:val="Рисунок"/>
    <w:basedOn w:val="af"/>
    <w:link w:val="afffff3"/>
    <w:autoRedefine/>
    <w:rsid w:val="007D6CB6"/>
    <w:pPr>
      <w:spacing w:before="120" w:after="120"/>
      <w:jc w:val="center"/>
    </w:pPr>
    <w:rPr>
      <w:rFonts w:ascii="Times New Roman" w:hAnsi="Times New Roman"/>
      <w:i w:val="0"/>
    </w:rPr>
  </w:style>
  <w:style w:type="character" w:styleId="afffff4">
    <w:name w:val="Strong"/>
    <w:uiPriority w:val="22"/>
    <w:qFormat/>
    <w:rsid w:val="00AA5327"/>
    <w:rPr>
      <w:b/>
    </w:rPr>
  </w:style>
  <w:style w:type="paragraph" w:customStyle="1" w:styleId="afffff5">
    <w:name w:val="Таблица заголовок"/>
    <w:basedOn w:val="120"/>
    <w:rsid w:val="00AA5327"/>
    <w:pPr>
      <w:ind w:firstLine="0"/>
      <w:jc w:val="center"/>
    </w:pPr>
    <w:rPr>
      <w:b/>
      <w:szCs w:val="20"/>
    </w:rPr>
  </w:style>
  <w:style w:type="paragraph" w:customStyle="1" w:styleId="afffff6">
    <w:name w:val="Таблица текст"/>
    <w:basedOn w:val="120"/>
    <w:rsid w:val="00AA5327"/>
    <w:pPr>
      <w:ind w:firstLine="0"/>
      <w:jc w:val="left"/>
    </w:pPr>
    <w:rPr>
      <w:szCs w:val="20"/>
    </w:rPr>
  </w:style>
  <w:style w:type="paragraph" w:customStyle="1" w:styleId="afffff7">
    <w:name w:val="указатель"/>
    <w:basedOn w:val="af"/>
    <w:next w:val="af"/>
    <w:rsid w:val="00AA5327"/>
    <w:pPr>
      <w:autoSpaceDE w:val="0"/>
      <w:autoSpaceDN w:val="0"/>
      <w:spacing w:before="120" w:after="120"/>
      <w:ind w:firstLine="567"/>
    </w:pPr>
    <w:rPr>
      <w:rFonts w:ascii="Times New Roman" w:hAnsi="Times New Roman"/>
      <w:i w:val="0"/>
      <w:sz w:val="20"/>
    </w:rPr>
  </w:style>
  <w:style w:type="paragraph" w:customStyle="1" w:styleId="19">
    <w:name w:val="указатель 1"/>
    <w:basedOn w:val="af"/>
    <w:next w:val="af"/>
    <w:autoRedefine/>
    <w:rsid w:val="00AA5327"/>
    <w:pPr>
      <w:tabs>
        <w:tab w:val="right" w:pos="4176"/>
      </w:tabs>
      <w:autoSpaceDE w:val="0"/>
      <w:autoSpaceDN w:val="0"/>
      <w:spacing w:before="120" w:after="120"/>
      <w:ind w:left="240" w:hanging="240"/>
    </w:pPr>
    <w:rPr>
      <w:rFonts w:ascii="Times New Roman" w:hAnsi="Times New Roman"/>
      <w:i w:val="0"/>
      <w:sz w:val="20"/>
    </w:rPr>
  </w:style>
  <w:style w:type="paragraph" w:customStyle="1" w:styleId="2d">
    <w:name w:val="указатель 2"/>
    <w:basedOn w:val="af"/>
    <w:next w:val="af"/>
    <w:autoRedefine/>
    <w:rsid w:val="00AA5327"/>
    <w:pPr>
      <w:tabs>
        <w:tab w:val="right" w:pos="4176"/>
      </w:tabs>
      <w:autoSpaceDE w:val="0"/>
      <w:autoSpaceDN w:val="0"/>
      <w:spacing w:before="120" w:after="120"/>
      <w:ind w:left="480" w:hanging="240"/>
    </w:pPr>
    <w:rPr>
      <w:rFonts w:ascii="Times New Roman" w:hAnsi="Times New Roman"/>
      <w:i w:val="0"/>
      <w:sz w:val="20"/>
    </w:rPr>
  </w:style>
  <w:style w:type="paragraph" w:customStyle="1" w:styleId="36">
    <w:name w:val="указатель 3"/>
    <w:basedOn w:val="af"/>
    <w:next w:val="af"/>
    <w:autoRedefine/>
    <w:rsid w:val="00AA5327"/>
    <w:pPr>
      <w:tabs>
        <w:tab w:val="right" w:pos="4176"/>
      </w:tabs>
      <w:autoSpaceDE w:val="0"/>
      <w:autoSpaceDN w:val="0"/>
      <w:spacing w:before="120" w:after="120"/>
      <w:ind w:left="720" w:hanging="240"/>
    </w:pPr>
    <w:rPr>
      <w:rFonts w:ascii="Times New Roman" w:hAnsi="Times New Roman"/>
      <w:i w:val="0"/>
      <w:sz w:val="20"/>
    </w:rPr>
  </w:style>
  <w:style w:type="paragraph" w:customStyle="1" w:styleId="44">
    <w:name w:val="указатель 4"/>
    <w:basedOn w:val="af"/>
    <w:next w:val="af"/>
    <w:autoRedefine/>
    <w:rsid w:val="00AA5327"/>
    <w:pPr>
      <w:tabs>
        <w:tab w:val="right" w:pos="4176"/>
      </w:tabs>
      <w:autoSpaceDE w:val="0"/>
      <w:autoSpaceDN w:val="0"/>
      <w:spacing w:before="120" w:after="120"/>
      <w:ind w:left="960" w:hanging="240"/>
    </w:pPr>
    <w:rPr>
      <w:rFonts w:ascii="Times New Roman" w:hAnsi="Times New Roman"/>
      <w:i w:val="0"/>
      <w:sz w:val="20"/>
    </w:rPr>
  </w:style>
  <w:style w:type="paragraph" w:customStyle="1" w:styleId="55">
    <w:name w:val="указатель 5"/>
    <w:basedOn w:val="af"/>
    <w:next w:val="af"/>
    <w:autoRedefine/>
    <w:rsid w:val="00AA5327"/>
    <w:pPr>
      <w:tabs>
        <w:tab w:val="right" w:pos="4176"/>
      </w:tabs>
      <w:autoSpaceDE w:val="0"/>
      <w:autoSpaceDN w:val="0"/>
      <w:spacing w:before="120" w:after="120"/>
      <w:ind w:left="1200" w:hanging="240"/>
    </w:pPr>
    <w:rPr>
      <w:rFonts w:ascii="Times New Roman" w:hAnsi="Times New Roman"/>
      <w:i w:val="0"/>
      <w:sz w:val="20"/>
    </w:rPr>
  </w:style>
  <w:style w:type="paragraph" w:customStyle="1" w:styleId="62">
    <w:name w:val="указатель 6"/>
    <w:basedOn w:val="af"/>
    <w:next w:val="af"/>
    <w:autoRedefine/>
    <w:rsid w:val="00AA5327"/>
    <w:pPr>
      <w:tabs>
        <w:tab w:val="right" w:pos="4176"/>
      </w:tabs>
      <w:autoSpaceDE w:val="0"/>
      <w:autoSpaceDN w:val="0"/>
      <w:spacing w:before="120" w:after="120"/>
      <w:ind w:left="1440" w:hanging="240"/>
    </w:pPr>
    <w:rPr>
      <w:rFonts w:ascii="Times New Roman" w:hAnsi="Times New Roman"/>
      <w:i w:val="0"/>
      <w:sz w:val="20"/>
    </w:rPr>
  </w:style>
  <w:style w:type="paragraph" w:customStyle="1" w:styleId="72">
    <w:name w:val="указатель 7"/>
    <w:basedOn w:val="af"/>
    <w:next w:val="af"/>
    <w:autoRedefine/>
    <w:rsid w:val="00AA5327"/>
    <w:pPr>
      <w:tabs>
        <w:tab w:val="right" w:pos="4176"/>
      </w:tabs>
      <w:autoSpaceDE w:val="0"/>
      <w:autoSpaceDN w:val="0"/>
      <w:spacing w:before="120" w:after="120"/>
      <w:ind w:left="1680" w:hanging="240"/>
    </w:pPr>
    <w:rPr>
      <w:rFonts w:ascii="Times New Roman" w:hAnsi="Times New Roman"/>
      <w:i w:val="0"/>
      <w:sz w:val="20"/>
    </w:rPr>
  </w:style>
  <w:style w:type="paragraph" w:customStyle="1" w:styleId="82">
    <w:name w:val="указатель 8"/>
    <w:basedOn w:val="af"/>
    <w:next w:val="af"/>
    <w:autoRedefine/>
    <w:rsid w:val="00AA5327"/>
    <w:pPr>
      <w:tabs>
        <w:tab w:val="right" w:pos="4176"/>
      </w:tabs>
      <w:autoSpaceDE w:val="0"/>
      <w:autoSpaceDN w:val="0"/>
      <w:spacing w:before="120" w:after="120"/>
      <w:ind w:left="1920" w:hanging="240"/>
    </w:pPr>
    <w:rPr>
      <w:rFonts w:ascii="Times New Roman" w:hAnsi="Times New Roman"/>
      <w:i w:val="0"/>
      <w:sz w:val="20"/>
    </w:rPr>
  </w:style>
  <w:style w:type="paragraph" w:customStyle="1" w:styleId="92">
    <w:name w:val="указатель 9"/>
    <w:basedOn w:val="af"/>
    <w:next w:val="af"/>
    <w:autoRedefine/>
    <w:rsid w:val="00AA5327"/>
    <w:pPr>
      <w:tabs>
        <w:tab w:val="right" w:pos="4176"/>
      </w:tabs>
      <w:autoSpaceDE w:val="0"/>
      <w:autoSpaceDN w:val="0"/>
      <w:spacing w:before="120" w:after="120"/>
      <w:ind w:left="2160" w:hanging="240"/>
    </w:pPr>
    <w:rPr>
      <w:rFonts w:ascii="Times New Roman" w:hAnsi="Times New Roman"/>
      <w:i w:val="0"/>
      <w:sz w:val="20"/>
    </w:rPr>
  </w:style>
  <w:style w:type="paragraph" w:customStyle="1" w:styleId="afffff8">
    <w:name w:val="Заголовок таблицы"/>
    <w:basedOn w:val="120"/>
    <w:rsid w:val="00AA5327"/>
    <w:pPr>
      <w:ind w:firstLine="0"/>
      <w:jc w:val="center"/>
    </w:pPr>
    <w:rPr>
      <w:b/>
    </w:rPr>
  </w:style>
  <w:style w:type="paragraph" w:customStyle="1" w:styleId="H21">
    <w:name w:val="H2"/>
    <w:basedOn w:val="Normal1"/>
    <w:next w:val="Normal1"/>
    <w:rsid w:val="000D473E"/>
    <w:pPr>
      <w:keepNext/>
      <w:outlineLvl w:val="2"/>
    </w:pPr>
    <w:rPr>
      <w:b/>
      <w:lang w:eastAsia="ru-RU"/>
    </w:rPr>
  </w:style>
  <w:style w:type="paragraph" w:customStyle="1" w:styleId="110">
    <w:name w:val="Абзац 11"/>
    <w:basedOn w:val="af"/>
    <w:rsid w:val="00AA5327"/>
    <w:pPr>
      <w:widowControl w:val="0"/>
      <w:overflowPunct w:val="0"/>
      <w:autoSpaceDE w:val="0"/>
      <w:autoSpaceDN w:val="0"/>
      <w:adjustRightInd w:val="0"/>
      <w:spacing w:before="120" w:after="120"/>
      <w:ind w:firstLine="851"/>
      <w:textAlignment w:val="baseline"/>
    </w:pPr>
    <w:rPr>
      <w:rFonts w:ascii="Courier New" w:hAnsi="Courier New"/>
      <w:i w:val="0"/>
      <w:sz w:val="22"/>
      <w:szCs w:val="24"/>
    </w:rPr>
  </w:style>
  <w:style w:type="paragraph" w:customStyle="1" w:styleId="1a">
    <w:name w:val="Текст выноски1"/>
    <w:basedOn w:val="af"/>
    <w:semiHidden/>
    <w:rsid w:val="00AA5327"/>
    <w:pPr>
      <w:spacing w:before="120" w:after="120"/>
    </w:pPr>
    <w:rPr>
      <w:rFonts w:ascii="Tahoma" w:hAnsi="Tahoma" w:cs="Tahoma"/>
      <w:i w:val="0"/>
      <w:sz w:val="16"/>
      <w:szCs w:val="16"/>
    </w:rPr>
  </w:style>
  <w:style w:type="paragraph" w:styleId="afffff9">
    <w:name w:val="Normal (Web)"/>
    <w:aliases w:val="Обычный (Web)"/>
    <w:basedOn w:val="af"/>
    <w:link w:val="afffffa"/>
    <w:rsid w:val="00AA5327"/>
    <w:pPr>
      <w:spacing w:before="100" w:beforeAutospacing="1" w:after="100" w:afterAutospacing="1"/>
    </w:pPr>
    <w:rPr>
      <w:rFonts w:ascii="Arial" w:hAnsi="Arial"/>
      <w:i w:val="0"/>
      <w:sz w:val="20"/>
    </w:rPr>
  </w:style>
  <w:style w:type="paragraph" w:styleId="HTML">
    <w:name w:val="HTML Preformatted"/>
    <w:basedOn w:val="af"/>
    <w:link w:val="HTML0"/>
    <w:rsid w:val="00AA53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120"/>
    </w:pPr>
    <w:rPr>
      <w:rFonts w:ascii="Courier" w:hAnsi="Courier"/>
      <w:i w:val="0"/>
      <w:color w:val="000000"/>
      <w:sz w:val="18"/>
      <w:szCs w:val="18"/>
    </w:rPr>
  </w:style>
  <w:style w:type="character" w:customStyle="1" w:styleId="HTML0">
    <w:name w:val="Стандартный HTML Знак"/>
    <w:link w:val="HTML"/>
    <w:locked/>
    <w:rsid w:val="00AA5327"/>
    <w:rPr>
      <w:rFonts w:ascii="Courier" w:eastAsia="Times New Roman" w:hAnsi="Courier"/>
      <w:color w:val="000000"/>
      <w:sz w:val="18"/>
      <w:lang w:val="ru-RU" w:eastAsia="ru-RU"/>
    </w:rPr>
  </w:style>
  <w:style w:type="paragraph" w:customStyle="1" w:styleId="afffffb">
    <w:name w:val="Основной"/>
    <w:basedOn w:val="af"/>
    <w:rsid w:val="00AA5327"/>
    <w:pPr>
      <w:widowControl w:val="0"/>
      <w:spacing w:before="60" w:line="240" w:lineRule="atLeast"/>
      <w:ind w:firstLine="709"/>
    </w:pPr>
    <w:rPr>
      <w:rFonts w:ascii="Times New Roman" w:hAnsi="Times New Roman"/>
      <w:i w:val="0"/>
      <w:sz w:val="24"/>
      <w:szCs w:val="24"/>
      <w:lang w:eastAsia="en-US"/>
    </w:rPr>
  </w:style>
  <w:style w:type="paragraph" w:customStyle="1" w:styleId="XMLText">
    <w:name w:val="XML Text"/>
    <w:autoRedefine/>
    <w:rsid w:val="00AA5327"/>
    <w:rPr>
      <w:rFonts w:ascii="Arial" w:hAnsi="Arial" w:cs="Courier New"/>
      <w:color w:val="000000"/>
      <w:sz w:val="16"/>
      <w:szCs w:val="18"/>
      <w:lang w:val="en-US" w:eastAsia="ru-RU"/>
    </w:rPr>
  </w:style>
  <w:style w:type="paragraph" w:customStyle="1" w:styleId="11">
    <w:name w:val="1 Заголовок"/>
    <w:basedOn w:val="af"/>
    <w:rsid w:val="002160AC"/>
    <w:pPr>
      <w:numPr>
        <w:numId w:val="33"/>
      </w:numPr>
    </w:pPr>
    <w:rPr>
      <w:rFonts w:ascii="Times New Roman" w:hAnsi="Times New Roman"/>
      <w:i w:val="0"/>
      <w:sz w:val="24"/>
      <w:szCs w:val="24"/>
      <w:lang w:eastAsia="en-US"/>
    </w:rPr>
  </w:style>
  <w:style w:type="paragraph" w:customStyle="1" w:styleId="22">
    <w:name w:val="2 Заголовок"/>
    <w:basedOn w:val="af"/>
    <w:rsid w:val="004E5A12"/>
    <w:pPr>
      <w:numPr>
        <w:numId w:val="31"/>
      </w:numPr>
    </w:pPr>
    <w:rPr>
      <w:rFonts w:ascii="Times New Roman" w:hAnsi="Times New Roman"/>
      <w:i w:val="0"/>
      <w:sz w:val="24"/>
      <w:szCs w:val="24"/>
      <w:lang w:eastAsia="en-US"/>
    </w:rPr>
  </w:style>
  <w:style w:type="paragraph" w:customStyle="1" w:styleId="37">
    <w:name w:val="3 Заголовок"/>
    <w:basedOn w:val="af"/>
    <w:rsid w:val="00AA5327"/>
    <w:rPr>
      <w:rFonts w:ascii="Times New Roman" w:hAnsi="Times New Roman"/>
      <w:i w:val="0"/>
      <w:sz w:val="24"/>
      <w:szCs w:val="24"/>
      <w:lang w:eastAsia="en-US"/>
    </w:rPr>
  </w:style>
  <w:style w:type="paragraph" w:customStyle="1" w:styleId="45">
    <w:name w:val="4 Заголовок"/>
    <w:basedOn w:val="af"/>
    <w:rsid w:val="00AA5327"/>
    <w:rPr>
      <w:rFonts w:ascii="Times New Roman" w:hAnsi="Times New Roman"/>
      <w:i w:val="0"/>
      <w:sz w:val="24"/>
      <w:szCs w:val="24"/>
      <w:lang w:eastAsia="en-US"/>
    </w:rPr>
  </w:style>
  <w:style w:type="paragraph" w:customStyle="1" w:styleId="56">
    <w:name w:val="5 Заголовок"/>
    <w:basedOn w:val="af"/>
    <w:rsid w:val="00AA5327"/>
    <w:rPr>
      <w:rFonts w:ascii="Times New Roman" w:hAnsi="Times New Roman"/>
      <w:i w:val="0"/>
      <w:sz w:val="24"/>
      <w:szCs w:val="24"/>
      <w:lang w:eastAsia="en-US"/>
    </w:rPr>
  </w:style>
  <w:style w:type="paragraph" w:customStyle="1" w:styleId="63">
    <w:name w:val="6 Заголовок"/>
    <w:basedOn w:val="af"/>
    <w:rsid w:val="00AA5327"/>
    <w:rPr>
      <w:rFonts w:ascii="Times New Roman" w:hAnsi="Times New Roman"/>
      <w:i w:val="0"/>
      <w:sz w:val="24"/>
      <w:szCs w:val="24"/>
      <w:lang w:eastAsia="en-US"/>
    </w:rPr>
  </w:style>
  <w:style w:type="paragraph" w:customStyle="1" w:styleId="73">
    <w:name w:val="7 Заголовок"/>
    <w:basedOn w:val="af"/>
    <w:rsid w:val="00AA5327"/>
    <w:rPr>
      <w:rFonts w:ascii="Times New Roman" w:hAnsi="Times New Roman"/>
      <w:i w:val="0"/>
      <w:sz w:val="24"/>
      <w:szCs w:val="24"/>
      <w:lang w:eastAsia="en-US"/>
    </w:rPr>
  </w:style>
  <w:style w:type="character" w:customStyle="1" w:styleId="tx1">
    <w:name w:val="tx1"/>
    <w:rsid w:val="00AA5327"/>
    <w:rPr>
      <w:b/>
    </w:rPr>
  </w:style>
  <w:style w:type="paragraph" w:styleId="2e">
    <w:name w:val="List Continue 2"/>
    <w:basedOn w:val="af"/>
    <w:rsid w:val="00AA5327"/>
    <w:pPr>
      <w:spacing w:after="120"/>
      <w:ind w:left="566"/>
    </w:pPr>
    <w:rPr>
      <w:rFonts w:ascii="Times New Roman" w:hAnsi="Times New Roman"/>
      <w:i w:val="0"/>
    </w:rPr>
  </w:style>
  <w:style w:type="paragraph" w:styleId="46">
    <w:name w:val="List Continue 4"/>
    <w:basedOn w:val="af"/>
    <w:rsid w:val="00AA5327"/>
    <w:pPr>
      <w:spacing w:before="120" w:after="120"/>
      <w:ind w:left="1440"/>
    </w:pPr>
    <w:rPr>
      <w:rFonts w:ascii="Times New Roman" w:hAnsi="Times New Roman"/>
      <w:i w:val="0"/>
      <w:sz w:val="24"/>
      <w:szCs w:val="24"/>
    </w:rPr>
  </w:style>
  <w:style w:type="paragraph" w:styleId="47">
    <w:name w:val="List Bullet 4"/>
    <w:basedOn w:val="af"/>
    <w:autoRedefine/>
    <w:rsid w:val="00AA5327"/>
    <w:pPr>
      <w:tabs>
        <w:tab w:val="num" w:pos="1209"/>
      </w:tabs>
      <w:ind w:left="1209" w:hanging="360"/>
    </w:pPr>
    <w:rPr>
      <w:rFonts w:ascii="Times New Roman" w:hAnsi="Times New Roman"/>
      <w:i w:val="0"/>
      <w:sz w:val="24"/>
      <w:szCs w:val="24"/>
      <w:lang w:eastAsia="en-US"/>
    </w:rPr>
  </w:style>
  <w:style w:type="paragraph" w:customStyle="1" w:styleId="afffffc">
    <w:name w:val="Абзац"/>
    <w:basedOn w:val="af"/>
    <w:rsid w:val="00AA5327"/>
    <w:pPr>
      <w:ind w:firstLine="709"/>
    </w:pPr>
    <w:rPr>
      <w:rFonts w:ascii="Times New Roman" w:hAnsi="Times New Roman"/>
      <w:i w:val="0"/>
      <w:sz w:val="24"/>
    </w:rPr>
  </w:style>
  <w:style w:type="character" w:customStyle="1" w:styleId="afffffd">
    <w:name w:val="Приветствие Знак"/>
    <w:link w:val="afffffe"/>
    <w:locked/>
    <w:rsid w:val="00AA5327"/>
    <w:rPr>
      <w:rFonts w:ascii="Arial" w:hAnsi="Arial"/>
      <w:b/>
      <w:kern w:val="32"/>
      <w:sz w:val="32"/>
      <w:lang w:val="ru-RU" w:eastAsia="ru-RU"/>
    </w:rPr>
  </w:style>
  <w:style w:type="paragraph" w:customStyle="1" w:styleId="affffff">
    <w:name w:val="Основной Знак"/>
    <w:basedOn w:val="af"/>
    <w:rsid w:val="00AA5327"/>
    <w:pPr>
      <w:widowControl w:val="0"/>
      <w:spacing w:before="60" w:line="240" w:lineRule="atLeast"/>
      <w:ind w:firstLine="709"/>
    </w:pPr>
    <w:rPr>
      <w:rFonts w:ascii="Times New Roman" w:hAnsi="Times New Roman"/>
      <w:i w:val="0"/>
      <w:sz w:val="24"/>
      <w:szCs w:val="24"/>
      <w:lang w:eastAsia="en-US"/>
    </w:rPr>
  </w:style>
  <w:style w:type="character" w:customStyle="1" w:styleId="zag1">
    <w:name w:val="zag1"/>
    <w:rsid w:val="00AA5327"/>
    <w:rPr>
      <w:rFonts w:cs="Times New Roman"/>
    </w:rPr>
  </w:style>
  <w:style w:type="character" w:styleId="affffff0">
    <w:name w:val="Emphasis"/>
    <w:qFormat/>
    <w:rsid w:val="00AA5327"/>
    <w:rPr>
      <w:i/>
    </w:rPr>
  </w:style>
  <w:style w:type="paragraph" w:customStyle="1" w:styleId="Default">
    <w:name w:val="Default"/>
    <w:rsid w:val="00AA5327"/>
    <w:rPr>
      <w:rFonts w:ascii="TimesNewRoman" w:hAnsi="TimesNewRoman"/>
      <w:lang w:eastAsia="ru-RU"/>
    </w:rPr>
  </w:style>
  <w:style w:type="paragraph" w:customStyle="1" w:styleId="NormalBlack">
    <w:name w:val="Normal + Black"/>
    <w:aliases w:val="Centered"/>
    <w:basedOn w:val="af"/>
    <w:rsid w:val="00AA5327"/>
    <w:pPr>
      <w:spacing w:before="120" w:after="120"/>
      <w:jc w:val="center"/>
    </w:pPr>
    <w:rPr>
      <w:rFonts w:ascii="Times New Roman" w:hAnsi="Times New Roman"/>
      <w:i w:val="0"/>
      <w:color w:val="000000"/>
      <w:sz w:val="24"/>
      <w:szCs w:val="24"/>
    </w:rPr>
  </w:style>
  <w:style w:type="table" w:styleId="affffff1">
    <w:name w:val="Table Theme"/>
    <w:basedOn w:val="af1"/>
    <w:rsid w:val="00AA5327"/>
    <w:pPr>
      <w:spacing w:before="120" w:after="120"/>
    </w:pPr>
    <w:rPr>
      <w:lang w:eastAsia="ru-RU"/>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1">
    <w:name w:val="m1"/>
    <w:rsid w:val="00AA5327"/>
    <w:rPr>
      <w:color w:val="0000FF"/>
    </w:rPr>
  </w:style>
  <w:style w:type="paragraph" w:styleId="a6">
    <w:name w:val="List Bullet"/>
    <w:basedOn w:val="af"/>
    <w:rsid w:val="00FF3872"/>
    <w:pPr>
      <w:numPr>
        <w:numId w:val="19"/>
      </w:numPr>
      <w:spacing w:line="360" w:lineRule="auto"/>
    </w:pPr>
    <w:rPr>
      <w:rFonts w:ascii="Times New Roman" w:hAnsi="Times New Roman"/>
      <w:i w:val="0"/>
      <w:sz w:val="24"/>
      <w:szCs w:val="24"/>
    </w:rPr>
  </w:style>
  <w:style w:type="paragraph" w:customStyle="1" w:styleId="CharChar1">
    <w:name w:val="Знак Char Char"/>
    <w:basedOn w:val="af"/>
    <w:autoRedefine/>
    <w:rsid w:val="00AA5327"/>
    <w:pPr>
      <w:spacing w:after="160" w:line="240" w:lineRule="exact"/>
    </w:pPr>
    <w:rPr>
      <w:rFonts w:ascii="Times New Roman" w:hAnsi="Times New Roman"/>
      <w:i w:val="0"/>
      <w:lang w:val="en-US" w:eastAsia="en-US"/>
    </w:rPr>
  </w:style>
  <w:style w:type="paragraph" w:customStyle="1" w:styleId="CharChar2">
    <w:name w:val="Char Char"/>
    <w:basedOn w:val="af"/>
    <w:autoRedefine/>
    <w:rsid w:val="00AA5327"/>
    <w:pPr>
      <w:spacing w:after="160" w:line="240" w:lineRule="exact"/>
    </w:pPr>
    <w:rPr>
      <w:rFonts w:ascii="Times New Roman" w:hAnsi="Times New Roman"/>
      <w:bCs/>
      <w:i w:val="0"/>
      <w:lang w:val="en-US" w:eastAsia="en-US"/>
    </w:rPr>
  </w:style>
  <w:style w:type="paragraph" w:customStyle="1" w:styleId="CharChar10">
    <w:name w:val="Char Char1"/>
    <w:basedOn w:val="af"/>
    <w:autoRedefine/>
    <w:rsid w:val="00AA5327"/>
    <w:pPr>
      <w:spacing w:after="160" w:line="240" w:lineRule="exact"/>
    </w:pPr>
    <w:rPr>
      <w:rFonts w:ascii="Times New Roman" w:hAnsi="Times New Roman"/>
      <w:bCs/>
      <w:i w:val="0"/>
      <w:lang w:val="en-US" w:eastAsia="en-US"/>
    </w:rPr>
  </w:style>
  <w:style w:type="paragraph" w:styleId="30">
    <w:name w:val="List Bullet 3"/>
    <w:basedOn w:val="af"/>
    <w:rsid w:val="00AA5327"/>
    <w:pPr>
      <w:numPr>
        <w:numId w:val="20"/>
      </w:numPr>
      <w:spacing w:before="120" w:after="120"/>
    </w:pPr>
    <w:rPr>
      <w:rFonts w:ascii="Times New Roman" w:hAnsi="Times New Roman"/>
      <w:i w:val="0"/>
      <w:sz w:val="24"/>
      <w:szCs w:val="24"/>
    </w:rPr>
  </w:style>
  <w:style w:type="character" w:customStyle="1" w:styleId="CharChar16">
    <w:name w:val="Char Char16"/>
    <w:rsid w:val="00AA5327"/>
    <w:rPr>
      <w:rFonts w:ascii="Arial" w:hAnsi="Arial"/>
      <w:b/>
      <w:caps/>
      <w:kern w:val="32"/>
      <w:sz w:val="32"/>
      <w:lang w:val="ru-RU" w:eastAsia="ru-RU"/>
    </w:rPr>
  </w:style>
  <w:style w:type="character" w:customStyle="1" w:styleId="CharChar14">
    <w:name w:val="Char Char14"/>
    <w:rsid w:val="00AA5327"/>
    <w:rPr>
      <w:rFonts w:ascii="Arial" w:hAnsi="Arial"/>
      <w:b/>
      <w:sz w:val="26"/>
      <w:lang w:val="ru-RU" w:eastAsia="ru-RU"/>
    </w:rPr>
  </w:style>
  <w:style w:type="character" w:customStyle="1" w:styleId="CharChar12">
    <w:name w:val="Char Char12"/>
    <w:rsid w:val="00AA5327"/>
    <w:rPr>
      <w:rFonts w:ascii="Arial" w:hAnsi="Arial"/>
      <w:b/>
      <w:i/>
      <w:sz w:val="26"/>
      <w:lang w:val="ru-RU" w:eastAsia="ru-RU"/>
    </w:rPr>
  </w:style>
  <w:style w:type="paragraph" w:customStyle="1" w:styleId="21">
    <w:name w:val="Перечисления_2_уровень_цифра"/>
    <w:basedOn w:val="af"/>
    <w:rsid w:val="00AA5327"/>
    <w:pPr>
      <w:numPr>
        <w:numId w:val="21"/>
      </w:numPr>
      <w:ind w:firstLine="0"/>
      <w:jc w:val="left"/>
    </w:pPr>
    <w:rPr>
      <w:rFonts w:ascii="Times New Roman" w:hAnsi="Times New Roman"/>
      <w:i w:val="0"/>
      <w:sz w:val="24"/>
      <w:szCs w:val="24"/>
    </w:rPr>
  </w:style>
  <w:style w:type="paragraph" w:customStyle="1" w:styleId="DecimalAligned">
    <w:name w:val="Decimal Aligned"/>
    <w:basedOn w:val="af"/>
    <w:rsid w:val="00AA5327"/>
    <w:pPr>
      <w:tabs>
        <w:tab w:val="decimal" w:pos="360"/>
      </w:tabs>
      <w:spacing w:after="200" w:line="276" w:lineRule="auto"/>
      <w:jc w:val="left"/>
    </w:pPr>
    <w:rPr>
      <w:rFonts w:ascii="Calibri" w:hAnsi="Calibri"/>
      <w:i w:val="0"/>
      <w:sz w:val="22"/>
      <w:szCs w:val="22"/>
      <w:lang w:val="en-US" w:eastAsia="en-US"/>
    </w:rPr>
  </w:style>
  <w:style w:type="character" w:customStyle="1" w:styleId="SubtleEmphasis1">
    <w:name w:val="Subtle Emphasis1"/>
    <w:rsid w:val="00AA5327"/>
    <w:rPr>
      <w:rFonts w:eastAsia="Times New Roman"/>
      <w:i/>
      <w:color w:val="808080"/>
      <w:sz w:val="22"/>
      <w:lang w:val="en-US" w:eastAsia="x-none"/>
    </w:rPr>
  </w:style>
  <w:style w:type="table" w:customStyle="1" w:styleId="LightShading-Accent12">
    <w:name w:val="Light Shading - Accent 12"/>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table" w:customStyle="1" w:styleId="MediumShading2-Accent51">
    <w:name w:val="Medium Shading 2 - Accent 51"/>
    <w:rsid w:val="00AA5327"/>
    <w:rPr>
      <w:rFonts w:ascii="Calibri" w:hAnsi="Calibri"/>
      <w:sz w:val="22"/>
      <w:szCs w:val="22"/>
      <w:lang w:eastAsia="ru-RU"/>
    </w:rPr>
    <w:tblPr>
      <w:tblStyleRowBandSize w:val="1"/>
      <w:tblStyleColBandSize w:val="1"/>
      <w:tblBorders>
        <w:top w:val="single" w:sz="18" w:space="0" w:color="auto"/>
        <w:bottom w:val="single" w:sz="18" w:space="0" w:color="auto"/>
      </w:tblBorders>
      <w:tblCellMar>
        <w:top w:w="0" w:type="dxa"/>
        <w:left w:w="108" w:type="dxa"/>
        <w:bottom w:w="0" w:type="dxa"/>
        <w:right w:w="108" w:type="dxa"/>
      </w:tblCellMar>
    </w:tblPr>
  </w:style>
  <w:style w:type="table" w:customStyle="1" w:styleId="affffff2">
    <w:name w:val="Список_терминов"/>
    <w:rsid w:val="00AA5327"/>
    <w:rPr>
      <w:lang w:eastAsia="ru-RU"/>
    </w:rPr>
    <w:tblPr>
      <w:tblStyleRowBandSize w:val="2"/>
      <w:tblStyleColBandSize w:val="2"/>
      <w:tblBorders>
        <w:top w:val="single" w:sz="4" w:space="0" w:color="auto"/>
        <w:bottom w:val="single" w:sz="4" w:space="0" w:color="auto"/>
        <w:insideH w:val="single" w:sz="4" w:space="0" w:color="auto"/>
      </w:tblBorders>
      <w:tblCellMar>
        <w:top w:w="0" w:type="dxa"/>
        <w:left w:w="108" w:type="dxa"/>
        <w:bottom w:w="0" w:type="dxa"/>
        <w:right w:w="108" w:type="dxa"/>
      </w:tblCellMar>
    </w:tblPr>
  </w:style>
  <w:style w:type="paragraph" w:customStyle="1" w:styleId="Style2">
    <w:name w:val="Style2"/>
    <w:basedOn w:val="21"/>
    <w:rsid w:val="00AA5327"/>
    <w:pPr>
      <w:numPr>
        <w:numId w:val="22"/>
      </w:numPr>
      <w:tabs>
        <w:tab w:val="num" w:pos="720"/>
      </w:tabs>
      <w:ind w:left="1584"/>
    </w:pPr>
  </w:style>
  <w:style w:type="paragraph" w:customStyle="1" w:styleId="32">
    <w:name w:val="Перечисление_3_уровень"/>
    <w:basedOn w:val="af"/>
    <w:rsid w:val="00AA5327"/>
    <w:pPr>
      <w:numPr>
        <w:numId w:val="23"/>
      </w:numPr>
      <w:jc w:val="left"/>
    </w:pPr>
    <w:rPr>
      <w:rFonts w:ascii="Times New Roman" w:hAnsi="Times New Roman"/>
      <w:i w:val="0"/>
      <w:sz w:val="24"/>
      <w:szCs w:val="24"/>
    </w:rPr>
  </w:style>
  <w:style w:type="paragraph" w:customStyle="1" w:styleId="TableText0">
    <w:name w:val="Table_Text"/>
    <w:basedOn w:val="af"/>
    <w:rsid w:val="0067322E"/>
    <w:pPr>
      <w:widowControl w:val="0"/>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suppressAutoHyphens/>
      <w:spacing w:before="30" w:after="30" w:line="200" w:lineRule="atLeast"/>
      <w:jc w:val="left"/>
    </w:pPr>
    <w:rPr>
      <w:rFonts w:ascii="Times" w:hAnsi="Times"/>
      <w:i w:val="0"/>
      <w:sz w:val="24"/>
      <w:lang w:val="en-GB" w:eastAsia="ar-SA"/>
    </w:rPr>
  </w:style>
  <w:style w:type="paragraph" w:customStyle="1" w:styleId="Heding">
    <w:name w:val="Heding_протокол"/>
    <w:basedOn w:val="31"/>
    <w:rsid w:val="00AA5327"/>
    <w:pPr>
      <w:numPr>
        <w:ilvl w:val="0"/>
        <w:numId w:val="0"/>
      </w:numPr>
      <w:spacing w:before="240"/>
      <w:ind w:left="720"/>
      <w:outlineLvl w:val="9"/>
    </w:pPr>
    <w:rPr>
      <w:rFonts w:ascii="Arial" w:hAnsi="Arial"/>
      <w:i/>
    </w:rPr>
  </w:style>
  <w:style w:type="paragraph" w:customStyle="1" w:styleId="Title">
    <w:name w:val="Title_протокол"/>
    <w:basedOn w:val="14"/>
    <w:rsid w:val="00AA5327"/>
    <w:pPr>
      <w:keepNext/>
      <w:pageBreakBefore/>
      <w:ind w:left="1080" w:right="1440"/>
    </w:pPr>
  </w:style>
  <w:style w:type="character" w:styleId="affffff3">
    <w:name w:val="footnote reference"/>
    <w:uiPriority w:val="99"/>
    <w:rsid w:val="00AA5327"/>
    <w:rPr>
      <w:vertAlign w:val="superscript"/>
    </w:rPr>
  </w:style>
  <w:style w:type="paragraph" w:customStyle="1" w:styleId="affffff4">
    <w:name w:val="Приложения"/>
    <w:basedOn w:val="1"/>
    <w:next w:val="a8"/>
    <w:rsid w:val="00AA5327"/>
    <w:pPr>
      <w:numPr>
        <w:numId w:val="0"/>
      </w:numPr>
      <w:spacing w:after="120"/>
    </w:pPr>
    <w:rPr>
      <w:rFonts w:ascii="Arial" w:hAnsi="Arial" w:cs="Arial"/>
      <w:bCs/>
      <w:i/>
      <w:caps w:val="0"/>
      <w:kern w:val="32"/>
      <w:sz w:val="32"/>
      <w:szCs w:val="32"/>
    </w:rPr>
  </w:style>
  <w:style w:type="paragraph" w:customStyle="1" w:styleId="Heading">
    <w:name w:val="Heading_Протокол"/>
    <w:basedOn w:val="af"/>
    <w:rsid w:val="00AA5327"/>
    <w:pPr>
      <w:pageBreakBefore/>
      <w:spacing w:before="120" w:after="120"/>
      <w:jc w:val="center"/>
    </w:pPr>
    <w:rPr>
      <w:rFonts w:ascii="Arial" w:hAnsi="Arial" w:cs="Arial"/>
      <w:b/>
      <w:i w:val="0"/>
      <w:sz w:val="24"/>
      <w:szCs w:val="24"/>
    </w:rPr>
  </w:style>
  <w:style w:type="paragraph" w:styleId="38">
    <w:name w:val="Body Text Indent 3"/>
    <w:basedOn w:val="af"/>
    <w:link w:val="39"/>
    <w:rsid w:val="00AA5327"/>
    <w:pPr>
      <w:spacing w:before="30" w:after="120"/>
      <w:ind w:left="283"/>
      <w:jc w:val="left"/>
    </w:pPr>
    <w:rPr>
      <w:rFonts w:ascii="Times New Roman" w:hAnsi="Times New Roman"/>
      <w:i w:val="0"/>
      <w:sz w:val="16"/>
      <w:szCs w:val="16"/>
    </w:rPr>
  </w:style>
  <w:style w:type="character" w:customStyle="1" w:styleId="39">
    <w:name w:val="Основной текст с отступом 3 Знак"/>
    <w:link w:val="38"/>
    <w:locked/>
    <w:rsid w:val="00AA5327"/>
    <w:rPr>
      <w:sz w:val="16"/>
      <w:lang w:val="ru-RU" w:eastAsia="ru-RU"/>
    </w:rPr>
  </w:style>
  <w:style w:type="paragraph" w:customStyle="1" w:styleId="KZ">
    <w:name w:val="Стандарт KZ"/>
    <w:basedOn w:val="af"/>
    <w:rsid w:val="00AA5327"/>
    <w:pPr>
      <w:ind w:firstLine="708"/>
    </w:pPr>
    <w:rPr>
      <w:rFonts w:ascii="Times New Roman" w:hAnsi="Times New Roman"/>
      <w:i w:val="0"/>
      <w:noProof/>
      <w:szCs w:val="28"/>
      <w:lang w:eastAsia="en-US"/>
    </w:rPr>
  </w:style>
  <w:style w:type="character" w:customStyle="1" w:styleId="s1">
    <w:name w:val="s1"/>
    <w:rsid w:val="00AA5327"/>
    <w:rPr>
      <w:rFonts w:ascii="Times New Roman" w:hAnsi="Times New Roman"/>
      <w:b/>
      <w:color w:val="000000"/>
      <w:sz w:val="20"/>
      <w:u w:val="none"/>
      <w:effect w:val="none"/>
      <w:lang w:val="en-US" w:eastAsia="en-US"/>
    </w:rPr>
  </w:style>
  <w:style w:type="paragraph" w:styleId="affffff5">
    <w:name w:val="Plain Text"/>
    <w:aliases w:val="Текст Знак,Plain Text Char"/>
    <w:basedOn w:val="af"/>
    <w:link w:val="1b"/>
    <w:rsid w:val="00AA5327"/>
    <w:pPr>
      <w:jc w:val="left"/>
    </w:pPr>
    <w:rPr>
      <w:rFonts w:ascii="Courier New" w:hAnsi="Courier New"/>
      <w:i w:val="0"/>
      <w:sz w:val="20"/>
    </w:rPr>
  </w:style>
  <w:style w:type="character" w:customStyle="1" w:styleId="1b">
    <w:name w:val="Текст Знак1"/>
    <w:aliases w:val="Текст Знак Знак,Plain Text Char Знак1"/>
    <w:link w:val="affffff5"/>
    <w:locked/>
    <w:rsid w:val="00AA5327"/>
    <w:rPr>
      <w:rFonts w:ascii="Courier New" w:hAnsi="Courier New"/>
      <w:lang w:val="ru-RU" w:eastAsia="ru-RU"/>
    </w:rPr>
  </w:style>
  <w:style w:type="paragraph" w:customStyle="1" w:styleId="affffff6">
    <w:name w:val="Нумерованный"/>
    <w:basedOn w:val="af"/>
    <w:rsid w:val="00AA5327"/>
    <w:pPr>
      <w:tabs>
        <w:tab w:val="num" w:pos="964"/>
      </w:tabs>
      <w:ind w:left="964" w:hanging="397"/>
      <w:jc w:val="left"/>
    </w:pPr>
    <w:rPr>
      <w:rFonts w:ascii="Times New Roman" w:hAnsi="Times New Roman"/>
      <w:i w:val="0"/>
      <w:sz w:val="24"/>
      <w:szCs w:val="24"/>
    </w:rPr>
  </w:style>
  <w:style w:type="paragraph" w:customStyle="1" w:styleId="StyleCourierNew10ptFirstline125cm">
    <w:name w:val="Style Courier New 10 pt First line:  125 cm"/>
    <w:basedOn w:val="af"/>
    <w:rsid w:val="00AA5327"/>
    <w:pPr>
      <w:spacing w:before="30" w:after="30"/>
      <w:jc w:val="left"/>
    </w:pPr>
    <w:rPr>
      <w:rFonts w:ascii="Courier New" w:hAnsi="Courier New"/>
      <w:i w:val="0"/>
      <w:sz w:val="20"/>
    </w:rPr>
  </w:style>
  <w:style w:type="paragraph" w:customStyle="1" w:styleId="affffff7">
    <w:name w:val="Маркированный"/>
    <w:basedOn w:val="af"/>
    <w:autoRedefine/>
    <w:rsid w:val="00AA5327"/>
    <w:pPr>
      <w:tabs>
        <w:tab w:val="num" w:pos="851"/>
        <w:tab w:val="num" w:pos="1429"/>
      </w:tabs>
      <w:spacing w:before="120" w:after="120" w:line="288" w:lineRule="auto"/>
      <w:ind w:firstLine="567"/>
    </w:pPr>
    <w:rPr>
      <w:rFonts w:ascii="Times New Roman" w:hAnsi="Times New Roman"/>
      <w:i w:val="0"/>
      <w:color w:val="000000"/>
      <w:sz w:val="24"/>
      <w:lang w:eastAsia="en-US"/>
    </w:rPr>
  </w:style>
  <w:style w:type="paragraph" w:customStyle="1" w:styleId="TableHead0">
    <w:name w:val="TableHead"/>
    <w:basedOn w:val="af"/>
    <w:rsid w:val="00AA5327"/>
    <w:pPr>
      <w:shd w:val="clear" w:color="auto" w:fill="C0C0C0"/>
      <w:jc w:val="center"/>
    </w:pPr>
    <w:rPr>
      <w:rFonts w:ascii="Times New Roman" w:hAnsi="Times New Roman"/>
      <w:b/>
      <w:i w:val="0"/>
      <w:sz w:val="24"/>
      <w:szCs w:val="24"/>
    </w:rPr>
  </w:style>
  <w:style w:type="paragraph" w:customStyle="1" w:styleId="affffff8">
    <w:name w:val="Центрировать"/>
    <w:basedOn w:val="af"/>
    <w:next w:val="af"/>
    <w:autoRedefine/>
    <w:rsid w:val="00AA5327"/>
    <w:pPr>
      <w:spacing w:line="288" w:lineRule="auto"/>
      <w:jc w:val="center"/>
    </w:pPr>
    <w:rPr>
      <w:rFonts w:ascii="Times New Roman" w:hAnsi="Times New Roman"/>
      <w:b/>
      <w:bCs/>
      <w:i w:val="0"/>
      <w:sz w:val="24"/>
      <w:szCs w:val="18"/>
    </w:rPr>
  </w:style>
  <w:style w:type="paragraph" w:customStyle="1" w:styleId="affffff9">
    <w:name w:val="Основной текст ГОСТ"/>
    <w:basedOn w:val="af"/>
    <w:autoRedefine/>
    <w:rsid w:val="00AA5327"/>
    <w:pPr>
      <w:ind w:firstLine="706"/>
      <w:jc w:val="left"/>
    </w:pPr>
    <w:rPr>
      <w:rFonts w:ascii="Times New Roman" w:hAnsi="Times New Roman"/>
      <w:i w:val="0"/>
      <w:sz w:val="24"/>
      <w:szCs w:val="24"/>
    </w:rPr>
  </w:style>
  <w:style w:type="paragraph" w:customStyle="1" w:styleId="StyleCenteredBefore5ptAfter5pt">
    <w:name w:val="Style Centered Before:  5 pt After:  5 pt"/>
    <w:basedOn w:val="af"/>
    <w:rsid w:val="00AA5327"/>
    <w:pPr>
      <w:spacing w:before="120" w:after="120"/>
      <w:jc w:val="center"/>
    </w:pPr>
    <w:rPr>
      <w:rFonts w:ascii="Times New Roman" w:hAnsi="Times New Roman"/>
      <w:i w:val="0"/>
      <w:sz w:val="24"/>
    </w:rPr>
  </w:style>
  <w:style w:type="paragraph" w:customStyle="1" w:styleId="affffffa">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f"/>
    <w:autoRedefine/>
    <w:rsid w:val="00AA5327"/>
    <w:pPr>
      <w:spacing w:after="160" w:line="240" w:lineRule="exact"/>
      <w:jc w:val="left"/>
    </w:pPr>
    <w:rPr>
      <w:rFonts w:ascii="Times New Roman" w:hAnsi="Times New Roman"/>
      <w:i w:val="0"/>
      <w:lang w:val="en-US" w:eastAsia="en-US"/>
    </w:rPr>
  </w:style>
  <w:style w:type="paragraph" w:customStyle="1" w:styleId="CharChar3">
    <w:name w:val="Знак Знак Char Char"/>
    <w:basedOn w:val="af"/>
    <w:autoRedefine/>
    <w:rsid w:val="00AA5327"/>
    <w:pPr>
      <w:spacing w:after="160" w:line="240" w:lineRule="exact"/>
      <w:jc w:val="left"/>
    </w:pPr>
    <w:rPr>
      <w:rFonts w:ascii="Times New Roman" w:hAnsi="Times New Roman"/>
      <w:i w:val="0"/>
      <w:lang w:val="en-US" w:eastAsia="en-US"/>
    </w:rPr>
  </w:style>
  <w:style w:type="character" w:customStyle="1" w:styleId="H1Char">
    <w:name w:val="H1 Char"/>
    <w:aliases w:val="h1 Char,MajorTopic.Title Char,1 ghost Char,g Char,Section Heading Char,ghost Char,Guardent-H1 Char,ResHeading Char,Chapter Title Char,II+ Char,I Char,Head1 Char,Heading apps Char,A MAJOR/BOLD Char,stydde Char,Part Char,Top of Page Header Char"/>
    <w:rsid w:val="00AA5327"/>
    <w:rPr>
      <w:rFonts w:ascii="Arial" w:hAnsi="Arial"/>
      <w:b/>
      <w:kern w:val="32"/>
      <w:sz w:val="32"/>
      <w:lang w:val="ru-RU" w:eastAsia="ru-RU"/>
    </w:rPr>
  </w:style>
  <w:style w:type="character" w:customStyle="1" w:styleId="Heading3CharChar">
    <w:name w:val="Heading 3 Char Char"/>
    <w:rsid w:val="00AA5327"/>
    <w:rPr>
      <w:rFonts w:ascii="Arial" w:hAnsi="Arial"/>
      <w:b/>
      <w:sz w:val="26"/>
      <w:lang w:val="ru-RU" w:eastAsia="ru-RU"/>
    </w:rPr>
  </w:style>
  <w:style w:type="paragraph" w:styleId="3a">
    <w:name w:val="Body Text 3"/>
    <w:basedOn w:val="af"/>
    <w:link w:val="3b"/>
    <w:rsid w:val="00AA5327"/>
    <w:pPr>
      <w:spacing w:after="120"/>
      <w:jc w:val="left"/>
    </w:pPr>
    <w:rPr>
      <w:rFonts w:ascii="Times New Roman" w:hAnsi="Times New Roman"/>
      <w:i w:val="0"/>
      <w:sz w:val="16"/>
      <w:szCs w:val="16"/>
    </w:rPr>
  </w:style>
  <w:style w:type="character" w:customStyle="1" w:styleId="3b">
    <w:name w:val="Основной текст 3 Знак"/>
    <w:link w:val="3a"/>
    <w:locked/>
    <w:rsid w:val="00AA5327"/>
    <w:rPr>
      <w:sz w:val="16"/>
    </w:rPr>
  </w:style>
  <w:style w:type="paragraph" w:styleId="affffffb">
    <w:name w:val="List Number"/>
    <w:basedOn w:val="af"/>
    <w:rsid w:val="00AA5327"/>
    <w:pPr>
      <w:tabs>
        <w:tab w:val="num" w:pos="360"/>
      </w:tabs>
      <w:ind w:left="360" w:hanging="360"/>
      <w:jc w:val="left"/>
    </w:pPr>
    <w:rPr>
      <w:rFonts w:ascii="Times New Roman" w:hAnsi="Times New Roman"/>
      <w:i w:val="0"/>
      <w:sz w:val="24"/>
      <w:szCs w:val="24"/>
    </w:rPr>
  </w:style>
  <w:style w:type="paragraph" w:customStyle="1" w:styleId="Captionstyle">
    <w:name w:val="Caption_style"/>
    <w:basedOn w:val="afa"/>
    <w:rsid w:val="00AA5327"/>
    <w:pPr>
      <w:keepLines/>
      <w:widowControl w:val="0"/>
      <w:spacing w:after="120" w:line="240" w:lineRule="atLeast"/>
      <w:ind w:firstLine="720"/>
      <w:jc w:val="center"/>
    </w:pPr>
    <w:rPr>
      <w:i/>
      <w:sz w:val="16"/>
      <w:lang w:val="en-US" w:eastAsia="en-US"/>
    </w:rPr>
  </w:style>
  <w:style w:type="character" w:customStyle="1" w:styleId="pi1">
    <w:name w:val="pi1"/>
    <w:rsid w:val="00AA5327"/>
    <w:rPr>
      <w:color w:val="0000FF"/>
    </w:rPr>
  </w:style>
  <w:style w:type="character" w:customStyle="1" w:styleId="t1">
    <w:name w:val="t1"/>
    <w:rsid w:val="00AA5327"/>
    <w:rPr>
      <w:color w:val="990000"/>
    </w:rPr>
  </w:style>
  <w:style w:type="paragraph" w:customStyle="1" w:styleId="2f">
    <w:name w:val="Абзац списка2"/>
    <w:basedOn w:val="af"/>
    <w:rsid w:val="00AA5327"/>
    <w:pPr>
      <w:spacing w:after="200" w:line="276" w:lineRule="auto"/>
      <w:ind w:left="720"/>
      <w:jc w:val="left"/>
    </w:pPr>
    <w:rPr>
      <w:rFonts w:ascii="Calibri" w:hAnsi="Calibri"/>
      <w:i w:val="0"/>
      <w:sz w:val="22"/>
      <w:szCs w:val="22"/>
      <w:lang w:eastAsia="en-US"/>
    </w:rPr>
  </w:style>
  <w:style w:type="paragraph" w:customStyle="1" w:styleId="Heading1">
    <w:name w:val="Heading_1_Прил"/>
    <w:basedOn w:val="1"/>
    <w:rsid w:val="00AA5327"/>
    <w:pPr>
      <w:pageBreakBefore w:val="0"/>
      <w:numPr>
        <w:numId w:val="28"/>
      </w:numPr>
      <w:ind w:firstLine="0"/>
    </w:pPr>
    <w:rPr>
      <w:rFonts w:ascii="Arial" w:hAnsi="Arial" w:cs="Arial"/>
      <w:bCs/>
      <w:i/>
      <w:kern w:val="32"/>
      <w:szCs w:val="24"/>
    </w:rPr>
  </w:style>
  <w:style w:type="paragraph" w:customStyle="1" w:styleId="Heading2">
    <w:name w:val="Heading_2_Прил"/>
    <w:basedOn w:val="20"/>
    <w:next w:val="af"/>
    <w:rsid w:val="00AA5327"/>
    <w:pPr>
      <w:numPr>
        <w:numId w:val="28"/>
      </w:numPr>
      <w:ind w:left="1152"/>
    </w:pPr>
    <w:rPr>
      <w:rFonts w:ascii="Arial" w:hAnsi="Arial"/>
      <w:i/>
      <w:iCs w:val="0"/>
      <w:szCs w:val="24"/>
    </w:rPr>
  </w:style>
  <w:style w:type="paragraph" w:customStyle="1" w:styleId="Heading3">
    <w:name w:val="Heading_3_Прил"/>
    <w:basedOn w:val="31"/>
    <w:rsid w:val="00AA5327"/>
    <w:pPr>
      <w:numPr>
        <w:numId w:val="28"/>
      </w:numPr>
      <w:spacing w:before="240"/>
      <w:ind w:left="1152"/>
    </w:pPr>
    <w:rPr>
      <w:rFonts w:ascii="Arial" w:hAnsi="Arial"/>
      <w:i/>
      <w:szCs w:val="24"/>
    </w:rPr>
  </w:style>
  <w:style w:type="table" w:customStyle="1" w:styleId="LightShading-Accent11">
    <w:name w:val="Light Shading - Accent 11"/>
    <w:rsid w:val="00AA5327"/>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1c">
    <w:name w:val="Абзац списка1"/>
    <w:basedOn w:val="af"/>
    <w:rsid w:val="00AA5327"/>
    <w:pPr>
      <w:spacing w:after="200" w:line="276" w:lineRule="auto"/>
      <w:ind w:left="720"/>
      <w:jc w:val="left"/>
    </w:pPr>
    <w:rPr>
      <w:rFonts w:ascii="Calibri" w:hAnsi="Calibri"/>
      <w:i w:val="0"/>
      <w:sz w:val="22"/>
      <w:szCs w:val="22"/>
      <w:lang w:eastAsia="en-US"/>
    </w:rPr>
  </w:style>
  <w:style w:type="paragraph" w:customStyle="1" w:styleId="Style8">
    <w:name w:val="Style8"/>
    <w:basedOn w:val="11"/>
    <w:next w:val="StyleCourierNew10ptFirstline125cm"/>
    <w:rsid w:val="004E5A12"/>
  </w:style>
  <w:style w:type="paragraph" w:customStyle="1" w:styleId="StyleListParagraphAfter10ptLinespacingMultiple115">
    <w:name w:val="Style List Paragraph + After:  10 pt Line spacing:  Multiple 1.15 ..."/>
    <w:basedOn w:val="ListParagraph1"/>
    <w:link w:val="StyleListParagraphAfter10ptLinespacingMultiple115Char"/>
    <w:rsid w:val="002160AC"/>
    <w:pPr>
      <w:spacing w:after="200" w:line="276" w:lineRule="auto"/>
    </w:pPr>
  </w:style>
  <w:style w:type="paragraph" w:customStyle="1" w:styleId="Firstline127mm">
    <w:name w:val="First line:  12.7 mm"/>
    <w:basedOn w:val="af"/>
    <w:rsid w:val="00DA7086"/>
    <w:pPr>
      <w:keepNext/>
      <w:ind w:firstLine="720"/>
    </w:pPr>
    <w:rPr>
      <w:iCs/>
    </w:rPr>
  </w:style>
  <w:style w:type="character" w:customStyle="1" w:styleId="ListParagraphChar">
    <w:name w:val="List Paragraph Char"/>
    <w:link w:val="ListParagraph1"/>
    <w:locked/>
    <w:rsid w:val="002160AC"/>
    <w:rPr>
      <w:sz w:val="24"/>
      <w:lang w:val="ru-RU" w:eastAsia="ru-RU"/>
    </w:rPr>
  </w:style>
  <w:style w:type="character" w:customStyle="1" w:styleId="StyleListParagraphAfter10ptLinespacingMultiple115Char">
    <w:name w:val="Style List Paragraph + After:  10 pt Line spacing:  Multiple 1.15 ... Char"/>
    <w:link w:val="StyleListParagraphAfter10ptLinespacingMultiple115"/>
    <w:locked/>
    <w:rsid w:val="002160AC"/>
    <w:rPr>
      <w:sz w:val="24"/>
      <w:lang w:val="ru-RU" w:eastAsia="ru-RU"/>
    </w:rPr>
  </w:style>
  <w:style w:type="character" w:customStyle="1" w:styleId="listBulleted1">
    <w:name w:val="list_Bulleted Знак"/>
    <w:link w:val="listBulleted"/>
    <w:locked/>
    <w:rsid w:val="0044455A"/>
    <w:rPr>
      <w:sz w:val="24"/>
      <w:szCs w:val="24"/>
      <w:lang w:val="en-US" w:eastAsia="ru-RU"/>
    </w:rPr>
  </w:style>
  <w:style w:type="character" w:customStyle="1" w:styleId="Heading2CharChar">
    <w:name w:val="Heading 2 Char Char"/>
    <w:locked/>
    <w:rsid w:val="00891439"/>
    <w:rPr>
      <w:b/>
      <w:sz w:val="28"/>
      <w:lang w:val="ru-RU" w:eastAsia="ru-RU"/>
    </w:rPr>
  </w:style>
  <w:style w:type="paragraph" w:customStyle="1" w:styleId="tabletext1">
    <w:name w:val="table_text"/>
    <w:basedOn w:val="afa"/>
    <w:rsid w:val="00B3530A"/>
    <w:pPr>
      <w:jc w:val="left"/>
    </w:pPr>
    <w:rPr>
      <w:b/>
    </w:rPr>
  </w:style>
  <w:style w:type="paragraph" w:styleId="affffffc">
    <w:name w:val="Message Header"/>
    <w:basedOn w:val="af"/>
    <w:rsid w:val="003059FA"/>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aff9">
    <w:name w:val="Block Text"/>
    <w:basedOn w:val="af"/>
    <w:rsid w:val="00750466"/>
    <w:pPr>
      <w:spacing w:after="120"/>
      <w:ind w:left="1440" w:right="1440"/>
    </w:pPr>
  </w:style>
  <w:style w:type="character" w:customStyle="1" w:styleId="CharChar44">
    <w:name w:val="Char Char44"/>
    <w:rsid w:val="00471243"/>
    <w:rPr>
      <w:sz w:val="22"/>
      <w:lang w:val="x-none" w:eastAsia="en-US"/>
    </w:rPr>
  </w:style>
  <w:style w:type="character" w:customStyle="1" w:styleId="CharChar43">
    <w:name w:val="Char Char43"/>
    <w:rsid w:val="00471243"/>
    <w:rPr>
      <w:sz w:val="22"/>
      <w:lang w:val="x-none" w:eastAsia="en-US"/>
    </w:rPr>
  </w:style>
  <w:style w:type="character" w:customStyle="1" w:styleId="CharChar42">
    <w:name w:val="Char Char42"/>
    <w:semiHidden/>
    <w:rsid w:val="00471243"/>
    <w:rPr>
      <w:rFonts w:ascii="Tahoma" w:hAnsi="Tahoma"/>
      <w:sz w:val="16"/>
      <w:lang w:val="x-none" w:eastAsia="en-US"/>
    </w:rPr>
  </w:style>
  <w:style w:type="character" w:customStyle="1" w:styleId="CharChar49">
    <w:name w:val="Char Char49"/>
    <w:rsid w:val="00471243"/>
    <w:rPr>
      <w:rFonts w:ascii="Times New Roman Bold" w:hAnsi="Times New Roman Bold"/>
      <w:color w:val="0070C0"/>
      <w:sz w:val="28"/>
      <w:lang w:val="ru-RU" w:eastAsia="en-US"/>
    </w:rPr>
  </w:style>
  <w:style w:type="paragraph" w:customStyle="1" w:styleId="MyCaptionCenter">
    <w:name w:val="MyCaptionCenter"/>
    <w:basedOn w:val="af"/>
    <w:link w:val="MyCaptionCenterChar"/>
    <w:rsid w:val="00471243"/>
    <w:pPr>
      <w:spacing w:before="120" w:after="120"/>
      <w:ind w:firstLine="432"/>
      <w:jc w:val="center"/>
    </w:pPr>
    <w:rPr>
      <w:rFonts w:ascii="Times New Roman" w:hAnsi="Times New Roman"/>
      <w:sz w:val="20"/>
      <w:szCs w:val="24"/>
    </w:rPr>
  </w:style>
  <w:style w:type="character" w:customStyle="1" w:styleId="MyCaptionCenterChar">
    <w:name w:val="MyCaptionCenter Char"/>
    <w:link w:val="MyCaptionCenter"/>
    <w:locked/>
    <w:rsid w:val="00471243"/>
    <w:rPr>
      <w:i/>
      <w:sz w:val="24"/>
      <w:lang w:val="ru-RU" w:eastAsia="ru-RU"/>
    </w:rPr>
  </w:style>
  <w:style w:type="character" w:customStyle="1" w:styleId="CharChar48">
    <w:name w:val="Char Char48"/>
    <w:rsid w:val="00471243"/>
    <w:rPr>
      <w:rFonts w:ascii="Calibri" w:hAnsi="Calibri"/>
      <w:b/>
      <w:i/>
      <w:sz w:val="26"/>
      <w:lang w:val="x-none" w:eastAsia="en-US"/>
    </w:rPr>
  </w:style>
  <w:style w:type="character" w:customStyle="1" w:styleId="27">
    <w:name w:val="Маркированный список 2 Знак"/>
    <w:link w:val="26"/>
    <w:locked/>
    <w:rsid w:val="00471243"/>
    <w:rPr>
      <w:sz w:val="28"/>
      <w:lang w:val="ru-RU" w:eastAsia="ru-RU"/>
    </w:rPr>
  </w:style>
  <w:style w:type="character" w:customStyle="1" w:styleId="CharChar50">
    <w:name w:val="Char Char50"/>
    <w:rsid w:val="00471243"/>
    <w:rPr>
      <w:rFonts w:ascii="Cambria" w:hAnsi="Cambria"/>
      <w:b/>
      <w:color w:val="0070C0"/>
      <w:sz w:val="26"/>
      <w:lang w:val="ru-RU" w:eastAsia="en-US"/>
    </w:rPr>
  </w:style>
  <w:style w:type="character" w:customStyle="1" w:styleId="CharChar47">
    <w:name w:val="Char Char47"/>
    <w:rsid w:val="00471243"/>
    <w:rPr>
      <w:rFonts w:ascii="Times New Roman" w:hAnsi="Times New Roman"/>
      <w:i/>
      <w:sz w:val="22"/>
    </w:rPr>
  </w:style>
  <w:style w:type="character" w:customStyle="1" w:styleId="CharChar46">
    <w:name w:val="Char Char46"/>
    <w:rsid w:val="00471243"/>
    <w:rPr>
      <w:rFonts w:ascii="Arial" w:hAnsi="Arial"/>
      <w:sz w:val="24"/>
    </w:rPr>
  </w:style>
  <w:style w:type="character" w:customStyle="1" w:styleId="CharChar45">
    <w:name w:val="Char Char45"/>
    <w:rsid w:val="00471243"/>
    <w:rPr>
      <w:rFonts w:ascii="Arial" w:hAnsi="Arial"/>
      <w:i/>
      <w:sz w:val="24"/>
    </w:rPr>
  </w:style>
  <w:style w:type="character" w:customStyle="1" w:styleId="90CharChar1">
    <w:name w:val="Заголовок 90 Char Char1"/>
    <w:rsid w:val="00471243"/>
    <w:rPr>
      <w:rFonts w:ascii="Arial" w:hAnsi="Arial"/>
      <w:b/>
      <w:i/>
      <w:sz w:val="18"/>
    </w:rPr>
  </w:style>
  <w:style w:type="character" w:customStyle="1" w:styleId="CharChar40">
    <w:name w:val="Char Char40"/>
    <w:semiHidden/>
    <w:rsid w:val="00471243"/>
    <w:rPr>
      <w:rFonts w:ascii="Tahoma" w:hAnsi="Tahoma"/>
      <w:sz w:val="16"/>
    </w:rPr>
  </w:style>
  <w:style w:type="character" w:customStyle="1" w:styleId="CharChar39">
    <w:name w:val="Char Char39"/>
    <w:rsid w:val="00471243"/>
    <w:rPr>
      <w:rFonts w:ascii="Times New Roman" w:hAnsi="Times New Roman"/>
      <w:sz w:val="28"/>
      <w:lang w:val="x-none" w:eastAsia="en-US"/>
    </w:rPr>
  </w:style>
  <w:style w:type="paragraph" w:customStyle="1" w:styleId="StyleCaptionCentered">
    <w:name w:val="Style Caption + Centered"/>
    <w:basedOn w:val="afd"/>
    <w:autoRedefine/>
    <w:rsid w:val="00471243"/>
    <w:pPr>
      <w:spacing w:before="0" w:after="0"/>
      <w:ind w:firstLine="360"/>
    </w:pPr>
    <w:rPr>
      <w:b/>
      <w:i/>
    </w:rPr>
  </w:style>
  <w:style w:type="paragraph" w:customStyle="1" w:styleId="1d">
    <w:name w:val="Заголовки текста1"/>
    <w:basedOn w:val="1"/>
    <w:rsid w:val="00471243"/>
    <w:pPr>
      <w:tabs>
        <w:tab w:val="num" w:pos="1571"/>
      </w:tabs>
      <w:spacing w:after="320"/>
      <w:ind w:left="1931" w:hanging="360"/>
      <w:jc w:val="center"/>
    </w:pPr>
    <w:rPr>
      <w:rFonts w:ascii="Arial" w:hAnsi="Arial" w:cs="Arial"/>
      <w:bCs/>
      <w:i/>
      <w:kern w:val="32"/>
      <w:sz w:val="32"/>
      <w:szCs w:val="32"/>
    </w:rPr>
  </w:style>
  <w:style w:type="paragraph" w:customStyle="1" w:styleId="affffffd">
    <w:name w:val="Комментарии"/>
    <w:basedOn w:val="af"/>
    <w:rsid w:val="00471243"/>
    <w:pPr>
      <w:spacing w:line="360" w:lineRule="auto"/>
      <w:ind w:firstLine="851"/>
      <w:jc w:val="left"/>
    </w:pPr>
    <w:rPr>
      <w:rFonts w:ascii="Times New Roman" w:hAnsi="Times New Roman"/>
      <w:i w:val="0"/>
      <w:color w:val="0000FF"/>
      <w:szCs w:val="24"/>
    </w:rPr>
  </w:style>
  <w:style w:type="paragraph" w:customStyle="1" w:styleId="affffffe">
    <w:name w:val="Подпись к иллюстрации"/>
    <w:basedOn w:val="afd"/>
    <w:rsid w:val="00471243"/>
    <w:pPr>
      <w:spacing w:before="0" w:after="0" w:line="360" w:lineRule="auto"/>
    </w:pPr>
    <w:rPr>
      <w:i/>
    </w:rPr>
  </w:style>
  <w:style w:type="character" w:customStyle="1" w:styleId="afffffff">
    <w:name w:val="Комментарии Знак Знак"/>
    <w:rsid w:val="00471243"/>
    <w:rPr>
      <w:color w:val="0000FF"/>
      <w:sz w:val="24"/>
      <w:lang w:val="ru-RU" w:eastAsia="ru-RU"/>
    </w:rPr>
  </w:style>
  <w:style w:type="paragraph" w:customStyle="1" w:styleId="afffffff0">
    <w:name w:val="ед.измер в таблицах"/>
    <w:basedOn w:val="affffffe"/>
    <w:rsid w:val="00471243"/>
    <w:pPr>
      <w:spacing w:after="60" w:line="240" w:lineRule="auto"/>
      <w:jc w:val="right"/>
    </w:pPr>
  </w:style>
  <w:style w:type="paragraph" w:customStyle="1" w:styleId="afffffff1">
    <w:name w:val="название таблички"/>
    <w:basedOn w:val="afd"/>
    <w:rsid w:val="00471243"/>
    <w:pPr>
      <w:spacing w:before="0" w:after="0"/>
      <w:jc w:val="left"/>
    </w:pPr>
    <w:rPr>
      <w:i/>
    </w:rPr>
  </w:style>
  <w:style w:type="paragraph" w:customStyle="1" w:styleId="afffffff2">
    <w:name w:val="Приложенение"/>
    <w:basedOn w:val="afd"/>
    <w:rsid w:val="00471243"/>
    <w:pPr>
      <w:pageBreakBefore/>
      <w:suppressAutoHyphens/>
      <w:spacing w:before="0" w:line="360" w:lineRule="auto"/>
    </w:pPr>
    <w:rPr>
      <w:sz w:val="28"/>
    </w:rPr>
  </w:style>
  <w:style w:type="paragraph" w:customStyle="1" w:styleId="afffffff3">
    <w:name w:val="текст в таблице"/>
    <w:rsid w:val="00471243"/>
    <w:rPr>
      <w:sz w:val="24"/>
      <w:szCs w:val="24"/>
      <w:lang w:eastAsia="ru-RU"/>
    </w:rPr>
  </w:style>
  <w:style w:type="paragraph" w:customStyle="1" w:styleId="afffffff4">
    <w:name w:val="Иллюстрация"/>
    <w:basedOn w:val="af"/>
    <w:rsid w:val="00471243"/>
    <w:pPr>
      <w:keepNext/>
      <w:spacing w:line="360" w:lineRule="auto"/>
      <w:ind w:firstLine="851"/>
      <w:jc w:val="center"/>
    </w:pPr>
    <w:rPr>
      <w:rFonts w:ascii="Times New Roman" w:hAnsi="Times New Roman"/>
      <w:i w:val="0"/>
      <w:sz w:val="24"/>
      <w:szCs w:val="24"/>
    </w:rPr>
  </w:style>
  <w:style w:type="paragraph" w:customStyle="1" w:styleId="afffffff5">
    <w:name w:val="тип приложения"/>
    <w:basedOn w:val="af"/>
    <w:rsid w:val="00471243"/>
    <w:pPr>
      <w:spacing w:after="120" w:line="360" w:lineRule="auto"/>
      <w:jc w:val="center"/>
    </w:pPr>
    <w:rPr>
      <w:rFonts w:ascii="Times New Roman" w:hAnsi="Times New Roman"/>
      <w:i w:val="0"/>
      <w:sz w:val="24"/>
    </w:rPr>
  </w:style>
  <w:style w:type="character" w:customStyle="1" w:styleId="afffffff6">
    <w:name w:val="Примечание Знак Знак"/>
    <w:rsid w:val="00471243"/>
    <w:rPr>
      <w:b/>
      <w:i/>
      <w:sz w:val="24"/>
      <w:lang w:val="ru-RU" w:eastAsia="ru-RU"/>
    </w:rPr>
  </w:style>
  <w:style w:type="paragraph" w:customStyle="1" w:styleId="a3">
    <w:name w:val="список литературы"/>
    <w:basedOn w:val="af"/>
    <w:rsid w:val="00471243"/>
    <w:pPr>
      <w:numPr>
        <w:numId w:val="35"/>
      </w:numPr>
      <w:spacing w:line="360" w:lineRule="auto"/>
      <w:jc w:val="left"/>
    </w:pPr>
    <w:rPr>
      <w:rFonts w:ascii="Times New Roman" w:hAnsi="Times New Roman"/>
      <w:i w:val="0"/>
      <w:sz w:val="24"/>
      <w:szCs w:val="24"/>
    </w:rPr>
  </w:style>
  <w:style w:type="paragraph" w:customStyle="1" w:styleId="afffffff7">
    <w:name w:val="синий список"/>
    <w:basedOn w:val="a3"/>
    <w:rsid w:val="00471243"/>
    <w:pPr>
      <w:numPr>
        <w:numId w:val="0"/>
      </w:numPr>
      <w:tabs>
        <w:tab w:val="num" w:pos="1211"/>
      </w:tabs>
      <w:ind w:left="1211" w:hanging="360"/>
    </w:pPr>
    <w:rPr>
      <w:color w:val="0000FF"/>
    </w:rPr>
  </w:style>
  <w:style w:type="paragraph" w:customStyle="1" w:styleId="afffffff8">
    <w:name w:val="все прописные"/>
    <w:basedOn w:val="af"/>
    <w:rsid w:val="00471243"/>
    <w:pPr>
      <w:jc w:val="center"/>
      <w:outlineLvl w:val="0"/>
    </w:pPr>
    <w:rPr>
      <w:rFonts w:ascii="Times New Roman" w:hAnsi="Times New Roman"/>
      <w:b/>
      <w:bCs/>
      <w:i w:val="0"/>
      <w:caps/>
      <w:sz w:val="24"/>
      <w:szCs w:val="28"/>
    </w:rPr>
  </w:style>
  <w:style w:type="paragraph" w:customStyle="1" w:styleId="afffffff9">
    <w:name w:val="текст по центру"/>
    <w:basedOn w:val="afffffffa"/>
    <w:rsid w:val="00471243"/>
    <w:pPr>
      <w:jc w:val="center"/>
    </w:pPr>
    <w:rPr>
      <w:b/>
    </w:rPr>
  </w:style>
  <w:style w:type="paragraph" w:customStyle="1" w:styleId="afffffffa">
    <w:name w:val="текст без отступа"/>
    <w:basedOn w:val="af"/>
    <w:rsid w:val="00471243"/>
    <w:pPr>
      <w:spacing w:line="360" w:lineRule="auto"/>
      <w:jc w:val="left"/>
    </w:pPr>
    <w:rPr>
      <w:rFonts w:ascii="Times New Roman" w:hAnsi="Times New Roman"/>
      <w:i w:val="0"/>
      <w:sz w:val="24"/>
      <w:szCs w:val="24"/>
    </w:rPr>
  </w:style>
  <w:style w:type="character" w:customStyle="1" w:styleId="CharChar38">
    <w:name w:val="Char Char38"/>
    <w:rsid w:val="00471243"/>
    <w:rPr>
      <w:rFonts w:ascii="Arial" w:hAnsi="Arial"/>
      <w:b/>
      <w:kern w:val="28"/>
      <w:sz w:val="32"/>
    </w:rPr>
  </w:style>
  <w:style w:type="paragraph" w:customStyle="1" w:styleId="afffffffb">
    <w:name w:val="ШТ Бок.надписи"/>
    <w:rsid w:val="00471243"/>
    <w:pPr>
      <w:jc w:val="center"/>
    </w:pPr>
    <w:rPr>
      <w:noProof/>
      <w:lang w:val="en-US" w:eastAsia="en-US"/>
    </w:rPr>
  </w:style>
  <w:style w:type="paragraph" w:customStyle="1" w:styleId="afffffffc">
    <w:name w:val="ШТ Центр.надписи"/>
    <w:basedOn w:val="af"/>
    <w:rsid w:val="00471243"/>
    <w:pPr>
      <w:jc w:val="center"/>
    </w:pPr>
    <w:rPr>
      <w:rFonts w:ascii="Times New Roman" w:hAnsi="Times New Roman"/>
      <w:i w:val="0"/>
      <w:noProof/>
      <w:sz w:val="18"/>
      <w:szCs w:val="18"/>
    </w:rPr>
  </w:style>
  <w:style w:type="paragraph" w:customStyle="1" w:styleId="2f0">
    <w:name w:val="ШТ2 Лист"/>
    <w:basedOn w:val="afffffffc"/>
    <w:rsid w:val="00471243"/>
    <w:pPr>
      <w:spacing w:before="60"/>
    </w:pPr>
  </w:style>
  <w:style w:type="character" w:customStyle="1" w:styleId="CharChar37">
    <w:name w:val="Char Char37"/>
    <w:rsid w:val="00471243"/>
    <w:rPr>
      <w:rFonts w:ascii="Times New Roman" w:hAnsi="Times New Roman"/>
      <w:b/>
      <w:sz w:val="28"/>
    </w:rPr>
  </w:style>
  <w:style w:type="paragraph" w:customStyle="1" w:styleId="OOEEiaN">
    <w:name w:val="OOE Eia.N"/>
    <w:next w:val="OOEYecN"/>
    <w:rsid w:val="00471243"/>
    <w:pPr>
      <w:spacing w:before="2640"/>
      <w:jc w:val="right"/>
    </w:pPr>
    <w:rPr>
      <w:noProof/>
      <w:sz w:val="28"/>
      <w:szCs w:val="28"/>
      <w:lang w:val="en-US" w:eastAsia="en-US"/>
    </w:rPr>
  </w:style>
  <w:style w:type="paragraph" w:customStyle="1" w:styleId="OOEYecN">
    <w:name w:val="OOE Yec.N"/>
    <w:rsid w:val="00471243"/>
    <w:pPr>
      <w:spacing w:before="240"/>
      <w:jc w:val="right"/>
    </w:pPr>
    <w:rPr>
      <w:noProof/>
      <w:sz w:val="28"/>
      <w:szCs w:val="28"/>
      <w:lang w:val="en-US" w:eastAsia="en-US"/>
    </w:rPr>
  </w:style>
  <w:style w:type="character" w:customStyle="1" w:styleId="CharChar36">
    <w:name w:val="Char Char36"/>
    <w:semiHidden/>
    <w:rsid w:val="00471243"/>
    <w:rPr>
      <w:rFonts w:ascii="Times New Roman" w:hAnsi="Times New Roman"/>
    </w:rPr>
  </w:style>
  <w:style w:type="paragraph" w:customStyle="1" w:styleId="afffffffd">
    <w:name w:val="Таблица содержимое"/>
    <w:basedOn w:val="af"/>
    <w:rsid w:val="00471243"/>
    <w:pPr>
      <w:keepNext/>
      <w:keepLines/>
      <w:spacing w:before="120" w:line="360" w:lineRule="auto"/>
      <w:jc w:val="left"/>
    </w:pPr>
    <w:rPr>
      <w:rFonts w:ascii="Arial" w:hAnsi="Arial" w:cs="Arial"/>
      <w:i w:val="0"/>
      <w:szCs w:val="28"/>
    </w:rPr>
  </w:style>
  <w:style w:type="character" w:customStyle="1" w:styleId="CharChar35">
    <w:name w:val="Char Char35"/>
    <w:rsid w:val="00471243"/>
    <w:rPr>
      <w:rFonts w:ascii="Times New Roman" w:hAnsi="Times New Roman"/>
      <w:sz w:val="24"/>
    </w:rPr>
  </w:style>
  <w:style w:type="paragraph" w:customStyle="1" w:styleId="afffffffe">
    <w:name w:val="ТТЛ УТВЕРЖДЕН"/>
    <w:next w:val="affffffff"/>
    <w:rsid w:val="00471243"/>
    <w:pPr>
      <w:spacing w:line="360" w:lineRule="auto"/>
      <w:ind w:right="6350"/>
      <w:jc w:val="center"/>
    </w:pPr>
    <w:rPr>
      <w:b/>
      <w:bCs/>
      <w:noProof/>
      <w:sz w:val="28"/>
      <w:szCs w:val="28"/>
      <w:lang w:val="en-US" w:eastAsia="en-US"/>
    </w:rPr>
  </w:style>
  <w:style w:type="paragraph" w:customStyle="1" w:styleId="affffffff">
    <w:name w:val="ТТЛ Фирма"/>
    <w:next w:val="1e"/>
    <w:rsid w:val="00471243"/>
    <w:pPr>
      <w:spacing w:before="480"/>
      <w:jc w:val="center"/>
    </w:pPr>
    <w:rPr>
      <w:b/>
      <w:bCs/>
      <w:noProof/>
      <w:sz w:val="36"/>
      <w:szCs w:val="36"/>
      <w:lang w:val="en-US" w:eastAsia="en-US"/>
    </w:rPr>
  </w:style>
  <w:style w:type="paragraph" w:customStyle="1" w:styleId="1e">
    <w:name w:val="ТТЛ Назв.1"/>
    <w:basedOn w:val="14"/>
    <w:next w:val="2f1"/>
    <w:rsid w:val="00471243"/>
    <w:pPr>
      <w:spacing w:before="3120" w:after="240"/>
      <w:ind w:firstLine="0"/>
    </w:pPr>
    <w:rPr>
      <w:rFonts w:ascii="Times New Roman" w:hAnsi="Times New Roman"/>
      <w:sz w:val="44"/>
      <w:szCs w:val="44"/>
    </w:rPr>
  </w:style>
  <w:style w:type="paragraph" w:customStyle="1" w:styleId="2f1">
    <w:name w:val="ТТЛ Назв.2"/>
    <w:next w:val="N0"/>
    <w:rsid w:val="00471243"/>
    <w:pPr>
      <w:spacing w:before="360"/>
      <w:jc w:val="center"/>
    </w:pPr>
    <w:rPr>
      <w:b/>
      <w:bCs/>
      <w:noProof/>
      <w:sz w:val="32"/>
      <w:szCs w:val="32"/>
      <w:lang w:val="en-US" w:eastAsia="en-US"/>
    </w:rPr>
  </w:style>
  <w:style w:type="paragraph" w:customStyle="1" w:styleId="N0">
    <w:name w:val="ТТЛ Док.N"/>
    <w:next w:val="N1"/>
    <w:rsid w:val="00471243"/>
    <w:pPr>
      <w:spacing w:before="240"/>
      <w:jc w:val="center"/>
    </w:pPr>
    <w:rPr>
      <w:b/>
      <w:bCs/>
      <w:noProof/>
      <w:sz w:val="32"/>
      <w:szCs w:val="32"/>
      <w:lang w:val="en-US" w:eastAsia="en-US"/>
    </w:rPr>
  </w:style>
  <w:style w:type="paragraph" w:customStyle="1" w:styleId="N1">
    <w:name w:val="ТТЛ Инв.N"/>
    <w:next w:val="N2"/>
    <w:rsid w:val="00471243"/>
    <w:pPr>
      <w:spacing w:before="2640"/>
      <w:jc w:val="right"/>
    </w:pPr>
    <w:rPr>
      <w:noProof/>
      <w:sz w:val="28"/>
      <w:szCs w:val="28"/>
      <w:lang w:val="en-US" w:eastAsia="en-US"/>
    </w:rPr>
  </w:style>
  <w:style w:type="paragraph" w:customStyle="1" w:styleId="N2">
    <w:name w:val="ТТЛ Экз.N"/>
    <w:rsid w:val="00471243"/>
    <w:pPr>
      <w:spacing w:before="240"/>
      <w:jc w:val="right"/>
    </w:pPr>
    <w:rPr>
      <w:noProof/>
      <w:sz w:val="28"/>
      <w:szCs w:val="28"/>
      <w:lang w:val="en-US" w:eastAsia="en-US"/>
    </w:rPr>
  </w:style>
  <w:style w:type="paragraph" w:customStyle="1" w:styleId="affffffff0">
    <w:name w:val="ТТЛ Г.изд."/>
    <w:rsid w:val="00471243"/>
    <w:pPr>
      <w:keepNext/>
      <w:widowControl w:val="0"/>
      <w:jc w:val="center"/>
    </w:pPr>
    <w:rPr>
      <w:b/>
      <w:bCs/>
      <w:sz w:val="32"/>
      <w:szCs w:val="32"/>
      <w:lang w:eastAsia="en-US"/>
    </w:rPr>
  </w:style>
  <w:style w:type="paragraph" w:customStyle="1" w:styleId="1f">
    <w:name w:val="ШТ Назв.1"/>
    <w:next w:val="2f2"/>
    <w:rsid w:val="00471243"/>
    <w:pPr>
      <w:jc w:val="center"/>
    </w:pPr>
    <w:rPr>
      <w:b/>
      <w:bCs/>
      <w:noProof/>
      <w:sz w:val="32"/>
      <w:szCs w:val="32"/>
      <w:lang w:val="en-US" w:eastAsia="en-US"/>
    </w:rPr>
  </w:style>
  <w:style w:type="paragraph" w:customStyle="1" w:styleId="2f2">
    <w:name w:val="ШТ Назв.2"/>
    <w:basedOn w:val="1f"/>
    <w:rsid w:val="00471243"/>
    <w:pPr>
      <w:spacing w:before="60"/>
    </w:pPr>
    <w:rPr>
      <w:sz w:val="24"/>
      <w:szCs w:val="24"/>
    </w:rPr>
  </w:style>
  <w:style w:type="paragraph" w:customStyle="1" w:styleId="affffffff1">
    <w:name w:val="Сп."/>
    <w:basedOn w:val="af"/>
    <w:rsid w:val="00471243"/>
    <w:pPr>
      <w:spacing w:after="120"/>
      <w:jc w:val="left"/>
    </w:pPr>
    <w:rPr>
      <w:rFonts w:ascii="Times New Roman" w:hAnsi="Times New Roman"/>
      <w:i w:val="0"/>
      <w:sz w:val="26"/>
      <w:szCs w:val="26"/>
    </w:rPr>
  </w:style>
  <w:style w:type="paragraph" w:customStyle="1" w:styleId="affffffff2">
    <w:name w:val="Центрир."/>
    <w:basedOn w:val="14"/>
    <w:rsid w:val="00471243"/>
    <w:pPr>
      <w:spacing w:before="0" w:after="240"/>
      <w:ind w:firstLine="0"/>
    </w:pPr>
    <w:rPr>
      <w:rFonts w:ascii="Times New Roman" w:hAnsi="Times New Roman"/>
      <w:sz w:val="24"/>
      <w:szCs w:val="24"/>
    </w:rPr>
  </w:style>
  <w:style w:type="paragraph" w:customStyle="1" w:styleId="affffffff3">
    <w:name w:val="ЗТабл."/>
    <w:basedOn w:val="af"/>
    <w:rsid w:val="00471243"/>
    <w:pPr>
      <w:spacing w:after="120"/>
      <w:jc w:val="center"/>
    </w:pPr>
    <w:rPr>
      <w:rFonts w:ascii="Times New Roman" w:hAnsi="Times New Roman"/>
      <w:b/>
      <w:bCs/>
      <w:i w:val="0"/>
      <w:sz w:val="20"/>
    </w:rPr>
  </w:style>
  <w:style w:type="paragraph" w:customStyle="1" w:styleId="affffffff4">
    <w:name w:val="Нрм.н."/>
    <w:basedOn w:val="af"/>
    <w:next w:val="20"/>
    <w:rsid w:val="00471243"/>
    <w:pPr>
      <w:spacing w:after="240"/>
      <w:jc w:val="left"/>
    </w:pPr>
    <w:rPr>
      <w:rFonts w:ascii="Times New Roman" w:hAnsi="Times New Roman"/>
      <w:i w:val="0"/>
      <w:sz w:val="26"/>
      <w:szCs w:val="26"/>
    </w:rPr>
  </w:style>
  <w:style w:type="paragraph" w:customStyle="1" w:styleId="1f0">
    <w:name w:val="Тбл.ш.1"/>
    <w:basedOn w:val="af"/>
    <w:rsid w:val="00471243"/>
    <w:pPr>
      <w:spacing w:before="60"/>
      <w:jc w:val="center"/>
    </w:pPr>
    <w:rPr>
      <w:rFonts w:ascii="Times New Roman" w:hAnsi="Times New Roman"/>
      <w:b/>
      <w:bCs/>
      <w:i w:val="0"/>
      <w:sz w:val="24"/>
      <w:szCs w:val="24"/>
    </w:rPr>
  </w:style>
  <w:style w:type="paragraph" w:customStyle="1" w:styleId="3c">
    <w:name w:val="Тбл.ш.3"/>
    <w:basedOn w:val="af"/>
    <w:rsid w:val="00471243"/>
    <w:pPr>
      <w:spacing w:after="120"/>
      <w:jc w:val="center"/>
    </w:pPr>
    <w:rPr>
      <w:rFonts w:ascii="Times New Roman" w:hAnsi="Times New Roman"/>
      <w:b/>
      <w:bCs/>
      <w:i w:val="0"/>
      <w:sz w:val="24"/>
      <w:szCs w:val="24"/>
    </w:rPr>
  </w:style>
  <w:style w:type="paragraph" w:customStyle="1" w:styleId="affffffff5">
    <w:name w:val="Тбл.ц."/>
    <w:basedOn w:val="af"/>
    <w:rsid w:val="00471243"/>
    <w:pPr>
      <w:spacing w:before="60"/>
      <w:jc w:val="center"/>
    </w:pPr>
    <w:rPr>
      <w:rFonts w:ascii="Times New Roman" w:hAnsi="Times New Roman"/>
      <w:i w:val="0"/>
      <w:sz w:val="24"/>
      <w:szCs w:val="24"/>
    </w:rPr>
  </w:style>
  <w:style w:type="paragraph" w:customStyle="1" w:styleId="affffffff6">
    <w:name w:val="Нрм.ц.ж."/>
    <w:basedOn w:val="af"/>
    <w:rsid w:val="00471243"/>
    <w:pPr>
      <w:spacing w:before="60"/>
      <w:jc w:val="center"/>
    </w:pPr>
    <w:rPr>
      <w:rFonts w:ascii="Times New Roman" w:hAnsi="Times New Roman"/>
      <w:b/>
      <w:bCs/>
      <w:i w:val="0"/>
      <w:sz w:val="24"/>
      <w:szCs w:val="24"/>
    </w:rPr>
  </w:style>
  <w:style w:type="paragraph" w:customStyle="1" w:styleId="affffffff7">
    <w:name w:val="Сп.н."/>
    <w:basedOn w:val="af"/>
    <w:rsid w:val="00471243"/>
    <w:pPr>
      <w:spacing w:after="240"/>
      <w:jc w:val="left"/>
    </w:pPr>
    <w:rPr>
      <w:rFonts w:ascii="Times New Roman" w:hAnsi="Times New Roman"/>
      <w:i w:val="0"/>
      <w:sz w:val="24"/>
      <w:szCs w:val="24"/>
    </w:rPr>
  </w:style>
  <w:style w:type="paragraph" w:customStyle="1" w:styleId="affffffff8">
    <w:name w:val="Нрм.н.св."/>
    <w:basedOn w:val="af"/>
    <w:rsid w:val="00471243"/>
    <w:pPr>
      <w:keepNext/>
      <w:spacing w:after="240"/>
      <w:jc w:val="left"/>
    </w:pPr>
    <w:rPr>
      <w:rFonts w:ascii="Times New Roman" w:hAnsi="Times New Roman"/>
      <w:i w:val="0"/>
      <w:sz w:val="24"/>
      <w:szCs w:val="24"/>
    </w:rPr>
  </w:style>
  <w:style w:type="paragraph" w:customStyle="1" w:styleId="affffffff9">
    <w:name w:val="Табл.л."/>
    <w:basedOn w:val="affffffff5"/>
    <w:rsid w:val="00471243"/>
    <w:pPr>
      <w:jc w:val="left"/>
    </w:pPr>
  </w:style>
  <w:style w:type="paragraph" w:customStyle="1" w:styleId="ReturnAddress">
    <w:name w:val="Return Address"/>
    <w:basedOn w:val="af"/>
    <w:rsid w:val="00471243"/>
    <w:pPr>
      <w:keepLines/>
      <w:widowControl w:val="0"/>
      <w:spacing w:after="120"/>
      <w:ind w:right="4320"/>
      <w:jc w:val="left"/>
    </w:pPr>
    <w:rPr>
      <w:rFonts w:ascii="Times New Roman" w:hAnsi="Times New Roman"/>
      <w:i w:val="0"/>
      <w:sz w:val="24"/>
      <w:szCs w:val="24"/>
    </w:rPr>
  </w:style>
  <w:style w:type="paragraph" w:customStyle="1" w:styleId="CompanyName">
    <w:name w:val="Company Name"/>
    <w:basedOn w:val="afa"/>
    <w:rsid w:val="00471243"/>
    <w:pPr>
      <w:widowControl w:val="0"/>
      <w:spacing w:before="120" w:after="80" w:line="240" w:lineRule="auto"/>
      <w:ind w:firstLine="0"/>
      <w:jc w:val="left"/>
    </w:pPr>
    <w:rPr>
      <w:rFonts w:ascii="Arial" w:hAnsi="Arial" w:cs="Arial"/>
      <w:b/>
      <w:bCs/>
      <w:sz w:val="28"/>
      <w:szCs w:val="28"/>
    </w:rPr>
  </w:style>
  <w:style w:type="paragraph" w:customStyle="1" w:styleId="Paragraf1">
    <w:name w:val="Paragraf 1"/>
    <w:basedOn w:val="1"/>
    <w:next w:val="af"/>
    <w:rsid w:val="00471243"/>
    <w:pPr>
      <w:keepLines/>
      <w:widowControl w:val="0"/>
      <w:tabs>
        <w:tab w:val="clear" w:pos="709"/>
        <w:tab w:val="num" w:pos="432"/>
        <w:tab w:val="num" w:pos="720"/>
        <w:tab w:val="num" w:pos="1571"/>
      </w:tabs>
      <w:spacing w:before="360"/>
      <w:ind w:firstLine="567"/>
      <w:outlineLvl w:val="9"/>
    </w:pPr>
    <w:rPr>
      <w:rFonts w:ascii="Arial" w:hAnsi="Arial" w:cs="Arial"/>
      <w:bCs/>
      <w:i/>
      <w:sz w:val="32"/>
      <w:szCs w:val="32"/>
    </w:rPr>
  </w:style>
  <w:style w:type="paragraph" w:customStyle="1" w:styleId="Paragraf2">
    <w:name w:val="Paragraf 2"/>
    <w:basedOn w:val="20"/>
    <w:next w:val="af"/>
    <w:rsid w:val="00471243"/>
    <w:pPr>
      <w:keepNext w:val="0"/>
      <w:keepLines/>
      <w:widowControl w:val="0"/>
      <w:tabs>
        <w:tab w:val="num" w:pos="432"/>
      </w:tabs>
      <w:spacing w:before="120" w:after="120"/>
      <w:outlineLvl w:val="9"/>
    </w:pPr>
    <w:rPr>
      <w:rFonts w:ascii="Arial" w:hAnsi="Arial"/>
      <w:iCs w:val="0"/>
      <w:kern w:val="28"/>
      <w:sz w:val="32"/>
      <w:szCs w:val="32"/>
    </w:rPr>
  </w:style>
  <w:style w:type="paragraph" w:customStyle="1" w:styleId="Left">
    <w:name w:val="Left"/>
    <w:basedOn w:val="af"/>
    <w:rsid w:val="00471243"/>
    <w:pPr>
      <w:widowControl w:val="0"/>
      <w:spacing w:after="120"/>
      <w:jc w:val="left"/>
    </w:pPr>
    <w:rPr>
      <w:rFonts w:ascii="Times New Roman" w:hAnsi="Times New Roman"/>
      <w:i w:val="0"/>
      <w:sz w:val="24"/>
      <w:szCs w:val="24"/>
    </w:rPr>
  </w:style>
  <w:style w:type="paragraph" w:customStyle="1" w:styleId="Position">
    <w:name w:val="Position"/>
    <w:basedOn w:val="af"/>
    <w:rsid w:val="00471243"/>
    <w:pPr>
      <w:keepLines/>
      <w:widowControl w:val="0"/>
      <w:tabs>
        <w:tab w:val="left" w:pos="1440"/>
        <w:tab w:val="right" w:leader="dot" w:pos="10368"/>
      </w:tabs>
      <w:spacing w:after="120"/>
      <w:ind w:left="1440" w:right="830" w:hanging="1440"/>
      <w:jc w:val="left"/>
    </w:pPr>
    <w:rPr>
      <w:rFonts w:ascii="Times New Roman" w:hAnsi="Times New Roman"/>
      <w:i w:val="0"/>
      <w:sz w:val="20"/>
    </w:rPr>
  </w:style>
  <w:style w:type="paragraph" w:customStyle="1" w:styleId="Caption1">
    <w:name w:val="Caption1"/>
    <w:basedOn w:val="afd"/>
    <w:next w:val="af"/>
    <w:rsid w:val="00471243"/>
    <w:pPr>
      <w:widowControl w:val="0"/>
    </w:pPr>
    <w:rPr>
      <w:b/>
      <w:bCs w:val="0"/>
      <w:i/>
      <w:szCs w:val="24"/>
    </w:rPr>
  </w:style>
  <w:style w:type="paragraph" w:customStyle="1" w:styleId="Bullet">
    <w:name w:val="Bullet"/>
    <w:basedOn w:val="af"/>
    <w:rsid w:val="00471243"/>
    <w:pPr>
      <w:widowControl w:val="0"/>
      <w:tabs>
        <w:tab w:val="num" w:pos="360"/>
      </w:tabs>
      <w:ind w:left="360" w:hanging="360"/>
      <w:jc w:val="left"/>
    </w:pPr>
    <w:rPr>
      <w:rFonts w:ascii="Times New Roman" w:hAnsi="Times New Roman"/>
      <w:i w:val="0"/>
      <w:sz w:val="24"/>
      <w:szCs w:val="24"/>
    </w:rPr>
  </w:style>
  <w:style w:type="paragraph" w:customStyle="1" w:styleId="Paragraf10">
    <w:name w:val="Paragraf1"/>
    <w:basedOn w:val="af"/>
    <w:rsid w:val="00471243"/>
    <w:pPr>
      <w:spacing w:after="120"/>
      <w:ind w:firstLine="567"/>
      <w:jc w:val="left"/>
    </w:pPr>
    <w:rPr>
      <w:rFonts w:ascii="Aria Cyr" w:hAnsi="Aria Cyr"/>
      <w:i w:val="0"/>
      <w:sz w:val="24"/>
      <w:szCs w:val="24"/>
      <w:lang w:val="en-US"/>
    </w:rPr>
  </w:style>
  <w:style w:type="paragraph" w:customStyle="1" w:styleId="NormalLine">
    <w:name w:val="Normal_Line"/>
    <w:basedOn w:val="af"/>
    <w:rsid w:val="00471243"/>
    <w:pPr>
      <w:widowControl w:val="0"/>
      <w:spacing w:after="120"/>
      <w:jc w:val="left"/>
    </w:pPr>
    <w:rPr>
      <w:rFonts w:ascii="Times New Roman" w:hAnsi="Times New Roman"/>
      <w:i w:val="0"/>
      <w:sz w:val="24"/>
      <w:szCs w:val="24"/>
    </w:rPr>
  </w:style>
  <w:style w:type="paragraph" w:customStyle="1" w:styleId="Center">
    <w:name w:val="Center"/>
    <w:basedOn w:val="af"/>
    <w:rsid w:val="00471243"/>
    <w:pPr>
      <w:keepNext/>
      <w:widowControl w:val="0"/>
      <w:spacing w:after="120"/>
      <w:jc w:val="center"/>
    </w:pPr>
    <w:rPr>
      <w:rFonts w:ascii="Times New Roman" w:hAnsi="Times New Roman"/>
      <w:i w:val="0"/>
      <w:sz w:val="24"/>
      <w:szCs w:val="24"/>
    </w:rPr>
  </w:style>
  <w:style w:type="paragraph" w:customStyle="1" w:styleId="Bullet0">
    <w:name w:val="Bullet_"/>
    <w:basedOn w:val="af"/>
    <w:rsid w:val="00471243"/>
    <w:pPr>
      <w:spacing w:before="60"/>
      <w:ind w:left="851" w:hanging="283"/>
      <w:jc w:val="left"/>
    </w:pPr>
    <w:rPr>
      <w:rFonts w:ascii="Times New Roman" w:hAnsi="Times New Roman"/>
      <w:i w:val="0"/>
      <w:sz w:val="24"/>
      <w:szCs w:val="24"/>
    </w:rPr>
  </w:style>
  <w:style w:type="paragraph" w:customStyle="1" w:styleId="Bullet1">
    <w:name w:val="Bullet_1"/>
    <w:basedOn w:val="Bullet"/>
    <w:rsid w:val="00471243"/>
    <w:pPr>
      <w:tabs>
        <w:tab w:val="left" w:pos="851"/>
      </w:tabs>
    </w:pPr>
  </w:style>
  <w:style w:type="paragraph" w:customStyle="1" w:styleId="Iauiue">
    <w:name w:val="Iau?iue"/>
    <w:rsid w:val="00471243"/>
    <w:pPr>
      <w:widowControl w:val="0"/>
      <w:spacing w:after="120"/>
      <w:jc w:val="both"/>
    </w:pPr>
    <w:rPr>
      <w:sz w:val="24"/>
      <w:szCs w:val="24"/>
      <w:lang w:eastAsia="en-US"/>
    </w:rPr>
  </w:style>
  <w:style w:type="paragraph" w:customStyle="1" w:styleId="affffffffa">
    <w:name w:val="ÒÒË ÓÒÂÅÐÆÄÅÍ"/>
    <w:next w:val="affffffffb"/>
    <w:rsid w:val="00471243"/>
    <w:pPr>
      <w:spacing w:line="360" w:lineRule="auto"/>
      <w:ind w:right="6350"/>
      <w:jc w:val="center"/>
    </w:pPr>
    <w:rPr>
      <w:b/>
      <w:bCs/>
      <w:noProof/>
      <w:sz w:val="28"/>
      <w:szCs w:val="28"/>
      <w:lang w:val="en-US" w:eastAsia="en-US"/>
    </w:rPr>
  </w:style>
  <w:style w:type="paragraph" w:customStyle="1" w:styleId="affffffffb">
    <w:name w:val="ÒÒË Ôèðìà"/>
    <w:next w:val="1f1"/>
    <w:rsid w:val="00471243"/>
    <w:pPr>
      <w:spacing w:before="480"/>
      <w:jc w:val="center"/>
    </w:pPr>
    <w:rPr>
      <w:b/>
      <w:bCs/>
      <w:noProof/>
      <w:sz w:val="36"/>
      <w:szCs w:val="36"/>
      <w:lang w:val="en-US" w:eastAsia="en-US"/>
    </w:rPr>
  </w:style>
  <w:style w:type="paragraph" w:customStyle="1" w:styleId="1f1">
    <w:name w:val="ÒÒË Íàçâ.1"/>
    <w:basedOn w:val="14"/>
    <w:next w:val="2f3"/>
    <w:rsid w:val="00471243"/>
    <w:pPr>
      <w:spacing w:before="3120" w:after="240"/>
      <w:ind w:firstLine="0"/>
    </w:pPr>
    <w:rPr>
      <w:rFonts w:ascii="Times New Roman" w:hAnsi="Times New Roman"/>
      <w:sz w:val="44"/>
      <w:szCs w:val="44"/>
    </w:rPr>
  </w:style>
  <w:style w:type="paragraph" w:customStyle="1" w:styleId="2f3">
    <w:name w:val="ÒÒË Íàçâ.2"/>
    <w:next w:val="N3"/>
    <w:rsid w:val="00471243"/>
    <w:pPr>
      <w:spacing w:before="360"/>
      <w:jc w:val="center"/>
    </w:pPr>
    <w:rPr>
      <w:b/>
      <w:bCs/>
      <w:noProof/>
      <w:sz w:val="32"/>
      <w:szCs w:val="32"/>
      <w:lang w:val="en-US" w:eastAsia="en-US"/>
    </w:rPr>
  </w:style>
  <w:style w:type="paragraph" w:customStyle="1" w:styleId="N3">
    <w:name w:val="ÒÒË Äîê.N"/>
    <w:next w:val="N4"/>
    <w:rsid w:val="00471243"/>
    <w:pPr>
      <w:spacing w:before="240"/>
      <w:jc w:val="center"/>
    </w:pPr>
    <w:rPr>
      <w:b/>
      <w:bCs/>
      <w:noProof/>
      <w:sz w:val="32"/>
      <w:szCs w:val="32"/>
      <w:lang w:val="en-US" w:eastAsia="en-US"/>
    </w:rPr>
  </w:style>
  <w:style w:type="paragraph" w:customStyle="1" w:styleId="N4">
    <w:name w:val="ÒÒË Èíâ.N"/>
    <w:next w:val="N5"/>
    <w:rsid w:val="00471243"/>
    <w:pPr>
      <w:spacing w:before="2640"/>
      <w:jc w:val="right"/>
    </w:pPr>
    <w:rPr>
      <w:noProof/>
      <w:sz w:val="28"/>
      <w:szCs w:val="28"/>
      <w:lang w:val="en-US" w:eastAsia="en-US"/>
    </w:rPr>
  </w:style>
  <w:style w:type="paragraph" w:customStyle="1" w:styleId="N5">
    <w:name w:val="ÒÒË Ýêç.N"/>
    <w:rsid w:val="00471243"/>
    <w:pPr>
      <w:spacing w:before="240"/>
      <w:jc w:val="right"/>
    </w:pPr>
    <w:rPr>
      <w:noProof/>
      <w:sz w:val="28"/>
      <w:szCs w:val="28"/>
      <w:lang w:val="en-US" w:eastAsia="en-US"/>
    </w:rPr>
  </w:style>
  <w:style w:type="paragraph" w:customStyle="1" w:styleId="affffffffc">
    <w:name w:val="ÒÒË Ã.èçä."/>
    <w:rsid w:val="00471243"/>
    <w:pPr>
      <w:spacing w:before="2040"/>
      <w:jc w:val="center"/>
    </w:pPr>
    <w:rPr>
      <w:b/>
      <w:bCs/>
      <w:noProof/>
      <w:sz w:val="32"/>
      <w:szCs w:val="32"/>
      <w:lang w:val="en-US" w:eastAsia="en-US"/>
    </w:rPr>
  </w:style>
  <w:style w:type="paragraph" w:customStyle="1" w:styleId="affffffffd">
    <w:name w:val="ØÒ Áîê.íàäïèñè"/>
    <w:rsid w:val="00471243"/>
    <w:pPr>
      <w:jc w:val="center"/>
    </w:pPr>
    <w:rPr>
      <w:noProof/>
      <w:lang w:val="en-US" w:eastAsia="en-US"/>
    </w:rPr>
  </w:style>
  <w:style w:type="paragraph" w:customStyle="1" w:styleId="affffffffe">
    <w:name w:val="ØÒ Ëåâ.íàäïèñè"/>
    <w:rsid w:val="00471243"/>
    <w:rPr>
      <w:noProof/>
      <w:sz w:val="18"/>
      <w:szCs w:val="18"/>
      <w:lang w:val="en-US" w:eastAsia="en-US"/>
    </w:rPr>
  </w:style>
  <w:style w:type="paragraph" w:customStyle="1" w:styleId="afffffffff">
    <w:name w:val="ØÒ Öåíòð.íàäïèñè"/>
    <w:basedOn w:val="affffffffe"/>
    <w:rsid w:val="00471243"/>
    <w:pPr>
      <w:jc w:val="center"/>
    </w:pPr>
  </w:style>
  <w:style w:type="paragraph" w:customStyle="1" w:styleId="N6">
    <w:name w:val="ØÒ Äîê.N"/>
    <w:rsid w:val="00471243"/>
    <w:pPr>
      <w:spacing w:before="240"/>
      <w:jc w:val="center"/>
    </w:pPr>
    <w:rPr>
      <w:b/>
      <w:bCs/>
      <w:noProof/>
      <w:sz w:val="32"/>
      <w:szCs w:val="32"/>
      <w:lang w:val="en-US" w:eastAsia="en-US"/>
    </w:rPr>
  </w:style>
  <w:style w:type="paragraph" w:customStyle="1" w:styleId="1f2">
    <w:name w:val="ØÒ Íàçâ.1"/>
    <w:next w:val="2f4"/>
    <w:rsid w:val="00471243"/>
    <w:pPr>
      <w:jc w:val="center"/>
    </w:pPr>
    <w:rPr>
      <w:b/>
      <w:bCs/>
      <w:noProof/>
      <w:sz w:val="32"/>
      <w:szCs w:val="32"/>
      <w:lang w:val="en-US" w:eastAsia="en-US"/>
    </w:rPr>
  </w:style>
  <w:style w:type="paragraph" w:customStyle="1" w:styleId="2f4">
    <w:name w:val="ØÒ Íàçâ.2"/>
    <w:basedOn w:val="1f2"/>
    <w:rsid w:val="00471243"/>
    <w:pPr>
      <w:spacing w:before="60"/>
    </w:pPr>
    <w:rPr>
      <w:sz w:val="24"/>
      <w:szCs w:val="24"/>
    </w:rPr>
  </w:style>
  <w:style w:type="paragraph" w:customStyle="1" w:styleId="afffffffff0">
    <w:name w:val="ØÒ Ôèðìà"/>
    <w:rsid w:val="00471243"/>
    <w:pPr>
      <w:spacing w:before="240"/>
      <w:jc w:val="center"/>
    </w:pPr>
    <w:rPr>
      <w:b/>
      <w:bCs/>
      <w:noProof/>
      <w:sz w:val="32"/>
      <w:szCs w:val="32"/>
      <w:lang w:val="en-US" w:eastAsia="en-US"/>
    </w:rPr>
  </w:style>
  <w:style w:type="paragraph" w:customStyle="1" w:styleId="2f5">
    <w:name w:val="ØÒ2 Ëèñò"/>
    <w:basedOn w:val="afffffffff"/>
    <w:rsid w:val="00471243"/>
    <w:pPr>
      <w:spacing w:before="60"/>
    </w:pPr>
  </w:style>
  <w:style w:type="paragraph" w:customStyle="1" w:styleId="afffffffff1">
    <w:name w:val="Ñï."/>
    <w:basedOn w:val="af"/>
    <w:rsid w:val="00471243"/>
    <w:pPr>
      <w:spacing w:after="120"/>
      <w:jc w:val="left"/>
    </w:pPr>
    <w:rPr>
      <w:rFonts w:ascii="Times New Roman" w:hAnsi="Times New Roman"/>
      <w:i w:val="0"/>
      <w:sz w:val="26"/>
      <w:szCs w:val="26"/>
    </w:rPr>
  </w:style>
  <w:style w:type="paragraph" w:customStyle="1" w:styleId="afffffffff2">
    <w:name w:val="Öåíòðèð."/>
    <w:basedOn w:val="14"/>
    <w:rsid w:val="00471243"/>
    <w:pPr>
      <w:spacing w:before="0" w:after="240"/>
      <w:ind w:firstLine="0"/>
    </w:pPr>
    <w:rPr>
      <w:rFonts w:ascii="Times New Roman" w:hAnsi="Times New Roman"/>
      <w:sz w:val="24"/>
      <w:szCs w:val="24"/>
    </w:rPr>
  </w:style>
  <w:style w:type="paragraph" w:customStyle="1" w:styleId="afffffffff3">
    <w:name w:val="ÇÒàáë."/>
    <w:basedOn w:val="af"/>
    <w:rsid w:val="00471243"/>
    <w:pPr>
      <w:spacing w:after="120"/>
      <w:jc w:val="center"/>
    </w:pPr>
    <w:rPr>
      <w:rFonts w:ascii="Times New Roman" w:hAnsi="Times New Roman"/>
      <w:b/>
      <w:bCs/>
      <w:i w:val="0"/>
      <w:sz w:val="20"/>
    </w:rPr>
  </w:style>
  <w:style w:type="paragraph" w:customStyle="1" w:styleId="afffffffff4">
    <w:name w:val="Íðì.í."/>
    <w:basedOn w:val="af"/>
    <w:next w:val="20"/>
    <w:rsid w:val="00471243"/>
    <w:pPr>
      <w:spacing w:after="240"/>
      <w:jc w:val="left"/>
    </w:pPr>
    <w:rPr>
      <w:rFonts w:ascii="Times New Roman" w:hAnsi="Times New Roman"/>
      <w:i w:val="0"/>
      <w:sz w:val="26"/>
      <w:szCs w:val="26"/>
    </w:rPr>
  </w:style>
  <w:style w:type="paragraph" w:customStyle="1" w:styleId="1f3">
    <w:name w:val="Òáë.ø.1"/>
    <w:basedOn w:val="af"/>
    <w:rsid w:val="00471243"/>
    <w:pPr>
      <w:spacing w:before="60"/>
      <w:jc w:val="center"/>
    </w:pPr>
    <w:rPr>
      <w:rFonts w:ascii="Times New Roman" w:hAnsi="Times New Roman"/>
      <w:b/>
      <w:bCs/>
      <w:i w:val="0"/>
      <w:sz w:val="24"/>
      <w:szCs w:val="24"/>
    </w:rPr>
  </w:style>
  <w:style w:type="paragraph" w:customStyle="1" w:styleId="3d">
    <w:name w:val="Òáë.ø.3"/>
    <w:basedOn w:val="af"/>
    <w:rsid w:val="00471243"/>
    <w:pPr>
      <w:spacing w:after="120"/>
      <w:jc w:val="center"/>
    </w:pPr>
    <w:rPr>
      <w:rFonts w:ascii="Times New Roman" w:hAnsi="Times New Roman"/>
      <w:b/>
      <w:bCs/>
      <w:i w:val="0"/>
      <w:sz w:val="24"/>
      <w:szCs w:val="24"/>
    </w:rPr>
  </w:style>
  <w:style w:type="paragraph" w:customStyle="1" w:styleId="afffffffff5">
    <w:name w:val="Òáë.ö."/>
    <w:basedOn w:val="af"/>
    <w:rsid w:val="00471243"/>
    <w:pPr>
      <w:spacing w:before="60"/>
      <w:jc w:val="center"/>
    </w:pPr>
    <w:rPr>
      <w:rFonts w:ascii="Times New Roman" w:hAnsi="Times New Roman"/>
      <w:i w:val="0"/>
      <w:sz w:val="24"/>
      <w:szCs w:val="24"/>
    </w:rPr>
  </w:style>
  <w:style w:type="paragraph" w:customStyle="1" w:styleId="afffffffff6">
    <w:name w:val="Íðì.ö.æ."/>
    <w:basedOn w:val="af"/>
    <w:rsid w:val="00471243"/>
    <w:pPr>
      <w:spacing w:before="60"/>
      <w:jc w:val="center"/>
    </w:pPr>
    <w:rPr>
      <w:rFonts w:ascii="Times New Roman" w:hAnsi="Times New Roman"/>
      <w:b/>
      <w:bCs/>
      <w:i w:val="0"/>
      <w:sz w:val="24"/>
      <w:szCs w:val="24"/>
    </w:rPr>
  </w:style>
  <w:style w:type="paragraph" w:customStyle="1" w:styleId="afffffffff7">
    <w:name w:val="Ñï.í."/>
    <w:basedOn w:val="af"/>
    <w:rsid w:val="00471243"/>
    <w:pPr>
      <w:spacing w:after="240"/>
      <w:jc w:val="left"/>
    </w:pPr>
    <w:rPr>
      <w:rFonts w:ascii="Times New Roman" w:hAnsi="Times New Roman"/>
      <w:i w:val="0"/>
      <w:sz w:val="24"/>
      <w:szCs w:val="24"/>
    </w:rPr>
  </w:style>
  <w:style w:type="paragraph" w:customStyle="1" w:styleId="afffffffff8">
    <w:name w:val="Íðì.í.ñâ."/>
    <w:basedOn w:val="af"/>
    <w:rsid w:val="00471243"/>
    <w:pPr>
      <w:keepNext/>
      <w:spacing w:after="240"/>
      <w:jc w:val="left"/>
    </w:pPr>
    <w:rPr>
      <w:rFonts w:ascii="Times New Roman" w:hAnsi="Times New Roman"/>
      <w:i w:val="0"/>
      <w:sz w:val="24"/>
      <w:szCs w:val="24"/>
    </w:rPr>
  </w:style>
  <w:style w:type="paragraph" w:customStyle="1" w:styleId="afffffffff9">
    <w:name w:val="Òàáë.ë."/>
    <w:basedOn w:val="afffffffff5"/>
    <w:rsid w:val="00471243"/>
    <w:pPr>
      <w:jc w:val="left"/>
    </w:pPr>
  </w:style>
  <w:style w:type="paragraph" w:customStyle="1" w:styleId="afffffffffa">
    <w:name w:val="Îáû÷íûé"/>
    <w:rsid w:val="00471243"/>
    <w:pPr>
      <w:spacing w:before="120"/>
    </w:pPr>
    <w:rPr>
      <w:rFonts w:ascii="PragmaticaCTT" w:hAnsi="PragmaticaCTT"/>
      <w:sz w:val="24"/>
      <w:szCs w:val="24"/>
      <w:lang w:eastAsia="en-US"/>
    </w:rPr>
  </w:style>
  <w:style w:type="paragraph" w:customStyle="1" w:styleId="1f4">
    <w:name w:val="Обычный1"/>
    <w:link w:val="CharChar4"/>
    <w:rsid w:val="00471243"/>
    <w:rPr>
      <w:lang w:eastAsia="en-US"/>
    </w:rPr>
  </w:style>
  <w:style w:type="paragraph" w:styleId="afffffffffb">
    <w:name w:val="List"/>
    <w:basedOn w:val="af"/>
    <w:rsid w:val="00471243"/>
    <w:pPr>
      <w:spacing w:after="120"/>
      <w:ind w:left="283" w:hanging="283"/>
      <w:jc w:val="left"/>
    </w:pPr>
    <w:rPr>
      <w:rFonts w:ascii="Times New Roman" w:hAnsi="Times New Roman"/>
      <w:i w:val="0"/>
      <w:sz w:val="24"/>
      <w:szCs w:val="24"/>
    </w:rPr>
  </w:style>
  <w:style w:type="paragraph" w:customStyle="1" w:styleId="FR2">
    <w:name w:val="FR2"/>
    <w:rsid w:val="00471243"/>
    <w:pPr>
      <w:widowControl w:val="0"/>
      <w:spacing w:before="180" w:line="260" w:lineRule="auto"/>
    </w:pPr>
    <w:rPr>
      <w:rFonts w:ascii="Arial" w:hAnsi="Arial" w:cs="Arial"/>
      <w:b/>
      <w:bCs/>
      <w:sz w:val="22"/>
      <w:szCs w:val="22"/>
      <w:lang w:eastAsia="ru-RU"/>
    </w:rPr>
  </w:style>
  <w:style w:type="paragraph" w:customStyle="1" w:styleId="FR3">
    <w:name w:val="FR3"/>
    <w:rsid w:val="00471243"/>
    <w:pPr>
      <w:widowControl w:val="0"/>
      <w:spacing w:before="300" w:line="300" w:lineRule="auto"/>
      <w:jc w:val="both"/>
    </w:pPr>
    <w:rPr>
      <w:rFonts w:ascii="Arial Narrow" w:hAnsi="Arial Narrow"/>
      <w:i/>
      <w:iCs/>
      <w:sz w:val="16"/>
      <w:szCs w:val="16"/>
      <w:lang w:eastAsia="ru-RU"/>
    </w:rPr>
  </w:style>
  <w:style w:type="paragraph" w:customStyle="1" w:styleId="n7">
    <w:name w:val="n"/>
    <w:basedOn w:val="afd"/>
    <w:rsid w:val="00471243"/>
    <w:pPr>
      <w:jc w:val="both"/>
    </w:pPr>
    <w:rPr>
      <w:i/>
      <w:szCs w:val="24"/>
      <w:lang w:val="en-US"/>
    </w:rPr>
  </w:style>
  <w:style w:type="paragraph" w:customStyle="1" w:styleId="StyleHeading3LeftLeft0cmHanging127cm">
    <w:name w:val="Style Heading 3 + Left Left:  0 cm Hanging:  127 cm"/>
    <w:basedOn w:val="31"/>
    <w:autoRedefine/>
    <w:rsid w:val="00471243"/>
    <w:pPr>
      <w:tabs>
        <w:tab w:val="clear" w:pos="1560"/>
        <w:tab w:val="num" w:pos="1571"/>
      </w:tabs>
      <w:ind w:left="1571" w:hanging="720"/>
    </w:pPr>
    <w:rPr>
      <w:bCs w:val="0"/>
      <w:szCs w:val="24"/>
      <w:lang w:eastAsia="en-US"/>
    </w:rPr>
  </w:style>
  <w:style w:type="character" w:customStyle="1" w:styleId="StyleHeading3Left03cmCharCharCharCharCharCharCharCharCharCharCharCharCharCharCharCharChar">
    <w:name w:val="Style Heading 3 + Left:  03 cm Char Char Char Char Char Char Char Char Char Char Char Char Char Char Char Char Char"/>
    <w:rsid w:val="00471243"/>
    <w:rPr>
      <w:rFonts w:ascii="Arial" w:hAnsi="Arial"/>
      <w:b/>
      <w:i/>
      <w:sz w:val="24"/>
      <w:lang w:val="ru-RU" w:eastAsia="en-US"/>
    </w:rPr>
  </w:style>
  <w:style w:type="paragraph" w:customStyle="1" w:styleId="1Heading1">
    <w:name w:val="1 Heading 1"/>
    <w:basedOn w:val="af"/>
    <w:next w:val="af"/>
    <w:autoRedefine/>
    <w:rsid w:val="00471243"/>
    <w:pPr>
      <w:pageBreakBefore/>
      <w:numPr>
        <w:numId w:val="44"/>
      </w:numPr>
      <w:spacing w:before="160" w:after="300"/>
      <w:jc w:val="left"/>
    </w:pPr>
    <w:rPr>
      <w:rFonts w:ascii="Times New Roman Bold" w:hAnsi="Times New Roman Bold"/>
      <w:b/>
      <w:i w:val="0"/>
      <w:caps/>
      <w:color w:val="000000"/>
      <w:sz w:val="24"/>
    </w:rPr>
  </w:style>
  <w:style w:type="paragraph" w:customStyle="1" w:styleId="StyleHeading1">
    <w:name w:val="Style Heading 1"/>
    <w:basedOn w:val="1"/>
    <w:autoRedefine/>
    <w:rsid w:val="00471243"/>
    <w:pPr>
      <w:tabs>
        <w:tab w:val="num" w:pos="1571"/>
      </w:tabs>
      <w:spacing w:after="60"/>
      <w:ind w:left="1931" w:hanging="360"/>
    </w:pPr>
    <w:rPr>
      <w:bCs/>
      <w:caps w:val="0"/>
    </w:rPr>
  </w:style>
  <w:style w:type="paragraph" w:customStyle="1" w:styleId="Heading1-nonumber">
    <w:name w:val="Heading 1 - no number"/>
    <w:basedOn w:val="1"/>
    <w:autoRedefine/>
    <w:rsid w:val="00DA2076"/>
    <w:pPr>
      <w:numPr>
        <w:numId w:val="49"/>
      </w:numPr>
      <w:tabs>
        <w:tab w:val="num" w:pos="1492"/>
      </w:tabs>
      <w:spacing w:after="300"/>
      <w:ind w:left="1213" w:firstLine="0"/>
    </w:pPr>
    <w:rPr>
      <w:rFonts w:cs="Arial"/>
      <w:szCs w:val="28"/>
    </w:rPr>
  </w:style>
  <w:style w:type="paragraph" w:customStyle="1" w:styleId="StyleHeading2Left03cm">
    <w:name w:val="Style Heading 2 + Left:  03 cm"/>
    <w:basedOn w:val="20"/>
    <w:autoRedefine/>
    <w:rsid w:val="00471243"/>
    <w:pPr>
      <w:numPr>
        <w:numId w:val="40"/>
      </w:numPr>
      <w:tabs>
        <w:tab w:val="num" w:pos="3960"/>
      </w:tabs>
      <w:spacing w:after="60" w:line="276" w:lineRule="auto"/>
    </w:pPr>
    <w:rPr>
      <w:rFonts w:ascii="Cambria" w:hAnsi="Cambria"/>
      <w:i/>
      <w:color w:val="0070C0"/>
      <w:lang w:eastAsia="en-US"/>
    </w:rPr>
  </w:style>
  <w:style w:type="paragraph" w:customStyle="1" w:styleId="StyleHeading3Left03cmChar">
    <w:name w:val="Style Heading 3 + Left:  03 cm Char"/>
    <w:basedOn w:val="31"/>
    <w:autoRedefine/>
    <w:rsid w:val="00471243"/>
    <w:pPr>
      <w:tabs>
        <w:tab w:val="clear" w:pos="1560"/>
        <w:tab w:val="num" w:pos="890"/>
        <w:tab w:val="num" w:pos="1571"/>
      </w:tabs>
      <w:spacing w:before="240" w:after="60"/>
      <w:ind w:left="890" w:hanging="720"/>
    </w:pPr>
    <w:rPr>
      <w:rFonts w:ascii="Arial" w:hAnsi="Arial"/>
      <w:b w:val="0"/>
      <w:i/>
      <w:iCs/>
      <w:szCs w:val="20"/>
      <w:lang w:eastAsia="en-US"/>
    </w:rPr>
  </w:style>
  <w:style w:type="table" w:styleId="-3">
    <w:name w:val="Table List 3"/>
    <w:basedOn w:val="af1"/>
    <w:rsid w:val="00471243"/>
    <w:pPr>
      <w:spacing w:line="360" w:lineRule="auto"/>
      <w:ind w:firstLine="851"/>
    </w:pPr>
    <w:rPr>
      <w:lang w:eastAsia="ru-RU"/>
    </w:rPr>
    <w:tblPr>
      <w:tblInd w:w="0" w:type="nil"/>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character" w:customStyle="1" w:styleId="StyleHeading3Left03cmCharChar">
    <w:name w:val="Style Heading 3 + Left:  03 cm Char Char"/>
    <w:rsid w:val="00471243"/>
    <w:rPr>
      <w:rFonts w:ascii="Arial" w:hAnsi="Arial"/>
      <w:b/>
      <w:i/>
      <w:sz w:val="24"/>
      <w:lang w:val="ru-RU" w:eastAsia="en-US"/>
    </w:rPr>
  </w:style>
  <w:style w:type="character" w:customStyle="1" w:styleId="Heading3CharCharChar">
    <w:name w:val="Heading 3 Char Char Char"/>
    <w:rsid w:val="00471243"/>
    <w:rPr>
      <w:rFonts w:ascii="Arial" w:hAnsi="Arial"/>
      <w:sz w:val="24"/>
      <w:lang w:val="ru-RU" w:eastAsia="en-US"/>
    </w:rPr>
  </w:style>
  <w:style w:type="character" w:customStyle="1" w:styleId="StyleHeading3Left03cmCharCharChar">
    <w:name w:val="Style Heading 3 + Left:  03 cm Char Char Char"/>
    <w:rsid w:val="00471243"/>
    <w:rPr>
      <w:rFonts w:ascii="Arial" w:hAnsi="Arial"/>
      <w:b/>
      <w:i/>
      <w:sz w:val="24"/>
      <w:lang w:val="ru-RU" w:eastAsia="en-US"/>
    </w:rPr>
  </w:style>
  <w:style w:type="character" w:customStyle="1" w:styleId="Heading3CharCharCharChar">
    <w:name w:val="Heading 3 Char Char Char Char"/>
    <w:rsid w:val="00471243"/>
    <w:rPr>
      <w:rFonts w:ascii="Arial" w:hAnsi="Arial"/>
      <w:sz w:val="24"/>
      <w:lang w:val="ru-RU" w:eastAsia="en-US"/>
    </w:rPr>
  </w:style>
  <w:style w:type="character" w:customStyle="1" w:styleId="StyleHeading3Left03cmCharCharCharCharCharCharCharCharChar">
    <w:name w:val="Style Heading 3 + Left:  03 cm Char Char Char Char Char Char Char Char Char"/>
    <w:rsid w:val="00471243"/>
    <w:rPr>
      <w:rFonts w:ascii="Arial" w:hAnsi="Arial"/>
      <w:b/>
      <w:i/>
      <w:sz w:val="24"/>
      <w:lang w:val="ru-RU" w:eastAsia="en-US"/>
    </w:rPr>
  </w:style>
  <w:style w:type="paragraph" w:customStyle="1" w:styleId="StyleHeading3Left03cm">
    <w:name w:val="Style Heading 3 + Left:  03 cm"/>
    <w:basedOn w:val="31"/>
    <w:autoRedefine/>
    <w:rsid w:val="00471243"/>
    <w:pPr>
      <w:numPr>
        <w:numId w:val="40"/>
      </w:numPr>
      <w:tabs>
        <w:tab w:val="num" w:pos="6210"/>
      </w:tabs>
      <w:spacing w:before="240" w:after="60"/>
    </w:pPr>
    <w:rPr>
      <w:rFonts w:ascii="Arial" w:hAnsi="Arial"/>
      <w:b w:val="0"/>
      <w:i/>
      <w:iCs/>
      <w:szCs w:val="20"/>
      <w:lang w:eastAsia="en-US"/>
    </w:rPr>
  </w:style>
  <w:style w:type="character" w:customStyle="1" w:styleId="StyleHeading3Left03cmCharCharCharCharCharCharCharCharCharChar">
    <w:name w:val="Style Heading 3 + Left:  03 cm Char Char Char Char Char Char Char Char Char Char"/>
    <w:rsid w:val="00471243"/>
    <w:rPr>
      <w:rFonts w:ascii="Arial" w:hAnsi="Arial"/>
      <w:b/>
      <w:i/>
      <w:sz w:val="24"/>
      <w:lang w:val="ru-RU" w:eastAsia="en-US"/>
    </w:rPr>
  </w:style>
  <w:style w:type="character" w:customStyle="1" w:styleId="Heading3CharCharCharCharCharChar">
    <w:name w:val="Heading 3 Char Char Char Char Char Char"/>
    <w:rsid w:val="00471243"/>
    <w:rPr>
      <w:rFonts w:ascii="Arial" w:hAnsi="Arial"/>
      <w:sz w:val="24"/>
      <w:lang w:val="ru-RU" w:eastAsia="en-US"/>
    </w:rPr>
  </w:style>
  <w:style w:type="character" w:customStyle="1" w:styleId="StyleHeading3Left03cmCharCharCharCharCharCharCharCharCharCharCharCharChar">
    <w:name w:val="Style Heading 3 + Left:  03 cm Char Char Char Char Char Char Char Char Char Char Char Char Char"/>
    <w:rsid w:val="00471243"/>
    <w:rPr>
      <w:rFonts w:ascii="Arial" w:hAnsi="Arial"/>
      <w:b/>
      <w:i/>
      <w:sz w:val="24"/>
      <w:lang w:val="ru-RU" w:eastAsia="en-US"/>
    </w:rPr>
  </w:style>
  <w:style w:type="character" w:customStyle="1" w:styleId="Heading3CharCharCharCharCharCharChar">
    <w:name w:val="Heading 3 Char Char Char Char Char Char Char"/>
    <w:rsid w:val="00471243"/>
    <w:rPr>
      <w:rFonts w:ascii="Arial" w:hAnsi="Arial"/>
      <w:sz w:val="24"/>
      <w:lang w:val="ru-RU" w:eastAsia="en-US"/>
    </w:rPr>
  </w:style>
  <w:style w:type="character" w:customStyle="1" w:styleId="StyleHeading3Left03cmCharCharCharCharCharCharCharCharCharCharCharChar">
    <w:name w:val="Style Heading 3 + Left:  03 cm Char Char Char Char Char Char Char Char Char Char Char Char"/>
    <w:rsid w:val="00471243"/>
    <w:rPr>
      <w:rFonts w:ascii="Arial" w:hAnsi="Arial"/>
      <w:b/>
      <w:i/>
      <w:sz w:val="24"/>
      <w:lang w:val="ru-RU" w:eastAsia="en-US"/>
    </w:rPr>
  </w:style>
  <w:style w:type="paragraph" w:customStyle="1" w:styleId="StyleHeading210ptJustified1">
    <w:name w:val="Style Heading 2 + 10 pt Justified1"/>
    <w:basedOn w:val="20"/>
    <w:autoRedefine/>
    <w:rsid w:val="00471243"/>
    <w:pPr>
      <w:numPr>
        <w:ilvl w:val="0"/>
        <w:numId w:val="0"/>
      </w:numPr>
      <w:spacing w:after="60"/>
    </w:pPr>
    <w:rPr>
      <w:rFonts w:ascii="Arial" w:hAnsi="Arial"/>
      <w:i/>
      <w:sz w:val="20"/>
      <w:szCs w:val="20"/>
      <w:lang w:val="en-GB"/>
    </w:rPr>
  </w:style>
  <w:style w:type="character" w:customStyle="1" w:styleId="Heading3CharCharCharCharCharCharCharChar">
    <w:name w:val="Heading 3 Char Char Char Char Char Char Char Char"/>
    <w:rsid w:val="00471243"/>
    <w:rPr>
      <w:rFonts w:ascii="Arial" w:hAnsi="Arial"/>
      <w:sz w:val="24"/>
      <w:lang w:val="ru-RU" w:eastAsia="en-US"/>
    </w:rPr>
  </w:style>
  <w:style w:type="character" w:customStyle="1" w:styleId="Heading3CharCharCharCharCharCharCharCharChar">
    <w:name w:val="Heading 3 Char Char Char Char Char Char Char Char Char"/>
    <w:rsid w:val="00471243"/>
    <w:rPr>
      <w:rFonts w:ascii="Arial" w:hAnsi="Arial"/>
      <w:sz w:val="24"/>
      <w:lang w:val="ru-RU" w:eastAsia="en-US"/>
    </w:rPr>
  </w:style>
  <w:style w:type="character" w:customStyle="1" w:styleId="StyleHeading3Left03cmCharCharCharCharCharCharCharCharCharCharCharCharCharCharChar">
    <w:name w:val="Style Heading 3 + Left:  03 cm Char Char Char Char Char Char Char Char Char Char Char Char Char Char Char"/>
    <w:rsid w:val="00471243"/>
    <w:rPr>
      <w:rFonts w:ascii="Arial" w:hAnsi="Arial"/>
      <w:b/>
      <w:i/>
      <w:sz w:val="24"/>
      <w:lang w:val="ru-RU" w:eastAsia="en-US"/>
    </w:rPr>
  </w:style>
  <w:style w:type="paragraph" w:customStyle="1" w:styleId="Style1Heading1Left0cmHanging076cm">
    <w:name w:val="Style 1 Heading 1 + Left:  0 cm Hanging:  076 cm"/>
    <w:basedOn w:val="af"/>
    <w:autoRedefine/>
    <w:rsid w:val="00471243"/>
    <w:pPr>
      <w:keepNext/>
      <w:pageBreakBefore/>
      <w:spacing w:before="240" w:after="60"/>
      <w:jc w:val="left"/>
      <w:outlineLvl w:val="0"/>
    </w:pPr>
    <w:rPr>
      <w:rFonts w:ascii="Arial" w:hAnsi="Arial"/>
      <w:b/>
      <w:bCs/>
      <w:i w:val="0"/>
      <w:kern w:val="28"/>
      <w:lang w:eastAsia="en-US"/>
    </w:rPr>
  </w:style>
  <w:style w:type="character" w:customStyle="1" w:styleId="Heading3CharCharCharCharCharCharCharCharCharChar">
    <w:name w:val="Heading 3 Char Char Char Char Char Char Char Char Char Char"/>
    <w:aliases w:val="Heading 3 Char Char Char Char Char Char Char Char Char Char Char Char"/>
    <w:rsid w:val="00471243"/>
    <w:rPr>
      <w:rFonts w:ascii="Arial" w:hAnsi="Arial"/>
      <w:sz w:val="24"/>
      <w:lang w:val="ru-RU" w:eastAsia="en-US"/>
    </w:rPr>
  </w:style>
  <w:style w:type="character" w:customStyle="1" w:styleId="StyleHeading3Left03cmCharCharCharCharChar">
    <w:name w:val="Style Heading 3 + Left:  03 cm Char Char Char Char Char"/>
    <w:rsid w:val="00471243"/>
    <w:rPr>
      <w:rFonts w:ascii="Arial" w:hAnsi="Arial"/>
      <w:b/>
      <w:i/>
      <w:sz w:val="24"/>
      <w:lang w:val="ru-RU" w:eastAsia="en-US"/>
    </w:rPr>
  </w:style>
  <w:style w:type="character" w:customStyle="1" w:styleId="StyleHeading3Left03cmCharCharCharCharCharCharCharCharCharCharCharCharCharChar">
    <w:name w:val="Style Heading 3 + Left:  03 cm Char Char Char Char Char Char Char Char Char Char Char Char Char Char"/>
    <w:rsid w:val="00471243"/>
    <w:rPr>
      <w:rFonts w:ascii="Arial" w:hAnsi="Arial"/>
      <w:b/>
      <w:i/>
      <w:sz w:val="24"/>
      <w:lang w:val="ru-RU" w:eastAsia="en-US"/>
    </w:rPr>
  </w:style>
  <w:style w:type="character" w:customStyle="1" w:styleId="Heading3CharCharCharCharCharCharCharCharCharCharChar">
    <w:name w:val="Heading 3 Char Char Char Char Char Char Char Char Char Char Char"/>
    <w:rsid w:val="00471243"/>
    <w:rPr>
      <w:rFonts w:ascii="Arial" w:hAnsi="Arial"/>
      <w:sz w:val="24"/>
      <w:lang w:val="ru-RU" w:eastAsia="en-US"/>
    </w:rPr>
  </w:style>
  <w:style w:type="character" w:customStyle="1" w:styleId="StyleHeading3Left03cmCharCharCharCharCharChar">
    <w:name w:val="Style Heading 3 + Left:  03 cm Char Char Char Char Char Char"/>
    <w:rsid w:val="00471243"/>
    <w:rPr>
      <w:rFonts w:ascii="Arial" w:hAnsi="Arial"/>
      <w:b/>
      <w:i/>
      <w:sz w:val="24"/>
      <w:lang w:val="ru-RU" w:eastAsia="en-US"/>
    </w:rPr>
  </w:style>
  <w:style w:type="character" w:customStyle="1" w:styleId="StyleHeading3Left03cmCharCharCharCharCharCharChar">
    <w:name w:val="Style Heading 3 + Left:  03 cm Char Char Char Char Char Char Char"/>
    <w:rsid w:val="00471243"/>
    <w:rPr>
      <w:rFonts w:ascii="Arial" w:hAnsi="Arial"/>
      <w:b/>
      <w:i/>
      <w:sz w:val="24"/>
      <w:lang w:val="ru-RU" w:eastAsia="en-US"/>
    </w:rPr>
  </w:style>
  <w:style w:type="character" w:customStyle="1" w:styleId="CharChar34">
    <w:name w:val="Char Char34"/>
    <w:rsid w:val="00471243"/>
    <w:rPr>
      <w:rFonts w:ascii="Times New Roman" w:hAnsi="Times New Roman"/>
      <w:sz w:val="24"/>
    </w:rPr>
  </w:style>
  <w:style w:type="paragraph" w:styleId="afffffffffc">
    <w:name w:val="Body Text First Indent"/>
    <w:basedOn w:val="afa"/>
    <w:link w:val="afffffffffd"/>
    <w:rsid w:val="00471243"/>
    <w:pPr>
      <w:spacing w:after="120" w:line="240" w:lineRule="auto"/>
      <w:ind w:firstLine="210"/>
      <w:jc w:val="left"/>
    </w:pPr>
    <w:rPr>
      <w:szCs w:val="24"/>
    </w:rPr>
  </w:style>
  <w:style w:type="character" w:customStyle="1" w:styleId="afffffffffd">
    <w:name w:val="Красная строка Знак"/>
    <w:link w:val="afffffffffc"/>
    <w:locked/>
    <w:rsid w:val="00471243"/>
    <w:rPr>
      <w:rFonts w:ascii="Times New Roman" w:hAnsi="Times New Roman"/>
      <w:sz w:val="24"/>
      <w:lang w:val="ru-RU" w:eastAsia="ru-RU"/>
    </w:rPr>
  </w:style>
  <w:style w:type="paragraph" w:styleId="2f6">
    <w:name w:val="Body Text First Indent 2"/>
    <w:basedOn w:val="affff8"/>
    <w:link w:val="2f7"/>
    <w:rsid w:val="00471243"/>
    <w:pPr>
      <w:spacing w:before="0"/>
      <w:ind w:left="283" w:firstLine="210"/>
    </w:pPr>
  </w:style>
  <w:style w:type="character" w:customStyle="1" w:styleId="2f7">
    <w:name w:val="Красная строка 2 Знак"/>
    <w:link w:val="2f6"/>
    <w:locked/>
    <w:rsid w:val="00471243"/>
    <w:rPr>
      <w:rFonts w:ascii="Times New Roman" w:hAnsi="Times New Roman"/>
      <w:sz w:val="24"/>
      <w:lang w:val="ru-RU" w:eastAsia="ru-RU"/>
    </w:rPr>
  </w:style>
  <w:style w:type="character" w:customStyle="1" w:styleId="CharChar31">
    <w:name w:val="Char Char31"/>
    <w:rsid w:val="00471243"/>
    <w:rPr>
      <w:rFonts w:ascii="Times New Roman" w:hAnsi="Times New Roman"/>
      <w:sz w:val="24"/>
    </w:rPr>
  </w:style>
  <w:style w:type="paragraph" w:styleId="afffffffffe">
    <w:name w:val="Closing"/>
    <w:basedOn w:val="af"/>
    <w:rsid w:val="00471243"/>
    <w:pPr>
      <w:ind w:left="4252"/>
      <w:jc w:val="left"/>
    </w:pPr>
    <w:rPr>
      <w:rFonts w:ascii="Times New Roman" w:hAnsi="Times New Roman"/>
      <w:i w:val="0"/>
      <w:sz w:val="24"/>
      <w:szCs w:val="24"/>
    </w:rPr>
  </w:style>
  <w:style w:type="paragraph" w:styleId="affffffffff">
    <w:name w:val="Date"/>
    <w:basedOn w:val="af"/>
    <w:next w:val="af"/>
    <w:rsid w:val="00471243"/>
    <w:pPr>
      <w:jc w:val="left"/>
    </w:pPr>
    <w:rPr>
      <w:rFonts w:ascii="Times New Roman" w:hAnsi="Times New Roman"/>
      <w:i w:val="0"/>
      <w:sz w:val="24"/>
      <w:szCs w:val="24"/>
    </w:rPr>
  </w:style>
  <w:style w:type="paragraph" w:styleId="affffffffff0">
    <w:name w:val="E-mail Signature"/>
    <w:basedOn w:val="af"/>
    <w:rsid w:val="00471243"/>
    <w:pPr>
      <w:jc w:val="left"/>
    </w:pPr>
    <w:rPr>
      <w:rFonts w:ascii="Times New Roman" w:hAnsi="Times New Roman"/>
      <w:i w:val="0"/>
      <w:sz w:val="24"/>
      <w:szCs w:val="24"/>
    </w:rPr>
  </w:style>
  <w:style w:type="paragraph" w:styleId="affffffffff1">
    <w:name w:val="envelope address"/>
    <w:basedOn w:val="af"/>
    <w:rsid w:val="00471243"/>
    <w:pPr>
      <w:framePr w:w="7920" w:h="1980" w:hRule="exact" w:hSpace="180" w:wrap="auto" w:hAnchor="page" w:xAlign="center" w:yAlign="bottom"/>
      <w:ind w:left="2880"/>
      <w:jc w:val="left"/>
    </w:pPr>
    <w:rPr>
      <w:rFonts w:ascii="Arial" w:hAnsi="Arial" w:cs="Arial"/>
      <w:i w:val="0"/>
      <w:sz w:val="24"/>
      <w:szCs w:val="24"/>
    </w:rPr>
  </w:style>
  <w:style w:type="paragraph" w:styleId="2f8">
    <w:name w:val="envelope return"/>
    <w:basedOn w:val="af"/>
    <w:rsid w:val="00471243"/>
    <w:pPr>
      <w:jc w:val="left"/>
    </w:pPr>
    <w:rPr>
      <w:rFonts w:ascii="Arial" w:hAnsi="Arial" w:cs="Arial"/>
      <w:i w:val="0"/>
      <w:sz w:val="20"/>
    </w:rPr>
  </w:style>
  <w:style w:type="paragraph" w:styleId="HTML1">
    <w:name w:val="HTML Address"/>
    <w:basedOn w:val="af"/>
    <w:rsid w:val="00471243"/>
    <w:pPr>
      <w:jc w:val="left"/>
    </w:pPr>
    <w:rPr>
      <w:rFonts w:ascii="Times New Roman" w:hAnsi="Times New Roman"/>
      <w:iCs/>
      <w:sz w:val="24"/>
      <w:szCs w:val="24"/>
    </w:rPr>
  </w:style>
  <w:style w:type="paragraph" w:styleId="1f5">
    <w:name w:val="index 1"/>
    <w:basedOn w:val="af"/>
    <w:next w:val="af"/>
    <w:autoRedefine/>
    <w:semiHidden/>
    <w:rsid w:val="00471243"/>
    <w:pPr>
      <w:ind w:left="240" w:hanging="240"/>
      <w:jc w:val="left"/>
    </w:pPr>
    <w:rPr>
      <w:rFonts w:ascii="Times New Roman" w:hAnsi="Times New Roman"/>
      <w:i w:val="0"/>
      <w:sz w:val="24"/>
      <w:szCs w:val="24"/>
    </w:rPr>
  </w:style>
  <w:style w:type="paragraph" w:styleId="2f9">
    <w:name w:val="index 2"/>
    <w:basedOn w:val="af"/>
    <w:next w:val="af"/>
    <w:autoRedefine/>
    <w:semiHidden/>
    <w:rsid w:val="00471243"/>
    <w:pPr>
      <w:ind w:left="480" w:hanging="240"/>
      <w:jc w:val="left"/>
    </w:pPr>
    <w:rPr>
      <w:rFonts w:ascii="Times New Roman" w:hAnsi="Times New Roman"/>
      <w:i w:val="0"/>
      <w:sz w:val="24"/>
      <w:szCs w:val="24"/>
    </w:rPr>
  </w:style>
  <w:style w:type="paragraph" w:styleId="3e">
    <w:name w:val="index 3"/>
    <w:basedOn w:val="af"/>
    <w:next w:val="af"/>
    <w:autoRedefine/>
    <w:semiHidden/>
    <w:rsid w:val="00471243"/>
    <w:pPr>
      <w:ind w:left="720" w:hanging="240"/>
      <w:jc w:val="left"/>
    </w:pPr>
    <w:rPr>
      <w:rFonts w:ascii="Times New Roman" w:hAnsi="Times New Roman"/>
      <w:i w:val="0"/>
      <w:sz w:val="24"/>
      <w:szCs w:val="24"/>
    </w:rPr>
  </w:style>
  <w:style w:type="paragraph" w:styleId="48">
    <w:name w:val="index 4"/>
    <w:basedOn w:val="af"/>
    <w:next w:val="af"/>
    <w:autoRedefine/>
    <w:semiHidden/>
    <w:rsid w:val="00471243"/>
    <w:pPr>
      <w:ind w:left="960" w:hanging="240"/>
      <w:jc w:val="left"/>
    </w:pPr>
    <w:rPr>
      <w:rFonts w:ascii="Times New Roman" w:hAnsi="Times New Roman"/>
      <w:i w:val="0"/>
      <w:sz w:val="24"/>
      <w:szCs w:val="24"/>
    </w:rPr>
  </w:style>
  <w:style w:type="paragraph" w:styleId="57">
    <w:name w:val="index 5"/>
    <w:basedOn w:val="af"/>
    <w:next w:val="af"/>
    <w:autoRedefine/>
    <w:semiHidden/>
    <w:rsid w:val="00471243"/>
    <w:pPr>
      <w:ind w:left="1200" w:hanging="240"/>
      <w:jc w:val="left"/>
    </w:pPr>
    <w:rPr>
      <w:rFonts w:ascii="Times New Roman" w:hAnsi="Times New Roman"/>
      <w:i w:val="0"/>
      <w:sz w:val="24"/>
      <w:szCs w:val="24"/>
    </w:rPr>
  </w:style>
  <w:style w:type="paragraph" w:styleId="64">
    <w:name w:val="index 6"/>
    <w:basedOn w:val="af"/>
    <w:next w:val="af"/>
    <w:autoRedefine/>
    <w:semiHidden/>
    <w:rsid w:val="00471243"/>
    <w:pPr>
      <w:ind w:left="1440" w:hanging="240"/>
      <w:jc w:val="left"/>
    </w:pPr>
    <w:rPr>
      <w:rFonts w:ascii="Times New Roman" w:hAnsi="Times New Roman"/>
      <w:i w:val="0"/>
      <w:sz w:val="24"/>
      <w:szCs w:val="24"/>
    </w:rPr>
  </w:style>
  <w:style w:type="paragraph" w:styleId="74">
    <w:name w:val="index 7"/>
    <w:basedOn w:val="af"/>
    <w:next w:val="af"/>
    <w:autoRedefine/>
    <w:semiHidden/>
    <w:rsid w:val="00471243"/>
    <w:pPr>
      <w:ind w:left="1680" w:hanging="240"/>
      <w:jc w:val="left"/>
    </w:pPr>
    <w:rPr>
      <w:rFonts w:ascii="Times New Roman" w:hAnsi="Times New Roman"/>
      <w:i w:val="0"/>
      <w:sz w:val="24"/>
      <w:szCs w:val="24"/>
    </w:rPr>
  </w:style>
  <w:style w:type="paragraph" w:styleId="83">
    <w:name w:val="index 8"/>
    <w:basedOn w:val="af"/>
    <w:next w:val="af"/>
    <w:autoRedefine/>
    <w:semiHidden/>
    <w:rsid w:val="00471243"/>
    <w:pPr>
      <w:ind w:left="1920" w:hanging="240"/>
      <w:jc w:val="left"/>
    </w:pPr>
    <w:rPr>
      <w:rFonts w:ascii="Times New Roman" w:hAnsi="Times New Roman"/>
      <w:i w:val="0"/>
      <w:sz w:val="24"/>
      <w:szCs w:val="24"/>
    </w:rPr>
  </w:style>
  <w:style w:type="paragraph" w:styleId="93">
    <w:name w:val="index 9"/>
    <w:basedOn w:val="af"/>
    <w:next w:val="af"/>
    <w:autoRedefine/>
    <w:semiHidden/>
    <w:rsid w:val="00471243"/>
    <w:pPr>
      <w:ind w:left="2160" w:hanging="240"/>
      <w:jc w:val="left"/>
    </w:pPr>
    <w:rPr>
      <w:rFonts w:ascii="Times New Roman" w:hAnsi="Times New Roman"/>
      <w:i w:val="0"/>
      <w:sz w:val="24"/>
      <w:szCs w:val="24"/>
    </w:rPr>
  </w:style>
  <w:style w:type="paragraph" w:styleId="affffffffff2">
    <w:name w:val="index heading"/>
    <w:basedOn w:val="af"/>
    <w:next w:val="1f5"/>
    <w:semiHidden/>
    <w:rsid w:val="00471243"/>
    <w:pPr>
      <w:jc w:val="left"/>
    </w:pPr>
    <w:rPr>
      <w:rFonts w:ascii="Arial" w:hAnsi="Arial" w:cs="Arial"/>
      <w:b/>
      <w:bCs/>
      <w:i w:val="0"/>
      <w:sz w:val="24"/>
      <w:szCs w:val="24"/>
    </w:rPr>
  </w:style>
  <w:style w:type="paragraph" w:styleId="2fa">
    <w:name w:val="List 2"/>
    <w:basedOn w:val="af"/>
    <w:rsid w:val="00471243"/>
    <w:pPr>
      <w:ind w:left="566" w:hanging="283"/>
      <w:jc w:val="left"/>
    </w:pPr>
    <w:rPr>
      <w:rFonts w:ascii="Times New Roman" w:hAnsi="Times New Roman"/>
      <w:i w:val="0"/>
      <w:sz w:val="24"/>
      <w:szCs w:val="24"/>
    </w:rPr>
  </w:style>
  <w:style w:type="paragraph" w:styleId="3f">
    <w:name w:val="List 3"/>
    <w:basedOn w:val="af"/>
    <w:rsid w:val="00471243"/>
    <w:pPr>
      <w:ind w:left="849" w:hanging="283"/>
      <w:jc w:val="left"/>
    </w:pPr>
    <w:rPr>
      <w:rFonts w:ascii="Times New Roman" w:hAnsi="Times New Roman"/>
      <w:i w:val="0"/>
      <w:sz w:val="24"/>
      <w:szCs w:val="24"/>
    </w:rPr>
  </w:style>
  <w:style w:type="paragraph" w:styleId="49">
    <w:name w:val="List 4"/>
    <w:basedOn w:val="af"/>
    <w:rsid w:val="00471243"/>
    <w:pPr>
      <w:ind w:left="1132" w:hanging="283"/>
      <w:jc w:val="left"/>
    </w:pPr>
    <w:rPr>
      <w:rFonts w:ascii="Times New Roman" w:hAnsi="Times New Roman"/>
      <w:i w:val="0"/>
      <w:sz w:val="24"/>
      <w:szCs w:val="24"/>
    </w:rPr>
  </w:style>
  <w:style w:type="paragraph" w:styleId="58">
    <w:name w:val="List 5"/>
    <w:basedOn w:val="af"/>
    <w:rsid w:val="00471243"/>
    <w:pPr>
      <w:ind w:left="1415" w:hanging="283"/>
      <w:jc w:val="left"/>
    </w:pPr>
    <w:rPr>
      <w:rFonts w:ascii="Times New Roman" w:hAnsi="Times New Roman"/>
      <w:i w:val="0"/>
      <w:sz w:val="24"/>
      <w:szCs w:val="24"/>
    </w:rPr>
  </w:style>
  <w:style w:type="paragraph" w:styleId="50">
    <w:name w:val="List Bullet 5"/>
    <w:basedOn w:val="af"/>
    <w:autoRedefine/>
    <w:rsid w:val="00471243"/>
    <w:pPr>
      <w:numPr>
        <w:numId w:val="37"/>
      </w:numPr>
      <w:jc w:val="left"/>
    </w:pPr>
    <w:rPr>
      <w:rFonts w:ascii="Times New Roman" w:hAnsi="Times New Roman"/>
      <w:i w:val="0"/>
      <w:sz w:val="24"/>
      <w:szCs w:val="24"/>
    </w:rPr>
  </w:style>
  <w:style w:type="paragraph" w:styleId="affffffffff3">
    <w:name w:val="List Continue"/>
    <w:basedOn w:val="af"/>
    <w:rsid w:val="00471243"/>
    <w:pPr>
      <w:spacing w:after="120"/>
      <w:ind w:left="283"/>
      <w:jc w:val="left"/>
    </w:pPr>
    <w:rPr>
      <w:rFonts w:ascii="Times New Roman" w:hAnsi="Times New Roman"/>
      <w:i w:val="0"/>
      <w:sz w:val="24"/>
      <w:szCs w:val="24"/>
    </w:rPr>
  </w:style>
  <w:style w:type="paragraph" w:styleId="3f0">
    <w:name w:val="List Continue 3"/>
    <w:basedOn w:val="af"/>
    <w:rsid w:val="00471243"/>
    <w:pPr>
      <w:spacing w:after="120"/>
      <w:ind w:left="849"/>
      <w:jc w:val="left"/>
    </w:pPr>
    <w:rPr>
      <w:rFonts w:ascii="Times New Roman" w:hAnsi="Times New Roman"/>
      <w:i w:val="0"/>
      <w:sz w:val="24"/>
      <w:szCs w:val="24"/>
    </w:rPr>
  </w:style>
  <w:style w:type="paragraph" w:styleId="59">
    <w:name w:val="List Continue 5"/>
    <w:basedOn w:val="af"/>
    <w:rsid w:val="00471243"/>
    <w:pPr>
      <w:spacing w:after="120"/>
      <w:ind w:left="1415"/>
      <w:jc w:val="left"/>
    </w:pPr>
    <w:rPr>
      <w:rFonts w:ascii="Times New Roman" w:hAnsi="Times New Roman"/>
      <w:i w:val="0"/>
      <w:sz w:val="24"/>
      <w:szCs w:val="24"/>
    </w:rPr>
  </w:style>
  <w:style w:type="paragraph" w:styleId="2">
    <w:name w:val="List Number 2"/>
    <w:basedOn w:val="af"/>
    <w:rsid w:val="00471243"/>
    <w:pPr>
      <w:numPr>
        <w:numId w:val="36"/>
      </w:numPr>
      <w:jc w:val="left"/>
    </w:pPr>
    <w:rPr>
      <w:rFonts w:ascii="Times New Roman" w:hAnsi="Times New Roman"/>
      <w:i w:val="0"/>
      <w:sz w:val="24"/>
      <w:szCs w:val="24"/>
    </w:rPr>
  </w:style>
  <w:style w:type="paragraph" w:styleId="3">
    <w:name w:val="List Number 3"/>
    <w:basedOn w:val="af"/>
    <w:rsid w:val="00471243"/>
    <w:pPr>
      <w:numPr>
        <w:numId w:val="38"/>
      </w:numPr>
      <w:jc w:val="left"/>
    </w:pPr>
    <w:rPr>
      <w:rFonts w:ascii="Times New Roman" w:hAnsi="Times New Roman"/>
      <w:i w:val="0"/>
      <w:sz w:val="24"/>
      <w:szCs w:val="24"/>
    </w:rPr>
  </w:style>
  <w:style w:type="paragraph" w:styleId="4a">
    <w:name w:val="List Number 4"/>
    <w:basedOn w:val="af"/>
    <w:rsid w:val="00471243"/>
    <w:pPr>
      <w:tabs>
        <w:tab w:val="num" w:pos="1209"/>
      </w:tabs>
      <w:ind w:left="1209" w:hanging="360"/>
      <w:jc w:val="left"/>
    </w:pPr>
    <w:rPr>
      <w:rFonts w:ascii="Times New Roman" w:hAnsi="Times New Roman"/>
      <w:i w:val="0"/>
      <w:sz w:val="24"/>
      <w:szCs w:val="24"/>
    </w:rPr>
  </w:style>
  <w:style w:type="paragraph" w:styleId="5">
    <w:name w:val="List Number 5"/>
    <w:basedOn w:val="af"/>
    <w:rsid w:val="00471243"/>
    <w:pPr>
      <w:numPr>
        <w:numId w:val="39"/>
      </w:numPr>
      <w:jc w:val="left"/>
    </w:pPr>
    <w:rPr>
      <w:rFonts w:ascii="Times New Roman" w:hAnsi="Times New Roman"/>
      <w:i w:val="0"/>
      <w:sz w:val="24"/>
      <w:szCs w:val="24"/>
    </w:rPr>
  </w:style>
  <w:style w:type="paragraph" w:styleId="affffffffff4">
    <w:name w:val="macro"/>
    <w:semiHidden/>
    <w:rsid w:val="00471243"/>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lang w:eastAsia="ru-RU"/>
    </w:rPr>
  </w:style>
  <w:style w:type="paragraph" w:styleId="affffffffff5">
    <w:name w:val="Note Heading"/>
    <w:basedOn w:val="af"/>
    <w:next w:val="af"/>
    <w:rsid w:val="00471243"/>
    <w:pPr>
      <w:jc w:val="left"/>
    </w:pPr>
    <w:rPr>
      <w:rFonts w:ascii="Times New Roman" w:hAnsi="Times New Roman"/>
      <w:i w:val="0"/>
      <w:sz w:val="24"/>
      <w:szCs w:val="24"/>
    </w:rPr>
  </w:style>
  <w:style w:type="character" w:customStyle="1" w:styleId="CharChar5">
    <w:name w:val="Текст Знак Char Char"/>
    <w:rsid w:val="00471243"/>
    <w:rPr>
      <w:rFonts w:ascii="Courier New" w:hAnsi="Courier New"/>
    </w:rPr>
  </w:style>
  <w:style w:type="paragraph" w:styleId="afffffe">
    <w:name w:val="Salutation"/>
    <w:basedOn w:val="af"/>
    <w:next w:val="af"/>
    <w:link w:val="afffffd"/>
    <w:rsid w:val="00471243"/>
    <w:pPr>
      <w:jc w:val="left"/>
    </w:pPr>
    <w:rPr>
      <w:rFonts w:ascii="Arial" w:hAnsi="Arial" w:cs="Arial"/>
      <w:b/>
      <w:bCs/>
      <w:i w:val="0"/>
      <w:kern w:val="32"/>
      <w:sz w:val="32"/>
      <w:szCs w:val="32"/>
    </w:rPr>
  </w:style>
  <w:style w:type="paragraph" w:styleId="affffffffff6">
    <w:name w:val="Signature"/>
    <w:basedOn w:val="af"/>
    <w:rsid w:val="00471243"/>
    <w:pPr>
      <w:ind w:left="4252"/>
      <w:jc w:val="left"/>
    </w:pPr>
    <w:rPr>
      <w:rFonts w:ascii="Times New Roman" w:hAnsi="Times New Roman"/>
      <w:i w:val="0"/>
      <w:sz w:val="24"/>
      <w:szCs w:val="24"/>
    </w:rPr>
  </w:style>
  <w:style w:type="paragraph" w:styleId="affffffffff7">
    <w:name w:val="toa heading"/>
    <w:basedOn w:val="af"/>
    <w:next w:val="af"/>
    <w:semiHidden/>
    <w:rsid w:val="00471243"/>
    <w:pPr>
      <w:spacing w:before="120"/>
      <w:jc w:val="left"/>
    </w:pPr>
    <w:rPr>
      <w:rFonts w:ascii="Arial" w:hAnsi="Arial" w:cs="Arial"/>
      <w:b/>
      <w:bCs/>
      <w:i w:val="0"/>
      <w:sz w:val="24"/>
      <w:szCs w:val="24"/>
    </w:rPr>
  </w:style>
  <w:style w:type="character" w:customStyle="1" w:styleId="StyleHeading3Left03cmCharCharCharCharCharCharCharCharCharCharChar">
    <w:name w:val="Style Heading 3 + Left:  03 cm Char Char Char Char Char Char Char Char Char Char Char"/>
    <w:rsid w:val="00471243"/>
    <w:rPr>
      <w:rFonts w:ascii="Arial" w:hAnsi="Arial"/>
      <w:b/>
      <w:i/>
      <w:sz w:val="24"/>
      <w:lang w:val="ru-RU" w:eastAsia="en-US"/>
    </w:rPr>
  </w:style>
  <w:style w:type="character" w:customStyle="1" w:styleId="StyleHeading3Left03cmCharCharCharCharCharCharCharChar">
    <w:name w:val="Style Heading 3 + Left:  03 cm Char Char Char Char Char Char Char Char"/>
    <w:rsid w:val="00471243"/>
    <w:rPr>
      <w:rFonts w:ascii="Arial" w:hAnsi="Arial"/>
      <w:b/>
      <w:i/>
      <w:sz w:val="24"/>
      <w:lang w:val="ru-RU" w:eastAsia="en-US"/>
    </w:rPr>
  </w:style>
  <w:style w:type="character" w:customStyle="1" w:styleId="StyleHeading3Left03cmCharCharCharChar">
    <w:name w:val="Style Heading 3 + Left:  03 cm Char Char Char Char"/>
    <w:rsid w:val="00471243"/>
    <w:rPr>
      <w:rFonts w:ascii="Arial" w:hAnsi="Arial"/>
      <w:b/>
      <w:i/>
      <w:sz w:val="24"/>
      <w:lang w:val="ru-RU" w:eastAsia="en-US"/>
    </w:rPr>
  </w:style>
  <w:style w:type="character" w:customStyle="1" w:styleId="StyleHeading3Left03cmCharCharCharCharCharCharCharCharCharCharCharCharCharCharCharChar">
    <w:name w:val="Style Heading 3 + Left:  03 cm Char Char Char Char Char Char Char Char Char Char Char Char Char Char Char Char"/>
    <w:rsid w:val="00471243"/>
    <w:rPr>
      <w:rFonts w:ascii="Arial" w:hAnsi="Arial"/>
      <w:b/>
      <w:i/>
      <w:sz w:val="24"/>
      <w:lang w:val="ru-RU" w:eastAsia="en-US"/>
    </w:rPr>
  </w:style>
  <w:style w:type="paragraph" w:customStyle="1" w:styleId="list10">
    <w:name w:val="list1"/>
    <w:basedOn w:val="af"/>
    <w:rsid w:val="00471243"/>
    <w:pPr>
      <w:tabs>
        <w:tab w:val="num" w:pos="360"/>
      </w:tabs>
      <w:ind w:left="360" w:hanging="360"/>
      <w:jc w:val="left"/>
    </w:pPr>
    <w:rPr>
      <w:rFonts w:ascii="PragmaticaCTT" w:hAnsi="PragmaticaCTT"/>
      <w:i w:val="0"/>
      <w:sz w:val="20"/>
    </w:rPr>
  </w:style>
  <w:style w:type="paragraph" w:customStyle="1" w:styleId="a0">
    <w:name w:val="Стиль"/>
    <w:rsid w:val="00471243"/>
    <w:pPr>
      <w:numPr>
        <w:numId w:val="41"/>
      </w:numPr>
      <w:tabs>
        <w:tab w:val="clear" w:pos="360"/>
      </w:tabs>
      <w:ind w:left="0" w:firstLine="0"/>
    </w:pPr>
    <w:rPr>
      <w:rFonts w:ascii="Arial CYR" w:hAnsi="Arial CYR"/>
      <w:color w:val="FF0000"/>
      <w:spacing w:val="-1"/>
      <w:kern w:val="65535"/>
      <w:position w:val="-1"/>
      <w:lang w:eastAsia="ru-RU"/>
    </w:rPr>
  </w:style>
  <w:style w:type="paragraph" w:customStyle="1" w:styleId="MainTXT">
    <w:name w:val="MainTXT"/>
    <w:basedOn w:val="af"/>
    <w:rsid w:val="00471243"/>
    <w:pPr>
      <w:suppressAutoHyphens/>
      <w:ind w:left="142" w:firstLine="709"/>
      <w:jc w:val="left"/>
    </w:pPr>
    <w:rPr>
      <w:rFonts w:ascii="Arial" w:hAnsi="Arial"/>
      <w:i w:val="0"/>
      <w:sz w:val="24"/>
    </w:rPr>
  </w:style>
  <w:style w:type="paragraph" w:customStyle="1" w:styleId="List1">
    <w:name w:val="List1"/>
    <w:basedOn w:val="af"/>
    <w:rsid w:val="00471243"/>
    <w:pPr>
      <w:numPr>
        <w:numId w:val="42"/>
      </w:numPr>
      <w:spacing w:before="60"/>
      <w:jc w:val="left"/>
    </w:pPr>
    <w:rPr>
      <w:rFonts w:ascii="Arial" w:hAnsi="Arial"/>
      <w:i w:val="0"/>
      <w:sz w:val="24"/>
    </w:rPr>
  </w:style>
  <w:style w:type="paragraph" w:customStyle="1" w:styleId="List2">
    <w:name w:val="List2"/>
    <w:basedOn w:val="af"/>
    <w:rsid w:val="00471243"/>
    <w:pPr>
      <w:numPr>
        <w:numId w:val="43"/>
      </w:numPr>
      <w:tabs>
        <w:tab w:val="left" w:pos="1701"/>
      </w:tabs>
      <w:jc w:val="left"/>
    </w:pPr>
    <w:rPr>
      <w:rFonts w:ascii="Arial" w:hAnsi="Arial"/>
      <w:i w:val="0"/>
      <w:sz w:val="24"/>
    </w:rPr>
  </w:style>
  <w:style w:type="paragraph" w:customStyle="1" w:styleId="FMainTXT">
    <w:name w:val="FMainTXT"/>
    <w:basedOn w:val="MainTXT"/>
    <w:link w:val="FMainTXT0"/>
    <w:rsid w:val="00471243"/>
    <w:pPr>
      <w:spacing w:before="120"/>
    </w:pPr>
  </w:style>
  <w:style w:type="paragraph" w:customStyle="1" w:styleId="NormalIdent">
    <w:name w:val="Normal Ident"/>
    <w:basedOn w:val="af"/>
    <w:rsid w:val="00471243"/>
    <w:pPr>
      <w:tabs>
        <w:tab w:val="left" w:pos="360"/>
      </w:tabs>
      <w:spacing w:before="60" w:after="60"/>
      <w:ind w:left="360"/>
      <w:jc w:val="left"/>
    </w:pPr>
    <w:rPr>
      <w:rFonts w:ascii="Century Schoolbook" w:hAnsi="Century Schoolbook"/>
      <w:i w:val="0"/>
      <w:sz w:val="22"/>
      <w:lang w:val="en-US" w:eastAsia="en-US"/>
    </w:rPr>
  </w:style>
  <w:style w:type="paragraph" w:customStyle="1" w:styleId="Body">
    <w:name w:val="Body"/>
    <w:basedOn w:val="af"/>
    <w:rsid w:val="00471243"/>
    <w:pPr>
      <w:widowControl w:val="0"/>
      <w:tabs>
        <w:tab w:val="left" w:pos="720"/>
        <w:tab w:val="left" w:pos="1440"/>
        <w:tab w:val="left" w:pos="2160"/>
        <w:tab w:val="left" w:pos="2880"/>
        <w:tab w:val="left" w:pos="3600"/>
        <w:tab w:val="left" w:pos="4320"/>
        <w:tab w:val="left" w:pos="5040"/>
        <w:tab w:val="left" w:pos="5840"/>
        <w:tab w:val="left" w:pos="6480"/>
        <w:tab w:val="left" w:pos="7200"/>
        <w:tab w:val="left" w:pos="7920"/>
      </w:tabs>
      <w:jc w:val="left"/>
    </w:pPr>
    <w:rPr>
      <w:rFonts w:ascii="Arial" w:hAnsi="Arial"/>
      <w:i w:val="0"/>
      <w:sz w:val="20"/>
    </w:rPr>
  </w:style>
  <w:style w:type="paragraph" w:customStyle="1" w:styleId="MainTXT0">
    <w:name w:val="MainTXT Знак"/>
    <w:basedOn w:val="af"/>
    <w:rsid w:val="00471243"/>
    <w:pPr>
      <w:spacing w:line="360" w:lineRule="auto"/>
      <w:ind w:left="142" w:firstLine="709"/>
      <w:jc w:val="left"/>
    </w:pPr>
    <w:rPr>
      <w:rFonts w:ascii="Arial" w:hAnsi="Arial"/>
      <w:i w:val="0"/>
      <w:sz w:val="24"/>
      <w:szCs w:val="24"/>
    </w:rPr>
  </w:style>
  <w:style w:type="character" w:customStyle="1" w:styleId="MainTXT1">
    <w:name w:val="MainTXT Знак Знак"/>
    <w:rsid w:val="00471243"/>
    <w:rPr>
      <w:rFonts w:ascii="Arial" w:hAnsi="Arial"/>
      <w:sz w:val="24"/>
      <w:lang w:val="ru-RU" w:eastAsia="ru-RU"/>
    </w:rPr>
  </w:style>
  <w:style w:type="paragraph" w:customStyle="1" w:styleId="-1">
    <w:name w:val="Список-1"/>
    <w:basedOn w:val="af"/>
    <w:rsid w:val="00471243"/>
    <w:pPr>
      <w:numPr>
        <w:numId w:val="45"/>
      </w:numPr>
      <w:spacing w:before="60" w:after="60" w:line="312" w:lineRule="auto"/>
      <w:jc w:val="left"/>
    </w:pPr>
    <w:rPr>
      <w:rFonts w:ascii="Times New Roman" w:hAnsi="Times New Roman"/>
      <w:i w:val="0"/>
      <w:sz w:val="24"/>
      <w:lang w:eastAsia="en-US"/>
    </w:rPr>
  </w:style>
  <w:style w:type="paragraph" w:customStyle="1" w:styleId="Table">
    <w:name w:val="Table"/>
    <w:basedOn w:val="af"/>
    <w:rsid w:val="00471243"/>
    <w:pPr>
      <w:tabs>
        <w:tab w:val="left" w:pos="6345"/>
        <w:tab w:val="left" w:pos="8755"/>
      </w:tabs>
      <w:ind w:left="-57" w:right="-57"/>
      <w:jc w:val="center"/>
    </w:pPr>
    <w:rPr>
      <w:rFonts w:ascii="Arial" w:hAnsi="Arial"/>
      <w:i w:val="0"/>
      <w:sz w:val="20"/>
    </w:rPr>
  </w:style>
  <w:style w:type="paragraph" w:customStyle="1" w:styleId="affffffffff8">
    <w:name w:val="шапка таблицы"/>
    <w:basedOn w:val="afffffff3"/>
    <w:rsid w:val="00471243"/>
    <w:pPr>
      <w:jc w:val="center"/>
    </w:pPr>
    <w:rPr>
      <w:b/>
      <w:bCs/>
      <w:szCs w:val="20"/>
    </w:rPr>
  </w:style>
  <w:style w:type="paragraph" w:customStyle="1" w:styleId="Twordizme">
    <w:name w:val="Tword_izme"/>
    <w:basedOn w:val="af"/>
    <w:rsid w:val="00471243"/>
    <w:pPr>
      <w:jc w:val="center"/>
    </w:pPr>
    <w:rPr>
      <w:rFonts w:ascii="Arial" w:hAnsi="Arial"/>
      <w:sz w:val="16"/>
      <w:szCs w:val="24"/>
    </w:rPr>
  </w:style>
  <w:style w:type="character" w:customStyle="1" w:styleId="TwordizmeChar">
    <w:name w:val="Tword_izme Char"/>
    <w:rsid w:val="00471243"/>
    <w:rPr>
      <w:rFonts w:ascii="Arial" w:hAnsi="Arial"/>
      <w:i/>
      <w:sz w:val="24"/>
      <w:lang w:val="ru-RU" w:eastAsia="ru-RU"/>
    </w:rPr>
  </w:style>
  <w:style w:type="paragraph" w:customStyle="1" w:styleId="Twordfami">
    <w:name w:val="Tword_fami"/>
    <w:basedOn w:val="af"/>
    <w:rsid w:val="00471243"/>
    <w:pPr>
      <w:jc w:val="left"/>
    </w:pPr>
    <w:rPr>
      <w:rFonts w:ascii="Arial" w:hAnsi="Arial" w:cs="Arial"/>
      <w:sz w:val="18"/>
    </w:rPr>
  </w:style>
  <w:style w:type="paragraph" w:customStyle="1" w:styleId="Twordjobs">
    <w:name w:val="Tword_jobs"/>
    <w:basedOn w:val="af"/>
    <w:rsid w:val="00471243"/>
    <w:pPr>
      <w:jc w:val="left"/>
    </w:pPr>
    <w:rPr>
      <w:rFonts w:ascii="Arial" w:hAnsi="Arial"/>
      <w:sz w:val="18"/>
      <w:szCs w:val="24"/>
    </w:rPr>
  </w:style>
  <w:style w:type="paragraph" w:customStyle="1" w:styleId="Tworddate">
    <w:name w:val="Tword_date"/>
    <w:basedOn w:val="af"/>
    <w:rsid w:val="00471243"/>
    <w:pPr>
      <w:jc w:val="center"/>
    </w:pPr>
    <w:rPr>
      <w:rFonts w:ascii="Arial Narrow" w:hAnsi="Arial Narrow"/>
      <w:sz w:val="16"/>
      <w:szCs w:val="24"/>
    </w:rPr>
  </w:style>
  <w:style w:type="paragraph" w:customStyle="1" w:styleId="Twordoboz">
    <w:name w:val="Tword_oboz"/>
    <w:basedOn w:val="af"/>
    <w:rsid w:val="00471243"/>
    <w:pPr>
      <w:jc w:val="center"/>
    </w:pPr>
    <w:rPr>
      <w:rFonts w:ascii="Arial" w:hAnsi="Arial" w:cs="Arial"/>
      <w:sz w:val="36"/>
      <w:szCs w:val="36"/>
    </w:rPr>
  </w:style>
  <w:style w:type="paragraph" w:customStyle="1" w:styleId="Twordpage">
    <w:name w:val="Tword_page"/>
    <w:basedOn w:val="af"/>
    <w:rsid w:val="00471243"/>
    <w:pPr>
      <w:jc w:val="center"/>
    </w:pPr>
    <w:rPr>
      <w:rFonts w:ascii="Arial" w:hAnsi="Arial"/>
      <w:sz w:val="18"/>
      <w:szCs w:val="24"/>
    </w:rPr>
  </w:style>
  <w:style w:type="paragraph" w:customStyle="1" w:styleId="Twordnaim">
    <w:name w:val="Tword_naim"/>
    <w:basedOn w:val="af"/>
    <w:rsid w:val="00471243"/>
    <w:pPr>
      <w:jc w:val="center"/>
    </w:pPr>
    <w:rPr>
      <w:rFonts w:ascii="Arial" w:hAnsi="Arial" w:cs="Arial"/>
      <w:szCs w:val="28"/>
    </w:rPr>
  </w:style>
  <w:style w:type="paragraph" w:customStyle="1" w:styleId="Twordaddfield">
    <w:name w:val="Tword_add_field"/>
    <w:basedOn w:val="af"/>
    <w:rsid w:val="00471243"/>
    <w:pPr>
      <w:jc w:val="center"/>
    </w:pPr>
    <w:rPr>
      <w:rFonts w:ascii="Arial" w:hAnsi="Arial" w:cs="Arial"/>
      <w:sz w:val="18"/>
    </w:rPr>
  </w:style>
  <w:style w:type="paragraph" w:customStyle="1" w:styleId="Twordaddfielddate">
    <w:name w:val="Tword_add_field_date"/>
    <w:basedOn w:val="af"/>
    <w:rsid w:val="00471243"/>
    <w:pPr>
      <w:jc w:val="right"/>
    </w:pPr>
    <w:rPr>
      <w:rFonts w:ascii="Arial" w:hAnsi="Arial"/>
      <w:sz w:val="20"/>
      <w:szCs w:val="24"/>
    </w:rPr>
  </w:style>
  <w:style w:type="paragraph" w:customStyle="1" w:styleId="Twordcopyformat">
    <w:name w:val="Tword_copy_format"/>
    <w:basedOn w:val="af"/>
    <w:rsid w:val="00471243"/>
    <w:pPr>
      <w:jc w:val="center"/>
    </w:pPr>
    <w:rPr>
      <w:rFonts w:ascii="Arial" w:hAnsi="Arial" w:cs="Arial"/>
      <w:sz w:val="20"/>
    </w:rPr>
  </w:style>
  <w:style w:type="paragraph" w:customStyle="1" w:styleId="-">
    <w:name w:val="- Перечисления"/>
    <w:basedOn w:val="affff8"/>
    <w:rsid w:val="00471243"/>
    <w:pPr>
      <w:numPr>
        <w:numId w:val="46"/>
      </w:numPr>
      <w:tabs>
        <w:tab w:val="clear" w:pos="1620"/>
        <w:tab w:val="num" w:pos="1080"/>
      </w:tabs>
      <w:spacing w:before="0" w:after="0" w:line="360" w:lineRule="auto"/>
      <w:ind w:left="1080" w:hanging="360"/>
    </w:pPr>
    <w:rPr>
      <w:sz w:val="28"/>
    </w:rPr>
  </w:style>
  <w:style w:type="paragraph" w:customStyle="1" w:styleId="affffffffff9">
    <w:name w:val="для титульного листа"/>
    <w:basedOn w:val="af"/>
    <w:rsid w:val="00471243"/>
    <w:pPr>
      <w:spacing w:line="360" w:lineRule="auto"/>
      <w:ind w:firstLine="851"/>
      <w:jc w:val="left"/>
    </w:pPr>
    <w:rPr>
      <w:rFonts w:ascii="Times New Roman" w:hAnsi="Times New Roman"/>
      <w:b/>
      <w:i w:val="0"/>
      <w:iCs/>
      <w:sz w:val="24"/>
      <w:szCs w:val="24"/>
    </w:rPr>
  </w:style>
  <w:style w:type="paragraph" w:customStyle="1" w:styleId="affffffffffa">
    <w:name w:val="титульний лист"/>
    <w:aliases w:val="текст"/>
    <w:basedOn w:val="afffffffa"/>
    <w:rsid w:val="00471243"/>
  </w:style>
  <w:style w:type="character" w:customStyle="1" w:styleId="affffffffffb">
    <w:name w:val="текст без отступа Знак"/>
    <w:rsid w:val="00471243"/>
    <w:rPr>
      <w:sz w:val="24"/>
      <w:lang w:val="ru-RU" w:eastAsia="ru-RU"/>
    </w:rPr>
  </w:style>
  <w:style w:type="character" w:customStyle="1" w:styleId="1f6">
    <w:name w:val="титульний лист1"/>
    <w:aliases w:val="текст Знак Знак"/>
    <w:rsid w:val="00471243"/>
    <w:rPr>
      <w:sz w:val="24"/>
      <w:lang w:val="ru-RU" w:eastAsia="ru-RU"/>
    </w:rPr>
  </w:style>
  <w:style w:type="paragraph" w:customStyle="1" w:styleId="affffffffffc">
    <w:name w:val="титульный лист"/>
    <w:aliases w:val="центрирование"/>
    <w:basedOn w:val="af"/>
    <w:rsid w:val="00471243"/>
    <w:pPr>
      <w:spacing w:line="360" w:lineRule="auto"/>
      <w:jc w:val="center"/>
    </w:pPr>
    <w:rPr>
      <w:rFonts w:ascii="Times New Roman" w:hAnsi="Times New Roman"/>
      <w:i w:val="0"/>
      <w:sz w:val="24"/>
    </w:rPr>
  </w:style>
  <w:style w:type="paragraph" w:customStyle="1" w:styleId="affffffffffd">
    <w:name w:val="титульний"/>
    <w:aliases w:val="подчеркивание"/>
    <w:basedOn w:val="affffffffffa"/>
    <w:rsid w:val="00471243"/>
    <w:rPr>
      <w:u w:val="single"/>
    </w:rPr>
  </w:style>
  <w:style w:type="character" w:customStyle="1" w:styleId="1f7">
    <w:name w:val="титульний1"/>
    <w:aliases w:val="подчеркивание Знак Знак"/>
    <w:rsid w:val="00471243"/>
    <w:rPr>
      <w:sz w:val="24"/>
      <w:u w:val="single"/>
      <w:lang w:val="ru-RU" w:eastAsia="ru-RU"/>
    </w:rPr>
  </w:style>
  <w:style w:type="paragraph" w:customStyle="1" w:styleId="phNormal">
    <w:name w:val="ph_Normal"/>
    <w:basedOn w:val="af"/>
    <w:rsid w:val="00471243"/>
    <w:pPr>
      <w:spacing w:line="360" w:lineRule="auto"/>
      <w:ind w:firstLine="851"/>
      <w:jc w:val="left"/>
    </w:pPr>
    <w:rPr>
      <w:rFonts w:ascii="Arial" w:hAnsi="Arial"/>
      <w:i w:val="0"/>
      <w:sz w:val="24"/>
      <w:szCs w:val="24"/>
    </w:rPr>
  </w:style>
  <w:style w:type="character" w:customStyle="1" w:styleId="phBullet0">
    <w:name w:val="ph_Bullet Знак"/>
    <w:rsid w:val="00471243"/>
    <w:rPr>
      <w:rFonts w:ascii="Arial" w:hAnsi="Arial"/>
      <w:sz w:val="24"/>
      <w:lang w:val="ru-RU" w:eastAsia="ru-RU"/>
    </w:rPr>
  </w:style>
  <w:style w:type="paragraph" w:customStyle="1" w:styleId="phBullet21">
    <w:name w:val="ph_Bullet_2"/>
    <w:basedOn w:val="phBullet"/>
    <w:rsid w:val="00471243"/>
    <w:pPr>
      <w:numPr>
        <w:numId w:val="0"/>
      </w:numPr>
      <w:tabs>
        <w:tab w:val="num" w:pos="851"/>
      </w:tabs>
      <w:spacing w:before="0" w:line="360" w:lineRule="auto"/>
      <w:ind w:firstLine="851"/>
    </w:pPr>
    <w:rPr>
      <w:rFonts w:ascii="Arial" w:hAnsi="Arial"/>
      <w:szCs w:val="20"/>
    </w:rPr>
  </w:style>
  <w:style w:type="paragraph" w:customStyle="1" w:styleId="phBullet2">
    <w:name w:val="ph_Bullet2"/>
    <w:basedOn w:val="phBullet"/>
    <w:rsid w:val="00471243"/>
    <w:pPr>
      <w:numPr>
        <w:ilvl w:val="4"/>
        <w:numId w:val="47"/>
      </w:numPr>
      <w:tabs>
        <w:tab w:val="clear" w:pos="2107"/>
        <w:tab w:val="num" w:pos="1492"/>
      </w:tabs>
      <w:spacing w:before="0" w:line="360" w:lineRule="auto"/>
      <w:ind w:left="1209" w:hanging="358"/>
    </w:pPr>
    <w:rPr>
      <w:rFonts w:ascii="Arial" w:hAnsi="Arial"/>
    </w:rPr>
  </w:style>
  <w:style w:type="character" w:customStyle="1" w:styleId="phNormal0">
    <w:name w:val="ph_Normal Знак"/>
    <w:rsid w:val="00471243"/>
    <w:rPr>
      <w:rFonts w:ascii="Arial" w:hAnsi="Arial"/>
      <w:sz w:val="24"/>
      <w:lang w:val="ru-RU" w:eastAsia="ru-RU"/>
    </w:rPr>
  </w:style>
  <w:style w:type="paragraph" w:customStyle="1" w:styleId="affffffffffe">
    <w:name w:val="Текс таблицы Слева"/>
    <w:basedOn w:val="af"/>
    <w:rsid w:val="00471243"/>
    <w:pPr>
      <w:spacing w:line="280" w:lineRule="atLeast"/>
      <w:jc w:val="left"/>
    </w:pPr>
    <w:rPr>
      <w:rFonts w:ascii="Arial" w:hAnsi="Arial"/>
      <w:i w:val="0"/>
      <w:spacing w:val="-2"/>
      <w:sz w:val="24"/>
      <w:szCs w:val="24"/>
    </w:rPr>
  </w:style>
  <w:style w:type="character" w:customStyle="1" w:styleId="s0">
    <w:name w:val="s0"/>
    <w:rsid w:val="00471243"/>
    <w:rPr>
      <w:rFonts w:ascii="Times New Roman" w:hAnsi="Times New Roman"/>
      <w:color w:val="000000"/>
      <w:sz w:val="24"/>
    </w:rPr>
  </w:style>
  <w:style w:type="character" w:styleId="afffffffffff">
    <w:name w:val="endnote reference"/>
    <w:semiHidden/>
    <w:rsid w:val="00471243"/>
    <w:rPr>
      <w:vertAlign w:val="superscript"/>
    </w:rPr>
  </w:style>
  <w:style w:type="paragraph" w:customStyle="1" w:styleId="afffffffffff0">
    <w:name w:val="Стиль Название объекта + По ширине"/>
    <w:basedOn w:val="afd"/>
    <w:rsid w:val="00471243"/>
    <w:pPr>
      <w:spacing w:before="0" w:after="0" w:line="360" w:lineRule="auto"/>
      <w:jc w:val="both"/>
    </w:pPr>
    <w:rPr>
      <w:i/>
    </w:rPr>
  </w:style>
  <w:style w:type="paragraph" w:customStyle="1" w:styleId="afffffffffff1">
    <w:name w:val="Знак Знак Знак Знак"/>
    <w:basedOn w:val="af"/>
    <w:autoRedefine/>
    <w:rsid w:val="00471243"/>
    <w:pPr>
      <w:spacing w:after="160" w:line="240" w:lineRule="exact"/>
      <w:jc w:val="left"/>
    </w:pPr>
    <w:rPr>
      <w:rFonts w:ascii="Times New Roman" w:hAnsi="Times New Roman"/>
      <w:i w:val="0"/>
      <w:sz w:val="24"/>
      <w:lang w:val="en-US" w:eastAsia="en-US"/>
    </w:rPr>
  </w:style>
  <w:style w:type="paragraph" w:customStyle="1" w:styleId="Fortables">
    <w:name w:val="For tables"/>
    <w:basedOn w:val="af"/>
    <w:rsid w:val="00471243"/>
    <w:pPr>
      <w:jc w:val="left"/>
    </w:pPr>
    <w:rPr>
      <w:rFonts w:ascii="Times New Roman" w:hAnsi="Times New Roman"/>
      <w:i w:val="0"/>
      <w:sz w:val="24"/>
      <w:szCs w:val="24"/>
    </w:rPr>
  </w:style>
  <w:style w:type="character" w:customStyle="1" w:styleId="mainarticle1">
    <w:name w:val="main_article1"/>
    <w:rsid w:val="00471243"/>
    <w:rPr>
      <w:color w:val="333333"/>
      <w:sz w:val="29"/>
    </w:rPr>
  </w:style>
  <w:style w:type="paragraph" w:customStyle="1" w:styleId="text">
    <w:name w:val="text"/>
    <w:basedOn w:val="af"/>
    <w:rsid w:val="00471243"/>
    <w:pPr>
      <w:spacing w:before="100" w:beforeAutospacing="1" w:after="100" w:afterAutospacing="1" w:line="300" w:lineRule="atLeast"/>
      <w:jc w:val="left"/>
    </w:pPr>
    <w:rPr>
      <w:rFonts w:ascii="Arial" w:hAnsi="Arial" w:cs="Arial"/>
      <w:i w:val="0"/>
      <w:color w:val="000000"/>
      <w:sz w:val="18"/>
      <w:szCs w:val="18"/>
    </w:rPr>
  </w:style>
  <w:style w:type="paragraph" w:customStyle="1" w:styleId="afffffffffff2">
    <w:name w:val="a"/>
    <w:basedOn w:val="af"/>
    <w:rsid w:val="00471243"/>
    <w:pPr>
      <w:spacing w:before="100" w:beforeAutospacing="1" w:after="100" w:afterAutospacing="1"/>
      <w:jc w:val="left"/>
    </w:pPr>
    <w:rPr>
      <w:rFonts w:ascii="Times New Roman" w:hAnsi="Times New Roman"/>
      <w:i w:val="0"/>
      <w:sz w:val="24"/>
      <w:szCs w:val="24"/>
    </w:rPr>
  </w:style>
  <w:style w:type="paragraph" w:customStyle="1" w:styleId="stf">
    <w:name w:val="stf"/>
    <w:basedOn w:val="af"/>
    <w:rsid w:val="00471243"/>
    <w:pPr>
      <w:spacing w:before="100" w:beforeAutospacing="1" w:after="100" w:afterAutospacing="1"/>
      <w:jc w:val="left"/>
    </w:pPr>
    <w:rPr>
      <w:rFonts w:ascii="Verdana" w:hAnsi="Verdana"/>
      <w:i w:val="0"/>
      <w:sz w:val="18"/>
      <w:szCs w:val="18"/>
    </w:rPr>
  </w:style>
  <w:style w:type="paragraph" w:customStyle="1" w:styleId="st">
    <w:name w:val="st"/>
    <w:basedOn w:val="af"/>
    <w:rsid w:val="00471243"/>
    <w:pPr>
      <w:spacing w:before="100" w:beforeAutospacing="1" w:after="100" w:afterAutospacing="1"/>
      <w:jc w:val="left"/>
    </w:pPr>
    <w:rPr>
      <w:rFonts w:ascii="Verdana" w:hAnsi="Verdana"/>
      <w:i w:val="0"/>
      <w:sz w:val="18"/>
      <w:szCs w:val="18"/>
    </w:rPr>
  </w:style>
  <w:style w:type="paragraph" w:customStyle="1" w:styleId="StyleListBulletLeft">
    <w:name w:val="Style List Bullet + Left"/>
    <w:basedOn w:val="a6"/>
    <w:rsid w:val="00471243"/>
    <w:pPr>
      <w:numPr>
        <w:numId w:val="0"/>
      </w:numPr>
      <w:ind w:left="357" w:hanging="357"/>
      <w:jc w:val="left"/>
    </w:pPr>
    <w:rPr>
      <w:szCs w:val="20"/>
    </w:rPr>
  </w:style>
  <w:style w:type="paragraph" w:customStyle="1" w:styleId="StyleListNumberBold">
    <w:name w:val="Style List Number + Bold"/>
    <w:basedOn w:val="affffffb"/>
    <w:rsid w:val="00471243"/>
    <w:pPr>
      <w:tabs>
        <w:tab w:val="clear" w:pos="360"/>
      </w:tabs>
      <w:spacing w:line="360" w:lineRule="auto"/>
      <w:ind w:left="357" w:hanging="357"/>
    </w:pPr>
    <w:rPr>
      <w:b/>
      <w:bCs/>
    </w:rPr>
  </w:style>
  <w:style w:type="paragraph" w:customStyle="1" w:styleId="heading0inclintoc">
    <w:name w:val="heading_0 (incl in toc)"/>
    <w:basedOn w:val="Heading0"/>
    <w:rsid w:val="00471243"/>
    <w:pPr>
      <w:keepNext w:val="0"/>
      <w:spacing w:before="360" w:after="240" w:line="276" w:lineRule="auto"/>
      <w:ind w:firstLine="0"/>
      <w:outlineLvl w:val="0"/>
    </w:pPr>
    <w:rPr>
      <w:rFonts w:ascii="Times New Roman" w:hAnsi="Times New Roman" w:cs="Times New Roman"/>
      <w:bCs w:val="0"/>
      <w:szCs w:val="20"/>
      <w:lang w:val="ru-RU"/>
    </w:rPr>
  </w:style>
  <w:style w:type="table" w:customStyle="1" w:styleId="LightShading-Accent13">
    <w:name w:val="Light Shading - Accent 13"/>
    <w:rsid w:val="00471243"/>
    <w:rPr>
      <w:rFonts w:ascii="Calibri" w:hAnsi="Calibri"/>
      <w:color w:val="365F91"/>
      <w:sz w:val="22"/>
      <w:szCs w:val="22"/>
      <w:lang w:eastAsia="ru-RU"/>
    </w:rPr>
    <w:tblPr>
      <w:tblStyleRowBandSize w:val="1"/>
      <w:tblStyleColBandSize w:val="1"/>
      <w:tblBorders>
        <w:top w:val="single" w:sz="8" w:space="0" w:color="4F81BD"/>
        <w:bottom w:val="single" w:sz="8" w:space="0" w:color="4F81BD"/>
      </w:tblBorders>
      <w:tblCellMar>
        <w:top w:w="0" w:type="dxa"/>
        <w:left w:w="108" w:type="dxa"/>
        <w:bottom w:w="0" w:type="dxa"/>
        <w:right w:w="108" w:type="dxa"/>
      </w:tblCellMar>
    </w:tblPr>
  </w:style>
  <w:style w:type="paragraph" w:customStyle="1" w:styleId="afffffffffff3">
    <w:name w:val="Знак"/>
    <w:basedOn w:val="af"/>
    <w:autoRedefine/>
    <w:rsid w:val="00471243"/>
    <w:pPr>
      <w:spacing w:after="160" w:line="240" w:lineRule="exact"/>
      <w:jc w:val="left"/>
    </w:pPr>
    <w:rPr>
      <w:rFonts w:ascii="Times New Roman" w:hAnsi="Times New Roman"/>
      <w:i w:val="0"/>
      <w:lang w:val="en-US" w:eastAsia="en-US"/>
    </w:rPr>
  </w:style>
  <w:style w:type="paragraph" w:customStyle="1" w:styleId="PlainText1">
    <w:name w:val="Plain Text1"/>
    <w:basedOn w:val="af"/>
    <w:rsid w:val="00471243"/>
    <w:pPr>
      <w:spacing w:line="360" w:lineRule="auto"/>
      <w:ind w:firstLine="720"/>
    </w:pPr>
    <w:rPr>
      <w:rFonts w:ascii="Times New Roman" w:hAnsi="Times New Roman"/>
      <w:i w:val="0"/>
    </w:rPr>
  </w:style>
  <w:style w:type="paragraph" w:customStyle="1" w:styleId="MyCaption">
    <w:name w:val="MyCaption"/>
    <w:basedOn w:val="af"/>
    <w:link w:val="MyCaptionChar"/>
    <w:rsid w:val="00471243"/>
    <w:pPr>
      <w:spacing w:before="120" w:after="120"/>
      <w:ind w:firstLine="432"/>
      <w:jc w:val="left"/>
    </w:pPr>
    <w:rPr>
      <w:rFonts w:ascii="Times New Roman" w:hAnsi="Times New Roman"/>
      <w:sz w:val="20"/>
      <w:szCs w:val="24"/>
    </w:rPr>
  </w:style>
  <w:style w:type="character" w:customStyle="1" w:styleId="MyCaptionChar">
    <w:name w:val="MyCaption Char"/>
    <w:link w:val="MyCaption"/>
    <w:locked/>
    <w:rsid w:val="00471243"/>
    <w:rPr>
      <w:i/>
      <w:sz w:val="24"/>
      <w:lang w:val="ru-RU" w:eastAsia="ru-RU"/>
    </w:rPr>
  </w:style>
  <w:style w:type="paragraph" w:customStyle="1" w:styleId="afffffffffff4">
    <w:name w:val="Стиль Название объекта + по ширине"/>
    <w:basedOn w:val="afd"/>
    <w:rsid w:val="00471243"/>
    <w:pPr>
      <w:widowControl w:val="0"/>
    </w:pPr>
    <w:rPr>
      <w:i/>
      <w:sz w:val="20"/>
    </w:rPr>
  </w:style>
  <w:style w:type="character" w:customStyle="1" w:styleId="CharChar29">
    <w:name w:val="Char Char29"/>
    <w:locked/>
    <w:rsid w:val="00471243"/>
    <w:rPr>
      <w:b/>
      <w:sz w:val="26"/>
      <w:lang w:val="ru-RU" w:eastAsia="ru-RU"/>
    </w:rPr>
  </w:style>
  <w:style w:type="paragraph" w:customStyle="1" w:styleId="StyleHeading2H2Charh2CharAttributeHeading2CharSubsection">
    <w:name w:val="Style Heading 2H2 Charh2 CharAttribute Heading 2 CharSubsection..."/>
    <w:basedOn w:val="1"/>
    <w:rsid w:val="00471243"/>
    <w:pPr>
      <w:pageBreakBefore w:val="0"/>
      <w:numPr>
        <w:numId w:val="0"/>
      </w:numPr>
      <w:tabs>
        <w:tab w:val="num" w:pos="1571"/>
      </w:tabs>
      <w:spacing w:after="300"/>
      <w:ind w:left="1282" w:hanging="431"/>
    </w:pPr>
    <w:rPr>
      <w:bCs/>
      <w:kern w:val="32"/>
      <w:szCs w:val="32"/>
      <w:lang w:eastAsia="en-US"/>
    </w:rPr>
  </w:style>
  <w:style w:type="character" w:customStyle="1" w:styleId="wpstinytext">
    <w:name w:val="wpstinytext"/>
    <w:rsid w:val="00471243"/>
    <w:rPr>
      <w:rFonts w:cs="Times New Roman"/>
    </w:rPr>
  </w:style>
  <w:style w:type="character" w:customStyle="1" w:styleId="CaptionTableChar">
    <w:name w:val="Caption_Table Char"/>
    <w:link w:val="CaptionTable0"/>
    <w:locked/>
    <w:rsid w:val="00471243"/>
    <w:rPr>
      <w:b/>
      <w:lang w:val="ru-RU" w:eastAsia="ru-RU"/>
    </w:rPr>
  </w:style>
  <w:style w:type="paragraph" w:customStyle="1" w:styleId="StyleHeading1H1h1MajorTopicTitle1ghostgSectionHeadinggh">
    <w:name w:val="Style Heading 1H1h1MajorTopic.Title1 ghostgSection Headinggh..."/>
    <w:basedOn w:val="1"/>
    <w:rsid w:val="000505BB"/>
    <w:pPr>
      <w:spacing w:after="200"/>
    </w:pPr>
    <w:rPr>
      <w:bCs/>
      <w:caps w:val="0"/>
    </w:rPr>
  </w:style>
  <w:style w:type="character" w:customStyle="1" w:styleId="afe">
    <w:name w:val="Название объекта Знак"/>
    <w:aliases w:val="Название объекта Знак1 Знак,Название объекта Знак Знак Знак Знак Знак1 Знак,Название объекта Знак Знак Знак Знак Знак Знак Знак,Название объекта Знак Знак Знак Знак,Название объекта Знак Знак1 Знак"/>
    <w:link w:val="afd"/>
    <w:locked/>
    <w:rsid w:val="00876DEE"/>
    <w:rPr>
      <w:sz w:val="24"/>
      <w:lang w:val="ru-RU" w:eastAsia="ru-RU"/>
    </w:rPr>
  </w:style>
  <w:style w:type="paragraph" w:customStyle="1" w:styleId="tablenormal">
    <w:name w:val="table_normal"/>
    <w:basedOn w:val="af"/>
    <w:rsid w:val="00737544"/>
    <w:pPr>
      <w:jc w:val="left"/>
    </w:pPr>
    <w:rPr>
      <w:rFonts w:ascii="Times New Roman" w:hAnsi="Times New Roman"/>
      <w:i w:val="0"/>
      <w:color w:val="000000"/>
      <w:sz w:val="24"/>
    </w:rPr>
  </w:style>
  <w:style w:type="paragraph" w:customStyle="1" w:styleId="StyleBodyTextBold">
    <w:name w:val="Style Body Text + Bold"/>
    <w:basedOn w:val="afa"/>
    <w:link w:val="StyleBodyTextBoldChar"/>
    <w:rsid w:val="00E64E80"/>
    <w:pPr>
      <w:ind w:firstLine="709"/>
    </w:pPr>
    <w:rPr>
      <w:b/>
      <w:bCs/>
      <w:szCs w:val="24"/>
    </w:rPr>
  </w:style>
  <w:style w:type="character" w:customStyle="1" w:styleId="StyleBodyTextBoldChar">
    <w:name w:val="Style Body Text + Bold Char"/>
    <w:link w:val="StyleBodyTextBold"/>
    <w:locked/>
    <w:rsid w:val="00E64E80"/>
    <w:rPr>
      <w:b/>
      <w:sz w:val="24"/>
      <w:lang w:val="ru-RU" w:eastAsia="ru-RU"/>
    </w:rPr>
  </w:style>
  <w:style w:type="paragraph" w:customStyle="1" w:styleId="StyleCaptionBoldItalic">
    <w:name w:val="Style Caption + Bold Italic"/>
    <w:basedOn w:val="afd"/>
    <w:link w:val="StyleCaptionBoldItalicChar"/>
    <w:rsid w:val="007D6BCE"/>
    <w:rPr>
      <w:iCs/>
    </w:rPr>
  </w:style>
  <w:style w:type="character" w:customStyle="1" w:styleId="StyleCaptionBoldItalicChar">
    <w:name w:val="Style Caption + Bold Italic Char"/>
    <w:link w:val="StyleCaptionBoldItalic"/>
    <w:locked/>
    <w:rsid w:val="007D6BCE"/>
    <w:rPr>
      <w:sz w:val="24"/>
      <w:lang w:val="ru-RU" w:eastAsia="ru-RU"/>
    </w:rPr>
  </w:style>
  <w:style w:type="paragraph" w:customStyle="1" w:styleId="CharCharCharCharCharCharCharChar">
    <w:name w:val="Char Char Знак Знак Char Char Знак Знак Char Char Знак Знак Char Char Знак Знак"/>
    <w:basedOn w:val="af"/>
    <w:autoRedefine/>
    <w:rsid w:val="00C34E79"/>
    <w:pPr>
      <w:spacing w:after="160" w:line="240" w:lineRule="exact"/>
      <w:jc w:val="left"/>
    </w:pPr>
    <w:rPr>
      <w:rFonts w:ascii="Times New Roman" w:hAnsi="Times New Roman"/>
      <w:i w:val="0"/>
      <w:lang w:val="en-US" w:eastAsia="en-US"/>
    </w:rPr>
  </w:style>
  <w:style w:type="paragraph" w:customStyle="1" w:styleId="-0">
    <w:name w:val="Контракт-пункт"/>
    <w:basedOn w:val="af"/>
    <w:rsid w:val="006A4ABD"/>
    <w:pPr>
      <w:tabs>
        <w:tab w:val="num" w:pos="851"/>
      </w:tabs>
      <w:ind w:left="851" w:hanging="851"/>
    </w:pPr>
    <w:rPr>
      <w:rFonts w:ascii="Times New Roman" w:hAnsi="Times New Roman"/>
      <w:i w:val="0"/>
      <w:sz w:val="24"/>
      <w:szCs w:val="24"/>
    </w:rPr>
  </w:style>
  <w:style w:type="character" w:customStyle="1" w:styleId="Normal10">
    <w:name w:val="Normal1 Знак"/>
    <w:link w:val="Normal1"/>
    <w:locked/>
    <w:rsid w:val="00E62381"/>
    <w:rPr>
      <w:snapToGrid w:val="0"/>
      <w:sz w:val="24"/>
      <w:lang w:val="x-none" w:eastAsia="en-US"/>
    </w:rPr>
  </w:style>
  <w:style w:type="character" w:customStyle="1" w:styleId="aff5">
    <w:name w:val="Простой текст Знак"/>
    <w:link w:val="aff4"/>
    <w:locked/>
    <w:rsid w:val="00E62381"/>
    <w:rPr>
      <w:snapToGrid w:val="0"/>
      <w:sz w:val="24"/>
      <w:lang w:val="x-none" w:eastAsia="en-US"/>
    </w:rPr>
  </w:style>
  <w:style w:type="paragraph" w:customStyle="1" w:styleId="a9">
    <w:name w:val="Точка маркированный"/>
    <w:basedOn w:val="af"/>
    <w:link w:val="afffffffffff5"/>
    <w:rsid w:val="00C44636"/>
    <w:pPr>
      <w:numPr>
        <w:numId w:val="50"/>
      </w:numPr>
      <w:tabs>
        <w:tab w:val="left" w:pos="1596"/>
        <w:tab w:val="left" w:pos="1843"/>
      </w:tabs>
      <w:spacing w:line="360" w:lineRule="auto"/>
    </w:pPr>
    <w:rPr>
      <w:rFonts w:ascii="Times New Roman" w:hAnsi="Times New Roman"/>
      <w:i w:val="0"/>
      <w:sz w:val="24"/>
      <w:szCs w:val="24"/>
    </w:rPr>
  </w:style>
  <w:style w:type="character" w:customStyle="1" w:styleId="afffffffffff5">
    <w:name w:val="Точка маркированный Знак"/>
    <w:link w:val="a9"/>
    <w:locked/>
    <w:rsid w:val="00C44636"/>
    <w:rPr>
      <w:sz w:val="24"/>
      <w:szCs w:val="24"/>
      <w:lang w:eastAsia="ru-RU"/>
    </w:rPr>
  </w:style>
  <w:style w:type="paragraph" w:customStyle="1" w:styleId="ListParagraph2">
    <w:name w:val="List Paragraph2"/>
    <w:basedOn w:val="af"/>
    <w:rsid w:val="001D794D"/>
    <w:pPr>
      <w:spacing w:after="200" w:line="276" w:lineRule="auto"/>
      <w:ind w:left="720"/>
      <w:jc w:val="left"/>
    </w:pPr>
    <w:rPr>
      <w:rFonts w:ascii="Calibri" w:hAnsi="Calibri" w:cs="Arial"/>
      <w:i w:val="0"/>
      <w:sz w:val="22"/>
      <w:szCs w:val="22"/>
      <w:lang w:eastAsia="en-US"/>
    </w:rPr>
  </w:style>
  <w:style w:type="paragraph" w:customStyle="1" w:styleId="rmcoovgo">
    <w:name w:val="rmcoovgo"/>
    <w:basedOn w:val="af"/>
    <w:rsid w:val="001D794D"/>
    <w:pPr>
      <w:spacing w:before="100" w:beforeAutospacing="1" w:after="100" w:afterAutospacing="1"/>
      <w:jc w:val="left"/>
    </w:pPr>
    <w:rPr>
      <w:rFonts w:ascii="Times New Roman" w:hAnsi="Times New Roman"/>
      <w:i w:val="0"/>
      <w:sz w:val="24"/>
      <w:szCs w:val="24"/>
    </w:rPr>
  </w:style>
  <w:style w:type="character" w:customStyle="1" w:styleId="FMainTXT0">
    <w:name w:val="FMainTXT Знак"/>
    <w:link w:val="FMainTXT"/>
    <w:locked/>
    <w:rsid w:val="001D794D"/>
    <w:rPr>
      <w:rFonts w:ascii="Arial" w:hAnsi="Arial"/>
      <w:sz w:val="24"/>
      <w:lang w:val="ru-RU" w:eastAsia="ru-RU"/>
    </w:rPr>
  </w:style>
  <w:style w:type="paragraph" w:customStyle="1" w:styleId="phBullet20">
    <w:name w:val="ph_Bullet 2"/>
    <w:basedOn w:val="phNormal"/>
    <w:rsid w:val="001D794D"/>
    <w:pPr>
      <w:numPr>
        <w:numId w:val="51"/>
      </w:numPr>
      <w:ind w:left="1440"/>
      <w:jc w:val="both"/>
    </w:pPr>
    <w:rPr>
      <w:rFonts w:ascii="Times New Roman" w:hAnsi="Times New Roman"/>
      <w:lang w:val="en-US"/>
    </w:rPr>
  </w:style>
  <w:style w:type="character" w:customStyle="1" w:styleId="afffff3">
    <w:name w:val="Рисунок Знак"/>
    <w:link w:val="afffff2"/>
    <w:locked/>
    <w:rsid w:val="007D6CB6"/>
    <w:rPr>
      <w:sz w:val="28"/>
      <w:lang w:eastAsia="ru-RU"/>
    </w:rPr>
  </w:style>
  <w:style w:type="paragraph" w:customStyle="1" w:styleId="phSubtitle">
    <w:name w:val="ph_Subtitle"/>
    <w:basedOn w:val="af"/>
    <w:link w:val="phSubtitle0"/>
    <w:rsid w:val="00BA7ED0"/>
    <w:pPr>
      <w:spacing w:line="360" w:lineRule="auto"/>
      <w:jc w:val="center"/>
    </w:pPr>
    <w:rPr>
      <w:rFonts w:ascii="Times New Roman" w:hAnsi="Times New Roman"/>
      <w:b/>
      <w:i w:val="0"/>
      <w:sz w:val="24"/>
      <w:szCs w:val="24"/>
    </w:rPr>
  </w:style>
  <w:style w:type="paragraph" w:customStyle="1" w:styleId="Head3">
    <w:name w:val="Head3"/>
    <w:next w:val="PlainText"/>
    <w:rsid w:val="005C26A9"/>
    <w:pPr>
      <w:keepNext/>
      <w:spacing w:before="120"/>
      <w:outlineLvl w:val="2"/>
    </w:pPr>
    <w:rPr>
      <w:rFonts w:cs="Arial"/>
      <w:b/>
      <w:bCs/>
      <w:color w:val="333399"/>
      <w:kern w:val="32"/>
      <w:sz w:val="26"/>
      <w:szCs w:val="26"/>
      <w:lang w:eastAsia="ru-RU"/>
    </w:rPr>
  </w:style>
  <w:style w:type="paragraph" w:customStyle="1" w:styleId="PlainText">
    <w:name w:val="PlainText"/>
    <w:link w:val="PlainText2"/>
    <w:rsid w:val="005C26A9"/>
    <w:pPr>
      <w:spacing w:before="120"/>
      <w:ind w:firstLine="567"/>
      <w:jc w:val="both"/>
    </w:pPr>
    <w:rPr>
      <w:sz w:val="24"/>
      <w:szCs w:val="24"/>
      <w:lang w:eastAsia="ru-RU"/>
    </w:rPr>
  </w:style>
  <w:style w:type="paragraph" w:customStyle="1" w:styleId="1f8">
    <w:name w:val="Бланковый1"/>
    <w:semiHidden/>
    <w:rsid w:val="005C26A9"/>
    <w:rPr>
      <w:noProof/>
      <w:sz w:val="10"/>
      <w:lang w:eastAsia="ru-RU"/>
    </w:rPr>
  </w:style>
  <w:style w:type="paragraph" w:customStyle="1" w:styleId="Heading4">
    <w:name w:val="Heading"/>
    <w:semiHidden/>
    <w:rsid w:val="005C26A9"/>
    <w:pPr>
      <w:overflowPunct w:val="0"/>
      <w:autoSpaceDE w:val="0"/>
      <w:autoSpaceDN w:val="0"/>
      <w:adjustRightInd w:val="0"/>
      <w:textAlignment w:val="baseline"/>
    </w:pPr>
    <w:rPr>
      <w:rFonts w:ascii="Arial" w:hAnsi="Arial"/>
      <w:b/>
      <w:sz w:val="22"/>
      <w:lang w:eastAsia="ru-RU"/>
    </w:rPr>
  </w:style>
  <w:style w:type="paragraph" w:customStyle="1" w:styleId="Head4">
    <w:name w:val="Head4"/>
    <w:rsid w:val="005C26A9"/>
    <w:pPr>
      <w:spacing w:before="120"/>
      <w:outlineLvl w:val="3"/>
    </w:pPr>
    <w:rPr>
      <w:b/>
      <w:color w:val="333399"/>
      <w:sz w:val="24"/>
      <w:szCs w:val="24"/>
      <w:lang w:eastAsia="ru-RU"/>
    </w:rPr>
  </w:style>
  <w:style w:type="paragraph" w:customStyle="1" w:styleId="Section">
    <w:name w:val="Section"/>
    <w:basedOn w:val="af"/>
    <w:next w:val="af"/>
    <w:autoRedefine/>
    <w:rsid w:val="005C26A9"/>
    <w:pPr>
      <w:keepNext/>
      <w:pageBreakBefore/>
      <w:numPr>
        <w:ilvl w:val="1"/>
        <w:numId w:val="53"/>
      </w:numPr>
      <w:tabs>
        <w:tab w:val="num" w:pos="72"/>
      </w:tabs>
      <w:spacing w:before="120" w:after="120"/>
      <w:ind w:left="72"/>
      <w:jc w:val="center"/>
      <w:outlineLvl w:val="0"/>
    </w:pPr>
    <w:rPr>
      <w:rFonts w:ascii="Times New Roman" w:hAnsi="Times New Roman" w:cs="Arial"/>
      <w:b/>
      <w:bCs/>
      <w:i w:val="0"/>
      <w:kern w:val="32"/>
      <w:sz w:val="24"/>
      <w:szCs w:val="32"/>
      <w:lang w:val="en-US"/>
    </w:rPr>
  </w:style>
  <w:style w:type="paragraph" w:customStyle="1" w:styleId="SubSection">
    <w:name w:val="SubSection"/>
    <w:next w:val="af"/>
    <w:autoRedefine/>
    <w:rsid w:val="005C26A9"/>
    <w:pPr>
      <w:numPr>
        <w:ilvl w:val="2"/>
        <w:numId w:val="53"/>
      </w:numPr>
      <w:tabs>
        <w:tab w:val="num" w:pos="720"/>
      </w:tabs>
      <w:ind w:left="504" w:hanging="504"/>
    </w:pPr>
    <w:rPr>
      <w:rFonts w:cs="Arial"/>
      <w:bCs/>
      <w:i/>
      <w:kern w:val="32"/>
      <w:sz w:val="24"/>
      <w:szCs w:val="32"/>
      <w:lang w:eastAsia="ru-RU"/>
    </w:rPr>
  </w:style>
  <w:style w:type="paragraph" w:customStyle="1" w:styleId="UnderSection">
    <w:name w:val="UnderSection"/>
    <w:basedOn w:val="SubSection"/>
    <w:autoRedefine/>
    <w:rsid w:val="005C26A9"/>
    <w:pPr>
      <w:numPr>
        <w:ilvl w:val="3"/>
      </w:numPr>
      <w:tabs>
        <w:tab w:val="num" w:pos="1080"/>
        <w:tab w:val="num" w:pos="1267"/>
      </w:tabs>
      <w:ind w:left="1008" w:hanging="648"/>
    </w:pPr>
    <w:rPr>
      <w:i w:val="0"/>
    </w:rPr>
  </w:style>
  <w:style w:type="paragraph" w:customStyle="1" w:styleId="hapter">
    <w:name w:val="Сhapter"/>
    <w:basedOn w:val="1"/>
    <w:next w:val="af"/>
    <w:autoRedefine/>
    <w:rsid w:val="005C26A9"/>
    <w:pPr>
      <w:numPr>
        <w:numId w:val="53"/>
      </w:numPr>
      <w:tabs>
        <w:tab w:val="num" w:pos="-360"/>
        <w:tab w:val="left" w:pos="658"/>
        <w:tab w:val="num" w:pos="1267"/>
      </w:tabs>
      <w:spacing w:before="120" w:after="120"/>
      <w:ind w:left="-360"/>
      <w:jc w:val="center"/>
    </w:pPr>
    <w:rPr>
      <w:rFonts w:ascii="Times New Roman" w:hAnsi="Times New Roman"/>
      <w:bCs/>
      <w:caps w:val="0"/>
      <w:kern w:val="32"/>
      <w:szCs w:val="28"/>
    </w:rPr>
  </w:style>
  <w:style w:type="character" w:styleId="HTML2">
    <w:name w:val="HTML Acronym"/>
    <w:rsid w:val="005C26A9"/>
    <w:rPr>
      <w:rFonts w:cs="Times New Roman"/>
    </w:rPr>
  </w:style>
  <w:style w:type="character" w:styleId="HTML3">
    <w:name w:val="HTML Keyboard"/>
    <w:rsid w:val="005C26A9"/>
    <w:rPr>
      <w:rFonts w:ascii="Courier New" w:hAnsi="Courier New"/>
      <w:sz w:val="20"/>
    </w:rPr>
  </w:style>
  <w:style w:type="character" w:styleId="HTML4">
    <w:name w:val="HTML Code"/>
    <w:rsid w:val="005C26A9"/>
    <w:rPr>
      <w:rFonts w:ascii="Courier New" w:hAnsi="Courier New"/>
      <w:sz w:val="20"/>
    </w:rPr>
  </w:style>
  <w:style w:type="character" w:styleId="HTML5">
    <w:name w:val="HTML Sample"/>
    <w:rsid w:val="005C26A9"/>
    <w:rPr>
      <w:rFonts w:ascii="Courier New" w:hAnsi="Courier New"/>
    </w:rPr>
  </w:style>
  <w:style w:type="character" w:styleId="HTML6">
    <w:name w:val="HTML Definition"/>
    <w:rsid w:val="005C26A9"/>
    <w:rPr>
      <w:i/>
    </w:rPr>
  </w:style>
  <w:style w:type="character" w:styleId="HTML7">
    <w:name w:val="HTML Variable"/>
    <w:rsid w:val="005C26A9"/>
    <w:rPr>
      <w:i/>
    </w:rPr>
  </w:style>
  <w:style w:type="character" w:styleId="HTML8">
    <w:name w:val="HTML Typewriter"/>
    <w:rsid w:val="005C26A9"/>
    <w:rPr>
      <w:rFonts w:ascii="Courier New" w:hAnsi="Courier New"/>
      <w:sz w:val="20"/>
    </w:rPr>
  </w:style>
  <w:style w:type="character" w:styleId="HTML9">
    <w:name w:val="HTML Cite"/>
    <w:rsid w:val="005C26A9"/>
    <w:rPr>
      <w:i/>
    </w:rPr>
  </w:style>
  <w:style w:type="character" w:customStyle="1" w:styleId="PlainText0">
    <w:name w:val="PlainText Знак"/>
    <w:rsid w:val="005C26A9"/>
    <w:rPr>
      <w:sz w:val="24"/>
      <w:lang w:val="ru-RU" w:eastAsia="ru-RU"/>
    </w:rPr>
  </w:style>
  <w:style w:type="character" w:customStyle="1" w:styleId="PlainText2">
    <w:name w:val="PlainText Знак2"/>
    <w:link w:val="PlainText"/>
    <w:locked/>
    <w:rsid w:val="005C26A9"/>
    <w:rPr>
      <w:sz w:val="24"/>
    </w:rPr>
  </w:style>
  <w:style w:type="paragraph" w:customStyle="1" w:styleId="afffffffffff6">
    <w:name w:val="Табл"/>
    <w:basedOn w:val="af"/>
    <w:autoRedefine/>
    <w:rsid w:val="005C26A9"/>
    <w:pPr>
      <w:suppressAutoHyphens/>
      <w:jc w:val="left"/>
    </w:pPr>
    <w:rPr>
      <w:rFonts w:ascii="Times New Roman" w:hAnsi="Times New Roman"/>
      <w:i w:val="0"/>
      <w:sz w:val="26"/>
      <w:szCs w:val="26"/>
    </w:rPr>
  </w:style>
  <w:style w:type="paragraph" w:customStyle="1" w:styleId="14240">
    <w:name w:val="Стиль 14 пт полужирный По центру Перед:  240 пт"/>
    <w:basedOn w:val="af"/>
    <w:rsid w:val="005C26A9"/>
    <w:pPr>
      <w:spacing w:before="400"/>
      <w:jc w:val="center"/>
    </w:pPr>
    <w:rPr>
      <w:rFonts w:ascii="Times New Roman" w:hAnsi="Times New Roman"/>
      <w:b/>
      <w:bCs/>
      <w:i w:val="0"/>
    </w:rPr>
  </w:style>
  <w:style w:type="paragraph" w:customStyle="1" w:styleId="phnormal1">
    <w:name w:val="ph_normal"/>
    <w:basedOn w:val="af"/>
    <w:rsid w:val="005C26A9"/>
    <w:pPr>
      <w:spacing w:line="360" w:lineRule="auto"/>
      <w:ind w:right="170" w:firstLine="720"/>
    </w:pPr>
    <w:rPr>
      <w:rFonts w:ascii="Arial" w:hAnsi="Arial"/>
      <w:i w:val="0"/>
      <w:sz w:val="24"/>
    </w:rPr>
  </w:style>
  <w:style w:type="character" w:customStyle="1" w:styleId="Plaintext3">
    <w:name w:val="Plain_text Знак"/>
    <w:link w:val="Plaintext4"/>
    <w:locked/>
    <w:rsid w:val="005C26A9"/>
    <w:rPr>
      <w:sz w:val="24"/>
      <w:lang w:val="ru-RU" w:eastAsia="ru-RU"/>
    </w:rPr>
  </w:style>
  <w:style w:type="paragraph" w:customStyle="1" w:styleId="Plaintext4">
    <w:name w:val="Plain_text"/>
    <w:link w:val="Plaintext3"/>
    <w:rsid w:val="005C26A9"/>
    <w:pPr>
      <w:ind w:firstLine="567"/>
      <w:jc w:val="both"/>
    </w:pPr>
    <w:rPr>
      <w:sz w:val="24"/>
      <w:szCs w:val="24"/>
      <w:lang w:eastAsia="ru-RU"/>
    </w:rPr>
  </w:style>
  <w:style w:type="paragraph" w:customStyle="1" w:styleId="afffffffffff7">
    <w:name w:val="Табличный"/>
    <w:basedOn w:val="af"/>
    <w:rsid w:val="005C26A9"/>
    <w:pPr>
      <w:tabs>
        <w:tab w:val="left" w:pos="284"/>
        <w:tab w:val="left" w:pos="1701"/>
      </w:tabs>
      <w:spacing w:before="120" w:after="120"/>
      <w:ind w:firstLine="709"/>
    </w:pPr>
    <w:rPr>
      <w:rFonts w:ascii="Times New Roman" w:hAnsi="Times New Roman"/>
      <w:i w:val="0"/>
      <w:sz w:val="24"/>
      <w:szCs w:val="24"/>
    </w:rPr>
  </w:style>
  <w:style w:type="paragraph" w:customStyle="1" w:styleId="afffffffffff8">
    <w:name w:val="Цифровая нумерация"/>
    <w:basedOn w:val="af"/>
    <w:rsid w:val="005C26A9"/>
    <w:pPr>
      <w:tabs>
        <w:tab w:val="left" w:pos="284"/>
        <w:tab w:val="left" w:pos="1134"/>
      </w:tabs>
      <w:spacing w:before="120" w:after="120"/>
      <w:ind w:left="1134" w:hanging="414"/>
    </w:pPr>
    <w:rPr>
      <w:rFonts w:ascii="Times New Roman" w:hAnsi="Times New Roman"/>
      <w:i w:val="0"/>
      <w:sz w:val="24"/>
      <w:szCs w:val="24"/>
    </w:rPr>
  </w:style>
  <w:style w:type="paragraph" w:styleId="afffffffffff9">
    <w:name w:val="Title"/>
    <w:basedOn w:val="af"/>
    <w:rsid w:val="005C26A9"/>
    <w:pPr>
      <w:spacing w:before="120" w:after="120"/>
      <w:ind w:firstLine="851"/>
    </w:pPr>
    <w:rPr>
      <w:rFonts w:ascii="Times New Roman" w:hAnsi="Times New Roman"/>
      <w:b/>
      <w:i w:val="0"/>
      <w:sz w:val="24"/>
      <w:szCs w:val="24"/>
    </w:rPr>
  </w:style>
  <w:style w:type="paragraph" w:customStyle="1" w:styleId="afffffffffffa">
    <w:name w:val="Ненумерованный список"/>
    <w:basedOn w:val="af"/>
    <w:rsid w:val="005C26A9"/>
    <w:pPr>
      <w:spacing w:before="120" w:after="120"/>
      <w:ind w:firstLine="709"/>
    </w:pPr>
    <w:rPr>
      <w:rFonts w:ascii="Arial" w:hAnsi="Arial"/>
      <w:i w:val="0"/>
      <w:color w:val="000000"/>
      <w:sz w:val="24"/>
      <w:szCs w:val="24"/>
    </w:rPr>
  </w:style>
  <w:style w:type="paragraph" w:customStyle="1" w:styleId="afffffffffffb">
    <w:name w:val="Нумерованный список без точек"/>
    <w:basedOn w:val="af"/>
    <w:rsid w:val="005C26A9"/>
    <w:pPr>
      <w:spacing w:before="120" w:after="120"/>
      <w:ind w:left="709" w:hanging="360"/>
    </w:pPr>
    <w:rPr>
      <w:rFonts w:ascii="Arial" w:hAnsi="Arial"/>
      <w:i w:val="0"/>
      <w:sz w:val="24"/>
      <w:szCs w:val="24"/>
      <w:lang w:eastAsia="zh-CN"/>
    </w:rPr>
  </w:style>
  <w:style w:type="paragraph" w:customStyle="1" w:styleId="afffffffffffc">
    <w:name w:val="Тире перечисление"/>
    <w:basedOn w:val="af"/>
    <w:rsid w:val="005C26A9"/>
    <w:pPr>
      <w:tabs>
        <w:tab w:val="num" w:pos="360"/>
      </w:tabs>
      <w:spacing w:before="120" w:after="120"/>
      <w:ind w:left="360" w:hanging="360"/>
    </w:pPr>
    <w:rPr>
      <w:rFonts w:ascii="Times New Roman" w:hAnsi="Times New Roman"/>
      <w:bCs/>
      <w:i w:val="0"/>
      <w:sz w:val="24"/>
      <w:szCs w:val="24"/>
    </w:rPr>
  </w:style>
  <w:style w:type="paragraph" w:customStyle="1" w:styleId="afffffffffffd">
    <w:name w:val="Буквенная нумерация"/>
    <w:basedOn w:val="af"/>
    <w:rsid w:val="005C26A9"/>
    <w:pPr>
      <w:tabs>
        <w:tab w:val="num" w:pos="1134"/>
      </w:tabs>
      <w:spacing w:before="120" w:after="120"/>
      <w:ind w:left="1134" w:hanging="567"/>
    </w:pPr>
    <w:rPr>
      <w:rFonts w:ascii="Times New Roman" w:hAnsi="Times New Roman"/>
      <w:i w:val="0"/>
      <w:sz w:val="24"/>
      <w:szCs w:val="24"/>
    </w:rPr>
  </w:style>
  <w:style w:type="character" w:customStyle="1" w:styleId="1f9">
    <w:name w:val="Название книги1"/>
    <w:rsid w:val="005C26A9"/>
    <w:rPr>
      <w:b/>
      <w:smallCaps/>
      <w:spacing w:val="5"/>
    </w:rPr>
  </w:style>
  <w:style w:type="paragraph" w:customStyle="1" w:styleId="3f1">
    <w:name w:val="Абзац списка3"/>
    <w:basedOn w:val="af"/>
    <w:rsid w:val="005C26A9"/>
    <w:pPr>
      <w:spacing w:before="120" w:after="120"/>
      <w:ind w:left="708" w:firstLine="709"/>
    </w:pPr>
    <w:rPr>
      <w:rFonts w:ascii="Times New Roman" w:hAnsi="Times New Roman"/>
      <w:i w:val="0"/>
      <w:sz w:val="24"/>
      <w:szCs w:val="24"/>
    </w:rPr>
  </w:style>
  <w:style w:type="paragraph" w:customStyle="1" w:styleId="1fa">
    <w:name w:val="Основной текст1"/>
    <w:basedOn w:val="affff8"/>
    <w:link w:val="1fb"/>
    <w:rsid w:val="005C26A9"/>
    <w:pPr>
      <w:spacing w:before="0" w:after="0" w:line="360" w:lineRule="auto"/>
      <w:ind w:left="284" w:firstLine="0"/>
    </w:pPr>
  </w:style>
  <w:style w:type="character" w:customStyle="1" w:styleId="1fb">
    <w:name w:val="Основной текст1 Знак"/>
    <w:link w:val="1fa"/>
    <w:locked/>
    <w:rsid w:val="005C26A9"/>
    <w:rPr>
      <w:sz w:val="24"/>
    </w:rPr>
  </w:style>
  <w:style w:type="paragraph" w:customStyle="1" w:styleId="1fc">
    <w:name w:val="Стиль1 Простой текст"/>
    <w:basedOn w:val="af"/>
    <w:link w:val="1fd"/>
    <w:rsid w:val="00312EE4"/>
    <w:pPr>
      <w:spacing w:line="360" w:lineRule="auto"/>
      <w:ind w:firstLine="709"/>
    </w:pPr>
    <w:rPr>
      <w:rFonts w:ascii="Times New Roman" w:hAnsi="Times New Roman"/>
      <w:i w:val="0"/>
      <w:szCs w:val="28"/>
    </w:rPr>
  </w:style>
  <w:style w:type="paragraph" w:customStyle="1" w:styleId="afffffffffffe">
    <w:name w:val="Нумерованный список скобки"/>
    <w:basedOn w:val="1fc"/>
    <w:link w:val="affffffffffff"/>
    <w:rsid w:val="005C26A9"/>
    <w:pPr>
      <w:ind w:firstLine="0"/>
    </w:pPr>
  </w:style>
  <w:style w:type="character" w:customStyle="1" w:styleId="1fd">
    <w:name w:val="Стиль1 Простой текст Знак"/>
    <w:link w:val="1fc"/>
    <w:locked/>
    <w:rsid w:val="00312EE4"/>
    <w:rPr>
      <w:sz w:val="28"/>
    </w:rPr>
  </w:style>
  <w:style w:type="paragraph" w:customStyle="1" w:styleId="a">
    <w:name w:val="Маркированный список тире"/>
    <w:basedOn w:val="1fc"/>
    <w:link w:val="affffffffffff0"/>
    <w:rsid w:val="005C26A9"/>
    <w:pPr>
      <w:numPr>
        <w:numId w:val="54"/>
      </w:numPr>
    </w:pPr>
  </w:style>
  <w:style w:type="character" w:customStyle="1" w:styleId="affffffffffff">
    <w:name w:val="Нумерованный список скобки Знак"/>
    <w:link w:val="afffffffffffe"/>
    <w:locked/>
    <w:rsid w:val="005C26A9"/>
    <w:rPr>
      <w:sz w:val="28"/>
    </w:rPr>
  </w:style>
  <w:style w:type="character" w:customStyle="1" w:styleId="affffffffffff0">
    <w:name w:val="Маркированный список тире Знак"/>
    <w:link w:val="a"/>
    <w:locked/>
    <w:rsid w:val="005C26A9"/>
    <w:rPr>
      <w:sz w:val="28"/>
      <w:szCs w:val="28"/>
      <w:lang w:eastAsia="ru-RU"/>
    </w:rPr>
  </w:style>
  <w:style w:type="paragraph" w:customStyle="1" w:styleId="TableH">
    <w:name w:val="Table H"/>
    <w:basedOn w:val="af"/>
    <w:rsid w:val="005C26A9"/>
    <w:pPr>
      <w:keepNext/>
      <w:jc w:val="center"/>
    </w:pPr>
    <w:rPr>
      <w:rFonts w:ascii="Times New Roman" w:hAnsi="Times New Roman"/>
      <w:b/>
      <w:i w:val="0"/>
      <w:lang w:eastAsia="en-US"/>
    </w:rPr>
  </w:style>
  <w:style w:type="paragraph" w:customStyle="1" w:styleId="Tabletext2">
    <w:name w:val="Table text"/>
    <w:basedOn w:val="af"/>
    <w:rsid w:val="005C26A9"/>
    <w:pPr>
      <w:jc w:val="left"/>
    </w:pPr>
    <w:rPr>
      <w:rFonts w:ascii="Times New Roman" w:hAnsi="Times New Roman"/>
      <w:i w:val="0"/>
      <w:lang w:val="en-GB" w:eastAsia="en-US"/>
    </w:rPr>
  </w:style>
  <w:style w:type="character" w:customStyle="1" w:styleId="CharChar4">
    <w:name w:val="Обычный Char Char"/>
    <w:link w:val="1f4"/>
    <w:locked/>
    <w:rsid w:val="005C26A9"/>
    <w:rPr>
      <w:lang w:val="x-none" w:eastAsia="en-US"/>
    </w:rPr>
  </w:style>
  <w:style w:type="paragraph" w:customStyle="1" w:styleId="DefaultText">
    <w:name w:val="Default Text"/>
    <w:basedOn w:val="af"/>
    <w:rsid w:val="005C26A9"/>
    <w:pPr>
      <w:overflowPunct w:val="0"/>
      <w:autoSpaceDE w:val="0"/>
      <w:autoSpaceDN w:val="0"/>
      <w:adjustRightInd w:val="0"/>
      <w:jc w:val="left"/>
      <w:textAlignment w:val="baseline"/>
    </w:pPr>
    <w:rPr>
      <w:rFonts w:ascii="Times New Roman" w:hAnsi="Times New Roman"/>
      <w:i w:val="0"/>
      <w:sz w:val="24"/>
      <w:lang w:eastAsia="en-US"/>
    </w:rPr>
  </w:style>
  <w:style w:type="paragraph" w:customStyle="1" w:styleId="ad">
    <w:name w:val="Список маркированный тире"/>
    <w:basedOn w:val="afffffffffffe"/>
    <w:link w:val="affffffffffff1"/>
    <w:rsid w:val="005C26A9"/>
    <w:pPr>
      <w:numPr>
        <w:numId w:val="55"/>
      </w:numPr>
    </w:pPr>
  </w:style>
  <w:style w:type="character" w:customStyle="1" w:styleId="affffffffffff1">
    <w:name w:val="Список маркированный тире Знак"/>
    <w:link w:val="ad"/>
    <w:locked/>
    <w:rsid w:val="005C26A9"/>
    <w:rPr>
      <w:sz w:val="28"/>
      <w:szCs w:val="28"/>
      <w:lang w:eastAsia="ru-RU"/>
    </w:rPr>
  </w:style>
  <w:style w:type="character" w:customStyle="1" w:styleId="1fe">
    <w:name w:val="Слабое выделение1"/>
    <w:rsid w:val="005C26A9"/>
    <w:rPr>
      <w:i/>
      <w:color w:val="808080"/>
    </w:rPr>
  </w:style>
  <w:style w:type="paragraph" w:customStyle="1" w:styleId="Step3">
    <w:name w:val="Step 3"/>
    <w:basedOn w:val="af"/>
    <w:rsid w:val="005C26A9"/>
    <w:pPr>
      <w:numPr>
        <w:numId w:val="56"/>
      </w:numPr>
      <w:tabs>
        <w:tab w:val="left" w:pos="2275"/>
      </w:tabs>
      <w:spacing w:after="60"/>
    </w:pPr>
    <w:rPr>
      <w:rFonts w:ascii="Times New Roman" w:hAnsi="Times New Roman"/>
      <w:i w:val="0"/>
      <w:sz w:val="22"/>
      <w:lang w:val="en-GB" w:eastAsia="en-US"/>
    </w:rPr>
  </w:style>
  <w:style w:type="paragraph" w:customStyle="1" w:styleId="aa">
    <w:name w:val="Маркированный список стандарт"/>
    <w:basedOn w:val="3f1"/>
    <w:link w:val="affffffffffff2"/>
    <w:rsid w:val="005C26A9"/>
    <w:pPr>
      <w:numPr>
        <w:numId w:val="57"/>
      </w:numPr>
      <w:spacing w:before="0" w:after="0" w:line="360" w:lineRule="auto"/>
      <w:ind w:left="1418" w:hanging="340"/>
    </w:pPr>
    <w:rPr>
      <w:sz w:val="28"/>
      <w:lang w:val="en-GB" w:eastAsia="en-US"/>
    </w:rPr>
  </w:style>
  <w:style w:type="paragraph" w:customStyle="1" w:styleId="ab">
    <w:name w:val="маркированный список отступ прозрачный"/>
    <w:basedOn w:val="3f1"/>
    <w:rsid w:val="005C26A9"/>
    <w:pPr>
      <w:numPr>
        <w:ilvl w:val="1"/>
        <w:numId w:val="57"/>
      </w:numPr>
      <w:spacing w:before="0" w:after="0"/>
      <w:ind w:left="2149" w:hanging="357"/>
      <w:jc w:val="left"/>
    </w:pPr>
    <w:rPr>
      <w:sz w:val="28"/>
      <w:lang w:val="en-GB" w:eastAsia="en-US"/>
    </w:rPr>
  </w:style>
  <w:style w:type="character" w:customStyle="1" w:styleId="affffffffffff2">
    <w:name w:val="Маркированный список стандарт Знак"/>
    <w:link w:val="aa"/>
    <w:locked/>
    <w:rsid w:val="005C26A9"/>
    <w:rPr>
      <w:sz w:val="28"/>
      <w:szCs w:val="24"/>
      <w:lang w:val="en-GB" w:eastAsia="en-US"/>
    </w:rPr>
  </w:style>
  <w:style w:type="paragraph" w:customStyle="1" w:styleId="1ff">
    <w:name w:val="Рецензия1"/>
    <w:hidden/>
    <w:semiHidden/>
    <w:rsid w:val="005C26A9"/>
    <w:rPr>
      <w:sz w:val="24"/>
      <w:szCs w:val="24"/>
      <w:lang w:eastAsia="ru-RU"/>
    </w:rPr>
  </w:style>
  <w:style w:type="paragraph" w:customStyle="1" w:styleId="1ff0">
    <w:name w:val="_Заголовок 1"/>
    <w:basedOn w:val="1"/>
    <w:rsid w:val="00B32DCB"/>
    <w:pPr>
      <w:keepLines/>
      <w:numPr>
        <w:numId w:val="0"/>
      </w:numPr>
      <w:tabs>
        <w:tab w:val="num" w:pos="360"/>
        <w:tab w:val="left" w:pos="658"/>
      </w:tabs>
      <w:jc w:val="center"/>
    </w:pPr>
    <w:rPr>
      <w:rFonts w:ascii="Times New Roman ??????????" w:hAnsi="Times New Roman ??????????"/>
      <w:bCs/>
      <w:kern w:val="32"/>
      <w:szCs w:val="32"/>
    </w:rPr>
  </w:style>
  <w:style w:type="paragraph" w:customStyle="1" w:styleId="affffffffffff3">
    <w:name w:val="_Основной перед списком"/>
    <w:basedOn w:val="affffffffffff4"/>
    <w:link w:val="affffffffffff5"/>
    <w:rsid w:val="005C26A9"/>
    <w:pPr>
      <w:keepNext/>
      <w:spacing w:before="60"/>
    </w:pPr>
  </w:style>
  <w:style w:type="paragraph" w:customStyle="1" w:styleId="2fb">
    <w:name w:val="_Заголовок 2"/>
    <w:basedOn w:val="20"/>
    <w:link w:val="2fc"/>
    <w:rsid w:val="005C26A9"/>
    <w:pPr>
      <w:widowControl w:val="0"/>
      <w:autoSpaceDN w:val="0"/>
      <w:adjustRightInd w:val="0"/>
      <w:spacing w:after="160" w:line="360" w:lineRule="atLeast"/>
      <w:ind w:left="576" w:firstLine="275"/>
      <w:textAlignment w:val="baseline"/>
    </w:pPr>
    <w:rPr>
      <w:sz w:val="32"/>
    </w:rPr>
  </w:style>
  <w:style w:type="paragraph" w:customStyle="1" w:styleId="affffffffffff4">
    <w:name w:val="_Основной с красной строки"/>
    <w:basedOn w:val="af"/>
    <w:link w:val="affffffffffff6"/>
    <w:rsid w:val="005C26A9"/>
    <w:pPr>
      <w:spacing w:line="360" w:lineRule="exact"/>
      <w:ind w:firstLine="709"/>
    </w:pPr>
    <w:rPr>
      <w:rFonts w:ascii="Times New Roman" w:hAnsi="Times New Roman"/>
      <w:i w:val="0"/>
      <w:sz w:val="24"/>
      <w:szCs w:val="24"/>
    </w:rPr>
  </w:style>
  <w:style w:type="character" w:customStyle="1" w:styleId="2fc">
    <w:name w:val="_Заголовок 2 Знак"/>
    <w:link w:val="2fb"/>
    <w:locked/>
    <w:rsid w:val="005C26A9"/>
    <w:rPr>
      <w:b/>
      <w:bCs/>
      <w:iCs/>
      <w:sz w:val="32"/>
      <w:szCs w:val="28"/>
      <w:lang w:eastAsia="ru-RU"/>
    </w:rPr>
  </w:style>
  <w:style w:type="character" w:customStyle="1" w:styleId="affffffffffff6">
    <w:name w:val="_Основной с красной строки Знак"/>
    <w:link w:val="affffffffffff4"/>
    <w:locked/>
    <w:rsid w:val="005C26A9"/>
    <w:rPr>
      <w:sz w:val="24"/>
    </w:rPr>
  </w:style>
  <w:style w:type="character" w:customStyle="1" w:styleId="affffffffffff5">
    <w:name w:val="_Основной перед списком Знак"/>
    <w:link w:val="affffffffffff3"/>
    <w:locked/>
    <w:rsid w:val="005C26A9"/>
    <w:rPr>
      <w:sz w:val="24"/>
    </w:rPr>
  </w:style>
  <w:style w:type="paragraph" w:customStyle="1" w:styleId="4">
    <w:name w:val="Абзац списка4"/>
    <w:basedOn w:val="af"/>
    <w:rsid w:val="005C26A9"/>
    <w:pPr>
      <w:widowControl w:val="0"/>
      <w:numPr>
        <w:numId w:val="52"/>
      </w:numPr>
      <w:suppressAutoHyphens/>
      <w:jc w:val="left"/>
    </w:pPr>
    <w:rPr>
      <w:rFonts w:ascii="Times New Roman" w:hAnsi="Times New Roman" w:cs="Tahoma"/>
      <w:i w:val="0"/>
      <w:kern w:val="1"/>
      <w:sz w:val="24"/>
      <w:szCs w:val="24"/>
      <w:lang w:eastAsia="hi-IN" w:bidi="hi-IN"/>
    </w:rPr>
  </w:style>
  <w:style w:type="paragraph" w:customStyle="1" w:styleId="Application">
    <w:name w:val="Application"/>
    <w:basedOn w:val="afa"/>
    <w:rsid w:val="005C26A9"/>
    <w:pPr>
      <w:widowControl w:val="0"/>
      <w:suppressAutoHyphens/>
      <w:spacing w:after="120" w:line="240" w:lineRule="auto"/>
      <w:ind w:firstLine="0"/>
      <w:jc w:val="left"/>
    </w:pPr>
    <w:rPr>
      <w:rFonts w:cs="Tahoma"/>
      <w:b/>
      <w:kern w:val="1"/>
      <w:szCs w:val="24"/>
      <w:lang w:eastAsia="hi-IN" w:bidi="hi-IN"/>
    </w:rPr>
  </w:style>
  <w:style w:type="paragraph" w:customStyle="1" w:styleId="affffffffffff7">
    <w:name w:val="Текст таблицы слева"/>
    <w:basedOn w:val="af"/>
    <w:link w:val="affffffffffff8"/>
    <w:rsid w:val="005C26A9"/>
    <w:rPr>
      <w:rFonts w:ascii="Arial" w:hAnsi="Arial"/>
      <w:i w:val="0"/>
      <w:spacing w:val="-5"/>
      <w:sz w:val="24"/>
      <w:lang w:eastAsia="en-US"/>
    </w:rPr>
  </w:style>
  <w:style w:type="character" w:customStyle="1" w:styleId="affffffffffff8">
    <w:name w:val="Текст таблицы слева Знак"/>
    <w:link w:val="affffffffffff7"/>
    <w:locked/>
    <w:rsid w:val="005C26A9"/>
    <w:rPr>
      <w:rFonts w:ascii="Arial" w:hAnsi="Arial"/>
      <w:spacing w:val="-5"/>
      <w:sz w:val="24"/>
      <w:lang w:val="x-none" w:eastAsia="en-US"/>
    </w:rPr>
  </w:style>
  <w:style w:type="character" w:customStyle="1" w:styleId="afffffa">
    <w:name w:val="Обычный (Интернет) Знак"/>
    <w:aliases w:val="Обычный (Web) Знак"/>
    <w:link w:val="afffff9"/>
    <w:locked/>
    <w:rsid w:val="005C26A9"/>
    <w:rPr>
      <w:rFonts w:ascii="Arial" w:hAnsi="Arial"/>
    </w:rPr>
  </w:style>
  <w:style w:type="paragraph" w:customStyle="1" w:styleId="phPictureText">
    <w:name w:val="ph_PictureText"/>
    <w:basedOn w:val="phNormal"/>
    <w:link w:val="phPictureText0"/>
    <w:rsid w:val="005C26A9"/>
    <w:pPr>
      <w:ind w:firstLine="0"/>
      <w:jc w:val="center"/>
    </w:pPr>
    <w:rPr>
      <w:rFonts w:ascii="Times New Roman" w:hAnsi="Times New Roman"/>
      <w:b/>
    </w:rPr>
  </w:style>
  <w:style w:type="character" w:customStyle="1" w:styleId="phPictureText0">
    <w:name w:val="ph_PictureText Знак"/>
    <w:link w:val="phPictureText"/>
    <w:locked/>
    <w:rsid w:val="005C26A9"/>
    <w:rPr>
      <w:b/>
      <w:sz w:val="24"/>
    </w:rPr>
  </w:style>
  <w:style w:type="paragraph" w:customStyle="1" w:styleId="phTable">
    <w:name w:val="ph_Table"/>
    <w:basedOn w:val="phNormal"/>
    <w:link w:val="phTable0"/>
    <w:rsid w:val="005C26A9"/>
    <w:pPr>
      <w:keepNext/>
      <w:ind w:firstLine="0"/>
    </w:pPr>
    <w:rPr>
      <w:rFonts w:ascii="Times New Roman" w:hAnsi="Times New Roman"/>
      <w:b/>
    </w:rPr>
  </w:style>
  <w:style w:type="character" w:customStyle="1" w:styleId="phTable0">
    <w:name w:val="ph_Table Знак"/>
    <w:link w:val="phTable"/>
    <w:locked/>
    <w:rsid w:val="005C26A9"/>
    <w:rPr>
      <w:b/>
      <w:sz w:val="24"/>
    </w:rPr>
  </w:style>
  <w:style w:type="paragraph" w:customStyle="1" w:styleId="phTableText">
    <w:name w:val="ph_TableText"/>
    <w:basedOn w:val="phTable"/>
    <w:link w:val="phTableText0"/>
    <w:rsid w:val="005C26A9"/>
    <w:pPr>
      <w:keepNext w:val="0"/>
      <w:keepLines/>
    </w:pPr>
    <w:rPr>
      <w:b w:val="0"/>
      <w:bCs/>
    </w:rPr>
  </w:style>
  <w:style w:type="character" w:customStyle="1" w:styleId="phTableText0">
    <w:name w:val="ph_TableText Знак"/>
    <w:link w:val="phTableText"/>
    <w:locked/>
    <w:rsid w:val="005C26A9"/>
    <w:rPr>
      <w:sz w:val="24"/>
    </w:rPr>
  </w:style>
  <w:style w:type="character" w:customStyle="1" w:styleId="phSubtitle0">
    <w:name w:val="ph_Subtitle Знак"/>
    <w:link w:val="phSubtitle"/>
    <w:locked/>
    <w:rsid w:val="005C26A9"/>
    <w:rPr>
      <w:b/>
      <w:sz w:val="24"/>
    </w:rPr>
  </w:style>
  <w:style w:type="paragraph" w:customStyle="1" w:styleId="phBullet1">
    <w:name w:val="ph_Bullet 1"/>
    <w:basedOn w:val="phNormal"/>
    <w:link w:val="phBullet10"/>
    <w:rsid w:val="005C26A9"/>
    <w:pPr>
      <w:numPr>
        <w:numId w:val="58"/>
      </w:numPr>
      <w:jc w:val="both"/>
    </w:pPr>
    <w:rPr>
      <w:rFonts w:ascii="Times New Roman" w:hAnsi="Times New Roman"/>
    </w:rPr>
  </w:style>
  <w:style w:type="character" w:customStyle="1" w:styleId="phBullet10">
    <w:name w:val="ph_Bullet 1 Знак Знак"/>
    <w:link w:val="phBullet1"/>
    <w:locked/>
    <w:rsid w:val="005C26A9"/>
    <w:rPr>
      <w:sz w:val="24"/>
      <w:szCs w:val="24"/>
      <w:lang w:eastAsia="ru-RU"/>
    </w:rPr>
  </w:style>
  <w:style w:type="paragraph" w:customStyle="1" w:styleId="410">
    <w:name w:val="Абзац списка41"/>
    <w:basedOn w:val="af"/>
    <w:rsid w:val="005C26A9"/>
    <w:pPr>
      <w:spacing w:after="200" w:line="276" w:lineRule="auto"/>
      <w:ind w:left="720"/>
      <w:jc w:val="left"/>
    </w:pPr>
    <w:rPr>
      <w:rFonts w:ascii="Calibri" w:hAnsi="Calibri"/>
      <w:i w:val="0"/>
      <w:sz w:val="22"/>
      <w:szCs w:val="22"/>
      <w:lang w:eastAsia="en-US"/>
    </w:rPr>
  </w:style>
  <w:style w:type="character" w:customStyle="1" w:styleId="75">
    <w:name w:val="Знак Знак7"/>
    <w:locked/>
    <w:rsid w:val="005C26A9"/>
    <w:rPr>
      <w:sz w:val="24"/>
    </w:rPr>
  </w:style>
  <w:style w:type="paragraph" w:customStyle="1" w:styleId="1ff1">
    <w:name w:val="Список1"/>
    <w:basedOn w:val="af"/>
    <w:link w:val="1ff2"/>
    <w:rsid w:val="005C26A9"/>
    <w:pPr>
      <w:tabs>
        <w:tab w:val="num" w:pos="1571"/>
      </w:tabs>
      <w:spacing w:line="360" w:lineRule="auto"/>
      <w:ind w:left="1571" w:hanging="358"/>
    </w:pPr>
    <w:rPr>
      <w:rFonts w:ascii="Times New Roman" w:hAnsi="Times New Roman"/>
      <w:i w:val="0"/>
      <w:sz w:val="24"/>
      <w:szCs w:val="24"/>
    </w:rPr>
  </w:style>
  <w:style w:type="character" w:customStyle="1" w:styleId="1ff2">
    <w:name w:val="Список1 Знак"/>
    <w:link w:val="1ff1"/>
    <w:locked/>
    <w:rsid w:val="005C26A9"/>
    <w:rPr>
      <w:sz w:val="24"/>
    </w:rPr>
  </w:style>
  <w:style w:type="paragraph" w:customStyle="1" w:styleId="affffffffffff9">
    <w:name w:val="ГС_Основной_текст"/>
    <w:rsid w:val="005C26A9"/>
    <w:pPr>
      <w:tabs>
        <w:tab w:val="left" w:pos="851"/>
      </w:tabs>
      <w:spacing w:before="60" w:after="60" w:line="360" w:lineRule="auto"/>
      <w:ind w:firstLine="851"/>
    </w:pPr>
    <w:rPr>
      <w:sz w:val="24"/>
      <w:szCs w:val="24"/>
      <w:lang w:eastAsia="ru-RU"/>
    </w:rPr>
  </w:style>
  <w:style w:type="paragraph" w:customStyle="1" w:styleId="affffffffffffa">
    <w:name w:val="СВ_Обычный"/>
    <w:basedOn w:val="af"/>
    <w:rsid w:val="005C26A9"/>
    <w:pPr>
      <w:spacing w:before="120" w:after="120"/>
      <w:ind w:firstLine="709"/>
    </w:pPr>
    <w:rPr>
      <w:rFonts w:ascii="Times New Roman" w:hAnsi="Times New Roman"/>
      <w:i w:val="0"/>
      <w:iCs/>
      <w:sz w:val="24"/>
      <w:szCs w:val="24"/>
    </w:rPr>
  </w:style>
  <w:style w:type="paragraph" w:customStyle="1" w:styleId="a2">
    <w:name w:val="Цифры список"/>
    <w:basedOn w:val="af"/>
    <w:link w:val="affffffffffffb"/>
    <w:rsid w:val="005C26A9"/>
    <w:pPr>
      <w:numPr>
        <w:ilvl w:val="1"/>
        <w:numId w:val="59"/>
      </w:numPr>
      <w:spacing w:line="360" w:lineRule="auto"/>
    </w:pPr>
    <w:rPr>
      <w:rFonts w:ascii="Times New Roman" w:hAnsi="Times New Roman"/>
      <w:i w:val="0"/>
      <w:szCs w:val="24"/>
    </w:rPr>
  </w:style>
  <w:style w:type="character" w:customStyle="1" w:styleId="affffffffffffb">
    <w:name w:val="Цифры список Знак"/>
    <w:link w:val="a2"/>
    <w:locked/>
    <w:rsid w:val="005C26A9"/>
    <w:rPr>
      <w:sz w:val="28"/>
      <w:szCs w:val="24"/>
      <w:lang w:eastAsia="ru-RU"/>
    </w:rPr>
  </w:style>
  <w:style w:type="paragraph" w:customStyle="1" w:styleId="a1">
    <w:name w:val="Тире список"/>
    <w:basedOn w:val="4"/>
    <w:link w:val="affffffffffffc"/>
    <w:rsid w:val="005C26A9"/>
    <w:pPr>
      <w:widowControl/>
      <w:numPr>
        <w:numId w:val="59"/>
      </w:numPr>
      <w:suppressAutoHyphens w:val="0"/>
      <w:spacing w:line="360" w:lineRule="auto"/>
      <w:jc w:val="both"/>
    </w:pPr>
    <w:rPr>
      <w:rFonts w:cs="Times New Roman"/>
      <w:kern w:val="0"/>
      <w:sz w:val="28"/>
      <w:lang w:eastAsia="ru-RU" w:bidi="ar-SA"/>
    </w:rPr>
  </w:style>
  <w:style w:type="paragraph" w:customStyle="1" w:styleId="a5">
    <w:name w:val="Точки список"/>
    <w:basedOn w:val="4"/>
    <w:link w:val="affffffffffffd"/>
    <w:rsid w:val="005C26A9"/>
    <w:pPr>
      <w:widowControl/>
      <w:numPr>
        <w:numId w:val="60"/>
      </w:numPr>
      <w:suppressAutoHyphens w:val="0"/>
      <w:spacing w:line="360" w:lineRule="auto"/>
      <w:ind w:left="1843" w:hanging="567"/>
      <w:jc w:val="both"/>
    </w:pPr>
    <w:rPr>
      <w:rFonts w:cs="Times New Roman"/>
      <w:kern w:val="0"/>
      <w:sz w:val="28"/>
      <w:lang w:eastAsia="ru-RU" w:bidi="ar-SA"/>
    </w:rPr>
  </w:style>
  <w:style w:type="character" w:customStyle="1" w:styleId="affffffffffffc">
    <w:name w:val="Тире список Знак"/>
    <w:link w:val="a1"/>
    <w:locked/>
    <w:rsid w:val="005C26A9"/>
    <w:rPr>
      <w:sz w:val="28"/>
      <w:szCs w:val="24"/>
      <w:lang w:eastAsia="ru-RU"/>
    </w:rPr>
  </w:style>
  <w:style w:type="character" w:customStyle="1" w:styleId="affffffffffffd">
    <w:name w:val="Точки список Знак"/>
    <w:link w:val="a5"/>
    <w:locked/>
    <w:rsid w:val="005C26A9"/>
    <w:rPr>
      <w:sz w:val="28"/>
      <w:szCs w:val="24"/>
      <w:lang w:eastAsia="ru-RU"/>
    </w:rPr>
  </w:style>
  <w:style w:type="paragraph" w:customStyle="1" w:styleId="3f2">
    <w:name w:val="Заголовок 3 уровня"/>
    <w:basedOn w:val="20"/>
    <w:link w:val="3f3"/>
    <w:rsid w:val="005C26A9"/>
    <w:pPr>
      <w:keepLines/>
      <w:numPr>
        <w:ilvl w:val="0"/>
        <w:numId w:val="0"/>
      </w:numPr>
      <w:ind w:firstLine="709"/>
    </w:pPr>
    <w:rPr>
      <w:iCs w:val="0"/>
      <w:lang w:eastAsia="en-US"/>
    </w:rPr>
  </w:style>
  <w:style w:type="paragraph" w:customStyle="1" w:styleId="4b">
    <w:name w:val="Заголовок 4 уровня"/>
    <w:basedOn w:val="20"/>
    <w:rsid w:val="005C26A9"/>
    <w:pPr>
      <w:keepLines/>
      <w:numPr>
        <w:ilvl w:val="0"/>
        <w:numId w:val="0"/>
      </w:numPr>
      <w:ind w:firstLine="709"/>
    </w:pPr>
    <w:rPr>
      <w:b w:val="0"/>
      <w:i/>
      <w:iCs w:val="0"/>
      <w:lang w:eastAsia="en-US"/>
    </w:rPr>
  </w:style>
  <w:style w:type="character" w:customStyle="1" w:styleId="3f3">
    <w:name w:val="Заголовок 3 уровня Знак"/>
    <w:link w:val="3f2"/>
    <w:locked/>
    <w:rsid w:val="005C26A9"/>
    <w:rPr>
      <w:b/>
      <w:sz w:val="28"/>
      <w:lang w:val="x-none" w:eastAsia="en-US"/>
    </w:rPr>
  </w:style>
  <w:style w:type="character" w:customStyle="1" w:styleId="affffffffffffe">
    <w:name w:val="Гипертекстовая ссылка"/>
    <w:rsid w:val="005C26A9"/>
    <w:rPr>
      <w:b/>
      <w:color w:val="008000"/>
    </w:rPr>
  </w:style>
  <w:style w:type="character" w:customStyle="1" w:styleId="710">
    <w:name w:val="Знак Знак71"/>
    <w:locked/>
    <w:rsid w:val="005C26A9"/>
    <w:rPr>
      <w:sz w:val="24"/>
    </w:rPr>
  </w:style>
  <w:style w:type="paragraph" w:customStyle="1" w:styleId="5a">
    <w:name w:val="Абзац списка5"/>
    <w:basedOn w:val="af"/>
    <w:rsid w:val="00653A20"/>
    <w:pPr>
      <w:spacing w:after="200" w:line="276" w:lineRule="auto"/>
      <w:ind w:left="720"/>
      <w:jc w:val="left"/>
    </w:pPr>
    <w:rPr>
      <w:rFonts w:ascii="Calibri" w:hAnsi="Calibri"/>
      <w:i w:val="0"/>
      <w:sz w:val="22"/>
      <w:szCs w:val="22"/>
      <w:lang w:eastAsia="en-US"/>
    </w:rPr>
  </w:style>
  <w:style w:type="paragraph" w:customStyle="1" w:styleId="UTB">
    <w:name w:val="UTB_Табл"/>
    <w:basedOn w:val="af"/>
    <w:link w:val="UTB0"/>
    <w:rsid w:val="00E0128B"/>
    <w:pPr>
      <w:spacing w:before="40" w:after="40" w:line="360" w:lineRule="exact"/>
      <w:ind w:left="113" w:right="113"/>
    </w:pPr>
    <w:rPr>
      <w:rFonts w:ascii="Times New Roman" w:hAnsi="Times New Roman"/>
      <w:i w:val="0"/>
      <w:lang w:eastAsia="en-US"/>
    </w:rPr>
  </w:style>
  <w:style w:type="character" w:customStyle="1" w:styleId="UTB0">
    <w:name w:val="UTB_Табл Знак"/>
    <w:link w:val="UTB"/>
    <w:locked/>
    <w:rsid w:val="00E0128B"/>
    <w:rPr>
      <w:sz w:val="28"/>
      <w:lang w:val="x-none" w:eastAsia="en-US"/>
    </w:rPr>
  </w:style>
  <w:style w:type="paragraph" w:customStyle="1" w:styleId="PamkaSmall">
    <w:name w:val="PamkaSmall"/>
    <w:basedOn w:val="af"/>
    <w:rsid w:val="00927984"/>
    <w:pPr>
      <w:jc w:val="left"/>
    </w:pPr>
    <w:rPr>
      <w:rFonts w:ascii="Arial" w:hAnsi="Arial"/>
      <w:sz w:val="16"/>
      <w:lang w:eastAsia="ja-JP"/>
    </w:rPr>
  </w:style>
  <w:style w:type="paragraph" w:customStyle="1" w:styleId="PamkaNum">
    <w:name w:val="PamkaNum"/>
    <w:basedOn w:val="af"/>
    <w:rsid w:val="00927984"/>
    <w:pPr>
      <w:jc w:val="center"/>
    </w:pPr>
    <w:rPr>
      <w:rFonts w:ascii="Arial" w:hAnsi="Arial"/>
      <w:sz w:val="20"/>
      <w:lang w:eastAsia="ja-JP"/>
    </w:rPr>
  </w:style>
  <w:style w:type="paragraph" w:customStyle="1" w:styleId="PamkaGraf">
    <w:name w:val="PamkaGraf"/>
    <w:basedOn w:val="af"/>
    <w:rsid w:val="00927984"/>
    <w:pPr>
      <w:jc w:val="left"/>
    </w:pPr>
    <w:rPr>
      <w:rFonts w:ascii="Arial" w:hAnsi="Arial"/>
      <w:sz w:val="8"/>
      <w:lang w:eastAsia="ja-JP"/>
    </w:rPr>
  </w:style>
  <w:style w:type="paragraph" w:customStyle="1" w:styleId="ConsPlusTitle">
    <w:name w:val="ConsPlusTitle"/>
    <w:rsid w:val="007740B6"/>
    <w:pPr>
      <w:widowControl w:val="0"/>
      <w:autoSpaceDE w:val="0"/>
      <w:autoSpaceDN w:val="0"/>
      <w:adjustRightInd w:val="0"/>
    </w:pPr>
    <w:rPr>
      <w:rFonts w:ascii="Calibri" w:hAnsi="Calibri" w:cs="Calibri"/>
      <w:b/>
      <w:bCs/>
      <w:sz w:val="22"/>
      <w:szCs w:val="22"/>
      <w:lang w:eastAsia="ru-RU"/>
    </w:rPr>
  </w:style>
  <w:style w:type="character" w:customStyle="1" w:styleId="1ff3">
    <w:name w:val="Сильное выделение1"/>
    <w:rsid w:val="009E44E1"/>
    <w:rPr>
      <w:b/>
      <w:i/>
      <w:color w:val="4F81BD"/>
    </w:rPr>
  </w:style>
  <w:style w:type="paragraph" w:customStyle="1" w:styleId="a4">
    <w:name w:val="список отчет"/>
    <w:basedOn w:val="phNormal"/>
    <w:link w:val="afffffffffffff"/>
    <w:rsid w:val="00554CDF"/>
    <w:pPr>
      <w:numPr>
        <w:numId w:val="61"/>
      </w:numPr>
      <w:jc w:val="both"/>
    </w:pPr>
    <w:rPr>
      <w:rFonts w:ascii="Times New Roman" w:hAnsi="Times New Roman"/>
    </w:rPr>
  </w:style>
  <w:style w:type="character" w:customStyle="1" w:styleId="afffffffffffff">
    <w:name w:val="список отчет Знак"/>
    <w:link w:val="a4"/>
    <w:locked/>
    <w:rsid w:val="00554CDF"/>
    <w:rPr>
      <w:sz w:val="24"/>
      <w:szCs w:val="24"/>
      <w:lang w:eastAsia="ru-RU"/>
    </w:rPr>
  </w:style>
  <w:style w:type="numbering" w:customStyle="1" w:styleId="Bulleted4">
    <w:name w:val="Bulleted 4"/>
    <w:rsid w:val="00D01751"/>
    <w:pPr>
      <w:numPr>
        <w:numId w:val="14"/>
      </w:numPr>
    </w:pPr>
  </w:style>
  <w:style w:type="numbering" w:customStyle="1" w:styleId="Bulleted">
    <w:name w:val="Bulleted"/>
    <w:rsid w:val="00D01751"/>
    <w:pPr>
      <w:numPr>
        <w:numId w:val="3"/>
      </w:numPr>
    </w:pPr>
  </w:style>
  <w:style w:type="numbering" w:customStyle="1" w:styleId="Style3">
    <w:name w:val="Style3"/>
    <w:rsid w:val="00D01751"/>
    <w:pPr>
      <w:numPr>
        <w:numId w:val="26"/>
      </w:numPr>
    </w:pPr>
  </w:style>
  <w:style w:type="numbering" w:customStyle="1" w:styleId="Bulleted2">
    <w:name w:val="Bulleted 2"/>
    <w:rsid w:val="00D01751"/>
    <w:pPr>
      <w:numPr>
        <w:numId w:val="12"/>
      </w:numPr>
    </w:pPr>
  </w:style>
  <w:style w:type="numbering" w:customStyle="1" w:styleId="Style6">
    <w:name w:val="Style6"/>
    <w:rsid w:val="00D01751"/>
    <w:pPr>
      <w:numPr>
        <w:numId w:val="29"/>
      </w:numPr>
    </w:pPr>
  </w:style>
  <w:style w:type="numbering" w:customStyle="1" w:styleId="ListBulleted0">
    <w:name w:val="List_Bulleted"/>
    <w:rsid w:val="00D01751"/>
    <w:pPr>
      <w:numPr>
        <w:numId w:val="1"/>
      </w:numPr>
    </w:pPr>
  </w:style>
  <w:style w:type="numbering" w:customStyle="1" w:styleId="Bulleted3">
    <w:name w:val="Bulleted 3"/>
    <w:rsid w:val="00D01751"/>
    <w:pPr>
      <w:numPr>
        <w:numId w:val="13"/>
      </w:numPr>
    </w:pPr>
  </w:style>
  <w:style w:type="numbering" w:customStyle="1" w:styleId="StyleNumbered">
    <w:name w:val="Style Numbered"/>
    <w:rsid w:val="00D01751"/>
    <w:pPr>
      <w:numPr>
        <w:numId w:val="24"/>
      </w:numPr>
    </w:pPr>
  </w:style>
  <w:style w:type="numbering" w:customStyle="1" w:styleId="Style7">
    <w:name w:val="Style7"/>
    <w:rsid w:val="00D01751"/>
    <w:pPr>
      <w:numPr>
        <w:numId w:val="30"/>
      </w:numPr>
    </w:pPr>
  </w:style>
  <w:style w:type="numbering" w:customStyle="1" w:styleId="StyleBulleted">
    <w:name w:val="Style Bulleted"/>
    <w:rsid w:val="00D01751"/>
    <w:pPr>
      <w:numPr>
        <w:numId w:val="17"/>
      </w:numPr>
    </w:pPr>
  </w:style>
  <w:style w:type="numbering" w:customStyle="1" w:styleId="StyleOutlinenumbered">
    <w:name w:val="Style Outline numbered"/>
    <w:rsid w:val="00D01751"/>
    <w:pPr>
      <w:numPr>
        <w:numId w:val="7"/>
      </w:numPr>
    </w:pPr>
  </w:style>
  <w:style w:type="numbering" w:customStyle="1" w:styleId="Style5">
    <w:name w:val="Style5"/>
    <w:rsid w:val="00D01751"/>
    <w:pPr>
      <w:numPr>
        <w:numId w:val="28"/>
      </w:numPr>
    </w:pPr>
  </w:style>
  <w:style w:type="numbering" w:customStyle="1" w:styleId="Style4">
    <w:name w:val="Style4"/>
    <w:rsid w:val="00D01751"/>
    <w:pPr>
      <w:numPr>
        <w:numId w:val="27"/>
      </w:numPr>
    </w:pPr>
  </w:style>
  <w:style w:type="numbering" w:customStyle="1" w:styleId="StyleBulleted10pt">
    <w:name w:val="Style Bulleted 10 pt"/>
    <w:rsid w:val="00D01751"/>
    <w:pPr>
      <w:numPr>
        <w:numId w:val="18"/>
      </w:numPr>
    </w:pPr>
  </w:style>
  <w:style w:type="numbering" w:styleId="1ai">
    <w:name w:val="Outline List 1"/>
    <w:basedOn w:val="af2"/>
    <w:rsid w:val="00D01751"/>
    <w:pPr>
      <w:numPr>
        <w:numId w:val="25"/>
      </w:numPr>
    </w:pPr>
  </w:style>
  <w:style w:type="numbering" w:customStyle="1" w:styleId="Bulleted1">
    <w:name w:val="Bulleted 1"/>
    <w:rsid w:val="00D01751"/>
    <w:pPr>
      <w:numPr>
        <w:numId w:val="11"/>
      </w:numPr>
    </w:pPr>
  </w:style>
  <w:style w:type="paragraph" w:customStyle="1" w:styleId="ConsPlusNormal">
    <w:name w:val="ConsPlusNormal"/>
    <w:rsid w:val="003A076F"/>
    <w:pPr>
      <w:widowControl w:val="0"/>
      <w:autoSpaceDE w:val="0"/>
      <w:autoSpaceDN w:val="0"/>
      <w:adjustRightInd w:val="0"/>
      <w:ind w:firstLine="720"/>
    </w:pPr>
    <w:rPr>
      <w:rFonts w:ascii="Arial" w:eastAsia="Calibri" w:hAnsi="Arial" w:cs="Arial"/>
      <w:lang w:eastAsia="ru-RU"/>
    </w:rPr>
  </w:style>
  <w:style w:type="character" w:customStyle="1" w:styleId="apple-converted-space">
    <w:name w:val="apple-converted-space"/>
    <w:rsid w:val="00AE6CAB"/>
    <w:rPr>
      <w:rFonts w:cs="Times New Roman"/>
    </w:rPr>
  </w:style>
  <w:style w:type="paragraph" w:styleId="afffffffffffff0">
    <w:name w:val="List Paragraph"/>
    <w:basedOn w:val="af"/>
    <w:uiPriority w:val="34"/>
    <w:qFormat/>
    <w:rsid w:val="00C94A6D"/>
    <w:pPr>
      <w:spacing w:after="200" w:line="276" w:lineRule="auto"/>
      <w:ind w:left="720"/>
      <w:contextualSpacing/>
      <w:jc w:val="left"/>
    </w:pPr>
    <w:rPr>
      <w:rFonts w:ascii="Calibri" w:eastAsia="Calibri" w:hAnsi="Calibri"/>
      <w:i w:val="0"/>
      <w:sz w:val="22"/>
      <w:szCs w:val="22"/>
      <w:lang w:eastAsia="en-US"/>
    </w:rPr>
  </w:style>
  <w:style w:type="paragraph" w:customStyle="1" w:styleId="afffffffffffff1">
    <w:name w:val="Наименование документа"/>
    <w:rsid w:val="006C515E"/>
    <w:pPr>
      <w:spacing w:before="120" w:after="120"/>
      <w:jc w:val="center"/>
    </w:pPr>
    <w:rPr>
      <w:b/>
      <w:noProof/>
      <w:sz w:val="32"/>
      <w:lang w:eastAsia="ru-RU"/>
    </w:rPr>
  </w:style>
  <w:style w:type="paragraph" w:customStyle="1" w:styleId="RZD1">
    <w:name w:val="RZD_Список1"/>
    <w:basedOn w:val="af"/>
    <w:link w:val="RZD10"/>
    <w:qFormat/>
    <w:rsid w:val="0063784F"/>
    <w:pPr>
      <w:spacing w:line="360" w:lineRule="exact"/>
      <w:ind w:left="360" w:hanging="360"/>
    </w:pPr>
    <w:rPr>
      <w:rFonts w:ascii="Times New Roman" w:hAnsi="Times New Roman"/>
      <w:i w:val="0"/>
      <w:lang w:eastAsia="en-US"/>
    </w:rPr>
  </w:style>
  <w:style w:type="character" w:customStyle="1" w:styleId="RZD10">
    <w:name w:val="RZD_Список1 Знак"/>
    <w:link w:val="RZD1"/>
    <w:locked/>
    <w:rsid w:val="0063784F"/>
    <w:rPr>
      <w:sz w:val="28"/>
      <w:lang w:eastAsia="en-US"/>
    </w:rPr>
  </w:style>
  <w:style w:type="paragraph" w:customStyle="1" w:styleId="UTB10">
    <w:name w:val="UTB_Заголовок1"/>
    <w:basedOn w:val="1"/>
    <w:link w:val="UTB11"/>
    <w:qFormat/>
    <w:rsid w:val="0063784F"/>
    <w:pPr>
      <w:pageBreakBefore w:val="0"/>
      <w:numPr>
        <w:numId w:val="0"/>
      </w:numPr>
      <w:tabs>
        <w:tab w:val="clear" w:pos="709"/>
      </w:tabs>
      <w:spacing w:after="60" w:line="360" w:lineRule="exact"/>
    </w:pPr>
    <w:rPr>
      <w:rFonts w:ascii="Times New Roman" w:hAnsi="Times New Roman"/>
      <w:bCs/>
      <w:caps w:val="0"/>
      <w:kern w:val="32"/>
      <w:sz w:val="32"/>
      <w:szCs w:val="32"/>
      <w:lang w:val="x-none" w:eastAsia="en-US"/>
    </w:rPr>
  </w:style>
  <w:style w:type="character" w:customStyle="1" w:styleId="UTB11">
    <w:name w:val="UTB_Заголовок1 Знак"/>
    <w:link w:val="UTB10"/>
    <w:rsid w:val="0063784F"/>
    <w:rPr>
      <w:b/>
      <w:bCs/>
      <w:kern w:val="32"/>
      <w:sz w:val="32"/>
      <w:szCs w:val="32"/>
      <w:lang w:val="x-none" w:eastAsia="en-US"/>
    </w:rPr>
  </w:style>
  <w:style w:type="paragraph" w:customStyle="1" w:styleId="UTB1">
    <w:name w:val="UTB_Список1"/>
    <w:basedOn w:val="af"/>
    <w:link w:val="UTB12"/>
    <w:qFormat/>
    <w:rsid w:val="00AA5F4D"/>
    <w:pPr>
      <w:numPr>
        <w:numId w:val="62"/>
      </w:numPr>
      <w:spacing w:line="360" w:lineRule="exact"/>
    </w:pPr>
    <w:rPr>
      <w:rFonts w:ascii="Times New Roman" w:hAnsi="Times New Roman"/>
      <w:i w:val="0"/>
      <w:lang w:val="x-none" w:eastAsia="en-US"/>
    </w:rPr>
  </w:style>
  <w:style w:type="character" w:customStyle="1" w:styleId="UTB12">
    <w:name w:val="UTB_Список1 Знак"/>
    <w:link w:val="UTB1"/>
    <w:rsid w:val="00AA5F4D"/>
    <w:rPr>
      <w:sz w:val="28"/>
      <w:lang w:val="x-none" w:eastAsia="en-US"/>
    </w:rPr>
  </w:style>
  <w:style w:type="paragraph" w:customStyle="1" w:styleId="220">
    <w:name w:val="Стиль2 Заголовок 2"/>
    <w:next w:val="20"/>
    <w:link w:val="221"/>
    <w:qFormat/>
    <w:rsid w:val="00AA5F4D"/>
    <w:pPr>
      <w:spacing w:after="200" w:line="276" w:lineRule="auto"/>
    </w:pPr>
    <w:rPr>
      <w:b/>
      <w:sz w:val="32"/>
      <w:szCs w:val="32"/>
      <w:lang w:eastAsia="en-US"/>
    </w:rPr>
  </w:style>
  <w:style w:type="character" w:customStyle="1" w:styleId="221">
    <w:name w:val="Стиль2 Заголовок 2 Знак"/>
    <w:link w:val="220"/>
    <w:rsid w:val="00AA5F4D"/>
    <w:rPr>
      <w:b/>
      <w:sz w:val="32"/>
      <w:szCs w:val="32"/>
      <w:lang w:eastAsia="en-US"/>
    </w:rPr>
  </w:style>
  <w:style w:type="paragraph" w:customStyle="1" w:styleId="UTB2">
    <w:name w:val="UTB_Текст"/>
    <w:basedOn w:val="af"/>
    <w:link w:val="UTB3"/>
    <w:qFormat/>
    <w:rsid w:val="00DE0F1C"/>
    <w:pPr>
      <w:spacing w:line="360" w:lineRule="exact"/>
      <w:ind w:firstLine="709"/>
    </w:pPr>
    <w:rPr>
      <w:rFonts w:ascii="Times New Roman" w:hAnsi="Times New Roman"/>
      <w:i w:val="0"/>
      <w:szCs w:val="24"/>
    </w:rPr>
  </w:style>
  <w:style w:type="character" w:customStyle="1" w:styleId="UTB3">
    <w:name w:val="UTB_Текст Знак"/>
    <w:link w:val="UTB2"/>
    <w:rsid w:val="00DE0F1C"/>
    <w:rPr>
      <w:sz w:val="28"/>
      <w:szCs w:val="24"/>
    </w:rPr>
  </w:style>
  <w:style w:type="paragraph" w:customStyle="1" w:styleId="afffffffffffff2">
    <w:name w:val="Видимость порождаемых объекто"/>
    <w:basedOn w:val="af"/>
    <w:link w:val="afffffffffffff3"/>
    <w:qFormat/>
    <w:rsid w:val="00DE0F1C"/>
    <w:pPr>
      <w:spacing w:after="200" w:line="276" w:lineRule="auto"/>
      <w:ind w:left="3261"/>
    </w:pPr>
    <w:rPr>
      <w:rFonts w:ascii="Calibri" w:eastAsia="Calibri" w:hAnsi="Calibri"/>
      <w:sz w:val="24"/>
      <w:szCs w:val="24"/>
    </w:rPr>
  </w:style>
  <w:style w:type="character" w:customStyle="1" w:styleId="afffffffffffff3">
    <w:name w:val="Видимость порождаемых объекто Знак"/>
    <w:link w:val="afffffffffffff2"/>
    <w:rsid w:val="00DE0F1C"/>
    <w:rPr>
      <w:rFonts w:ascii="Calibri" w:eastAsia="Calibri" w:hAnsi="Calibri"/>
      <w:i/>
      <w:sz w:val="24"/>
      <w:szCs w:val="24"/>
    </w:rPr>
  </w:style>
  <w:style w:type="paragraph" w:customStyle="1" w:styleId="RZD">
    <w:name w:val="RZD_Текст"/>
    <w:basedOn w:val="af"/>
    <w:link w:val="RZD0"/>
    <w:qFormat/>
    <w:rsid w:val="005F0483"/>
    <w:pPr>
      <w:spacing w:line="360" w:lineRule="exact"/>
      <w:ind w:firstLine="709"/>
    </w:pPr>
    <w:rPr>
      <w:rFonts w:ascii="Times New Roman" w:hAnsi="Times New Roman"/>
      <w:i w:val="0"/>
      <w:szCs w:val="24"/>
    </w:rPr>
  </w:style>
  <w:style w:type="character" w:customStyle="1" w:styleId="RZD0">
    <w:name w:val="RZD_Текст Знак"/>
    <w:link w:val="RZD"/>
    <w:rsid w:val="005F0483"/>
    <w:rPr>
      <w:sz w:val="28"/>
      <w:szCs w:val="24"/>
    </w:rPr>
  </w:style>
  <w:style w:type="paragraph" w:customStyle="1" w:styleId="afffffffffffff4">
    <w:name w:val="Текст в таблице"/>
    <w:basedOn w:val="af"/>
    <w:rsid w:val="00EC1C57"/>
    <w:pPr>
      <w:spacing w:before="120"/>
      <w:jc w:val="left"/>
    </w:pPr>
    <w:rPr>
      <w:rFonts w:ascii="Arial" w:hAnsi="Arial"/>
      <w:i w:val="0"/>
      <w:sz w:val="24"/>
    </w:rPr>
  </w:style>
  <w:style w:type="character" w:customStyle="1" w:styleId="PlainTextChar">
    <w:name w:val="Plain Text Char Знак"/>
    <w:rsid w:val="00995CF7"/>
    <w:rPr>
      <w:rFonts w:ascii="Consolas" w:eastAsia="Times New Roman" w:hAnsi="Consolas"/>
      <w:sz w:val="21"/>
      <w:szCs w:val="21"/>
      <w:lang w:val="x-none"/>
    </w:rPr>
  </w:style>
  <w:style w:type="paragraph" w:customStyle="1" w:styleId="RZD2">
    <w:name w:val="RZD_Название"/>
    <w:basedOn w:val="af"/>
    <w:link w:val="RZD3"/>
    <w:qFormat/>
    <w:rsid w:val="006D46C2"/>
    <w:pPr>
      <w:spacing w:line="360" w:lineRule="exact"/>
      <w:jc w:val="center"/>
    </w:pPr>
    <w:rPr>
      <w:rFonts w:ascii="Times New Roman" w:hAnsi="Times New Roman"/>
      <w:b/>
      <w:i w:val="0"/>
      <w:szCs w:val="28"/>
    </w:rPr>
  </w:style>
  <w:style w:type="character" w:customStyle="1" w:styleId="RZD3">
    <w:name w:val="RZD_Название Знак"/>
    <w:link w:val="RZD2"/>
    <w:rsid w:val="006D46C2"/>
    <w:rPr>
      <w:b/>
      <w:sz w:val="28"/>
      <w:szCs w:val="28"/>
    </w:rPr>
  </w:style>
  <w:style w:type="paragraph" w:styleId="afffffffffffff5">
    <w:name w:val="No Spacing"/>
    <w:link w:val="afffffffffffff6"/>
    <w:uiPriority w:val="1"/>
    <w:qFormat/>
    <w:rsid w:val="00187096"/>
    <w:rPr>
      <w:rFonts w:asciiTheme="minorHAnsi" w:eastAsiaTheme="minorHAnsi" w:hAnsiTheme="minorHAnsi" w:cstheme="minorBidi"/>
      <w:sz w:val="22"/>
      <w:szCs w:val="22"/>
      <w:lang w:eastAsia="en-US"/>
    </w:rPr>
  </w:style>
  <w:style w:type="character" w:customStyle="1" w:styleId="afffffffffffff6">
    <w:name w:val="Без интервала Знак"/>
    <w:link w:val="afffffffffffff5"/>
    <w:uiPriority w:val="1"/>
    <w:rsid w:val="00187096"/>
    <w:rPr>
      <w:rFonts w:asciiTheme="minorHAnsi" w:eastAsiaTheme="minorHAnsi" w:hAnsiTheme="minorHAnsi" w:cstheme="minorBidi"/>
      <w:sz w:val="22"/>
      <w:szCs w:val="22"/>
      <w:lang w:eastAsia="en-US"/>
    </w:rPr>
  </w:style>
  <w:style w:type="paragraph" w:customStyle="1" w:styleId="BClisting10Underline">
    <w:name w:val="BC listing 10 Underline"/>
    <w:basedOn w:val="af"/>
    <w:next w:val="af"/>
    <w:rsid w:val="00187096"/>
    <w:pPr>
      <w:jc w:val="left"/>
    </w:pPr>
    <w:rPr>
      <w:rFonts w:ascii="Courier New" w:hAnsi="Courier New" w:cs="Courier New"/>
      <w:i w:val="0"/>
      <w:sz w:val="20"/>
      <w:szCs w:val="24"/>
      <w:u w:val="single"/>
    </w:rPr>
  </w:style>
  <w:style w:type="paragraph" w:customStyle="1" w:styleId="BClisting10">
    <w:name w:val="BC listing 10"/>
    <w:basedOn w:val="af"/>
    <w:rsid w:val="00187096"/>
    <w:pPr>
      <w:jc w:val="left"/>
    </w:pPr>
    <w:rPr>
      <w:rFonts w:ascii="Courier New" w:hAnsi="Courier New" w:cs="Courier New"/>
      <w:i w:val="0"/>
      <w:sz w:val="20"/>
      <w:szCs w:val="24"/>
    </w:rPr>
  </w:style>
  <w:style w:type="paragraph" w:customStyle="1" w:styleId="BCNormal10">
    <w:name w:val="BC Normal 10"/>
    <w:basedOn w:val="af"/>
    <w:link w:val="BCNormal10Char"/>
    <w:autoRedefine/>
    <w:rsid w:val="00187096"/>
    <w:pPr>
      <w:jc w:val="left"/>
    </w:pPr>
    <w:rPr>
      <w:rFonts w:ascii="Arial" w:hAnsi="Arial"/>
      <w:i w:val="0"/>
      <w:sz w:val="24"/>
      <w:szCs w:val="24"/>
      <w:lang w:val="x-none"/>
    </w:rPr>
  </w:style>
  <w:style w:type="character" w:customStyle="1" w:styleId="BCNormal10Char">
    <w:name w:val="BC Normal 10 Char"/>
    <w:link w:val="BCNormal10"/>
    <w:rsid w:val="00187096"/>
    <w:rPr>
      <w:rFonts w:ascii="Arial" w:hAnsi="Arial"/>
      <w:sz w:val="24"/>
      <w:szCs w:val="24"/>
      <w:lang w:val="x-none" w:eastAsia="ru-RU"/>
    </w:rPr>
  </w:style>
  <w:style w:type="paragraph" w:customStyle="1" w:styleId="BCNormal08">
    <w:name w:val="BC Normal 08"/>
    <w:basedOn w:val="af"/>
    <w:rsid w:val="00187096"/>
    <w:pPr>
      <w:jc w:val="left"/>
    </w:pPr>
    <w:rPr>
      <w:rFonts w:ascii="Times New Roman" w:hAnsi="Times New Roman"/>
      <w:i w:val="0"/>
      <w:sz w:val="16"/>
      <w:szCs w:val="16"/>
    </w:rPr>
  </w:style>
  <w:style w:type="paragraph" w:customStyle="1" w:styleId="1ff4">
    <w:name w:val="Без интервала1"/>
    <w:link w:val="NoSpacingChar"/>
    <w:rsid w:val="00187096"/>
    <w:pPr>
      <w:jc w:val="both"/>
    </w:pPr>
    <w:rPr>
      <w:rFonts w:ascii="Arial" w:hAnsi="Arial"/>
      <w:sz w:val="24"/>
      <w:lang w:eastAsia="ru-RU"/>
    </w:rPr>
  </w:style>
  <w:style w:type="character" w:customStyle="1" w:styleId="NoSpacingChar">
    <w:name w:val="No Spacing Char"/>
    <w:link w:val="1ff4"/>
    <w:locked/>
    <w:rsid w:val="00187096"/>
    <w:rPr>
      <w:rFonts w:ascii="Arial" w:hAnsi="Arial"/>
      <w:sz w:val="24"/>
      <w:lang w:eastAsia="ru-RU"/>
    </w:rPr>
  </w:style>
  <w:style w:type="character" w:customStyle="1" w:styleId="1ff5">
    <w:name w:val="Неразрешенное упоминание1"/>
    <w:basedOn w:val="af0"/>
    <w:uiPriority w:val="99"/>
    <w:semiHidden/>
    <w:unhideWhenUsed/>
    <w:rsid w:val="00E9753C"/>
    <w:rPr>
      <w:color w:val="605E5C"/>
      <w:shd w:val="clear" w:color="auto" w:fill="E1DFDD"/>
    </w:rPr>
  </w:style>
  <w:style w:type="paragraph" w:styleId="afffffffffffff7">
    <w:name w:val="TOC Heading"/>
    <w:basedOn w:val="1"/>
    <w:next w:val="af"/>
    <w:uiPriority w:val="39"/>
    <w:unhideWhenUsed/>
    <w:qFormat/>
    <w:rsid w:val="00E9753C"/>
    <w:pPr>
      <w:keepLines/>
      <w:pageBreakBefore w:val="0"/>
      <w:numPr>
        <w:numId w:val="0"/>
      </w:numPr>
      <w:tabs>
        <w:tab w:val="clear" w:pos="709"/>
      </w:tabs>
      <w:spacing w:after="0" w:line="259" w:lineRule="auto"/>
      <w:jc w:val="left"/>
      <w:outlineLvl w:val="9"/>
    </w:pPr>
    <w:rPr>
      <w:rFonts w:asciiTheme="majorHAnsi" w:eastAsiaTheme="majorEastAsia" w:hAnsiTheme="majorHAnsi" w:cstheme="majorBidi"/>
      <w:b w:val="0"/>
      <w:caps w:val="0"/>
      <w:color w:val="2F5496" w:themeColor="accent1" w:themeShade="BF"/>
      <w:sz w:val="32"/>
      <w:szCs w:val="32"/>
    </w:rPr>
  </w:style>
  <w:style w:type="paragraph" w:customStyle="1" w:styleId="afffffffffffff8">
    <w:name w:val="ЧТЗ_СОДЕРЖАНИЕ"/>
    <w:basedOn w:val="af"/>
    <w:link w:val="afffffffffffff9"/>
    <w:qFormat/>
    <w:rsid w:val="001922E5"/>
    <w:pPr>
      <w:spacing w:before="240" w:after="240"/>
      <w:jc w:val="center"/>
    </w:pPr>
    <w:rPr>
      <w:rFonts w:ascii="Times New Roman" w:eastAsia="Batang" w:hAnsi="Times New Roman"/>
      <w:b/>
      <w:i w:val="0"/>
      <w:szCs w:val="28"/>
    </w:rPr>
  </w:style>
  <w:style w:type="character" w:customStyle="1" w:styleId="afffffffffffff9">
    <w:name w:val="ЧТЗ_СОДЕРЖАНИЕ Знак"/>
    <w:link w:val="afffffffffffff8"/>
    <w:rsid w:val="001922E5"/>
    <w:rPr>
      <w:rFonts w:eastAsia="Batang"/>
      <w:b/>
      <w:sz w:val="28"/>
      <w:szCs w:val="28"/>
      <w:lang w:eastAsia="ru-RU"/>
    </w:rPr>
  </w:style>
  <w:style w:type="paragraph" w:customStyle="1" w:styleId="afffffffffffffa">
    <w:name w:val="ТаблЛевый"/>
    <w:basedOn w:val="af"/>
    <w:link w:val="afffffffffffffb"/>
    <w:uiPriority w:val="4"/>
    <w:rsid w:val="001922E5"/>
    <w:pPr>
      <w:jc w:val="left"/>
    </w:pPr>
    <w:rPr>
      <w:rFonts w:ascii="Times New Roman" w:hAnsi="Times New Roman"/>
      <w:i w:val="0"/>
      <w:sz w:val="24"/>
      <w:szCs w:val="24"/>
      <w:lang w:eastAsia="en-US"/>
    </w:rPr>
  </w:style>
  <w:style w:type="character" w:customStyle="1" w:styleId="afffffffffffffb">
    <w:name w:val="ТаблЛевый Знак"/>
    <w:link w:val="afffffffffffffa"/>
    <w:uiPriority w:val="4"/>
    <w:locked/>
    <w:rsid w:val="001922E5"/>
    <w:rPr>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8">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0">
          <w:marLeft w:val="0"/>
          <w:marRight w:val="0"/>
          <w:marTop w:val="0"/>
          <w:marBottom w:val="0"/>
          <w:divBdr>
            <w:top w:val="none" w:sz="0" w:space="0" w:color="auto"/>
            <w:left w:val="none" w:sz="0" w:space="0" w:color="auto"/>
            <w:bottom w:val="none" w:sz="0" w:space="0" w:color="auto"/>
            <w:right w:val="none" w:sz="0" w:space="0" w:color="auto"/>
          </w:divBdr>
        </w:div>
        <w:div w:id="14">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 w:id="27">
          <w:marLeft w:val="0"/>
          <w:marRight w:val="0"/>
          <w:marTop w:val="0"/>
          <w:marBottom w:val="0"/>
          <w:divBdr>
            <w:top w:val="none" w:sz="0" w:space="0" w:color="auto"/>
            <w:left w:val="none" w:sz="0" w:space="0" w:color="auto"/>
            <w:bottom w:val="none" w:sz="0" w:space="0" w:color="auto"/>
            <w:right w:val="none" w:sz="0" w:space="0" w:color="auto"/>
          </w:divBdr>
        </w:div>
        <w:div w:id="37">
          <w:marLeft w:val="0"/>
          <w:marRight w:val="0"/>
          <w:marTop w:val="0"/>
          <w:marBottom w:val="0"/>
          <w:divBdr>
            <w:top w:val="none" w:sz="0" w:space="0" w:color="auto"/>
            <w:left w:val="none" w:sz="0" w:space="0" w:color="auto"/>
            <w:bottom w:val="none" w:sz="0" w:space="0" w:color="auto"/>
            <w:right w:val="none" w:sz="0" w:space="0" w:color="auto"/>
          </w:divBdr>
        </w:div>
        <w:div w:id="43">
          <w:marLeft w:val="0"/>
          <w:marRight w:val="0"/>
          <w:marTop w:val="0"/>
          <w:marBottom w:val="0"/>
          <w:divBdr>
            <w:top w:val="none" w:sz="0" w:space="0" w:color="auto"/>
            <w:left w:val="none" w:sz="0" w:space="0" w:color="auto"/>
            <w:bottom w:val="none" w:sz="0" w:space="0" w:color="auto"/>
            <w:right w:val="none" w:sz="0" w:space="0" w:color="auto"/>
          </w:divBdr>
        </w:div>
        <w:div w:id="45">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
        <w:div w:id="54">
          <w:marLeft w:val="0"/>
          <w:marRight w:val="0"/>
          <w:marTop w:val="0"/>
          <w:marBottom w:val="0"/>
          <w:divBdr>
            <w:top w:val="none" w:sz="0" w:space="0" w:color="auto"/>
            <w:left w:val="none" w:sz="0" w:space="0" w:color="auto"/>
            <w:bottom w:val="none" w:sz="0" w:space="0" w:color="auto"/>
            <w:right w:val="none" w:sz="0" w:space="0" w:color="auto"/>
          </w:divBdr>
        </w:div>
        <w:div w:id="55">
          <w:marLeft w:val="0"/>
          <w:marRight w:val="0"/>
          <w:marTop w:val="0"/>
          <w:marBottom w:val="0"/>
          <w:divBdr>
            <w:top w:val="none" w:sz="0" w:space="0" w:color="auto"/>
            <w:left w:val="none" w:sz="0" w:space="0" w:color="auto"/>
            <w:bottom w:val="none" w:sz="0" w:space="0" w:color="auto"/>
            <w:right w:val="none" w:sz="0" w:space="0" w:color="auto"/>
          </w:divBdr>
        </w:div>
        <w:div w:id="59">
          <w:marLeft w:val="0"/>
          <w:marRight w:val="0"/>
          <w:marTop w:val="0"/>
          <w:marBottom w:val="0"/>
          <w:divBdr>
            <w:top w:val="none" w:sz="0" w:space="0" w:color="auto"/>
            <w:left w:val="none" w:sz="0" w:space="0" w:color="auto"/>
            <w:bottom w:val="none" w:sz="0" w:space="0" w:color="auto"/>
            <w:right w:val="none" w:sz="0" w:space="0" w:color="auto"/>
          </w:divBdr>
        </w:div>
        <w:div w:id="64">
          <w:marLeft w:val="0"/>
          <w:marRight w:val="0"/>
          <w:marTop w:val="0"/>
          <w:marBottom w:val="0"/>
          <w:divBdr>
            <w:top w:val="none" w:sz="0" w:space="0" w:color="auto"/>
            <w:left w:val="none" w:sz="0" w:space="0" w:color="auto"/>
            <w:bottom w:val="none" w:sz="0" w:space="0" w:color="auto"/>
            <w:right w:val="none" w:sz="0" w:space="0" w:color="auto"/>
          </w:divBdr>
        </w:div>
        <w:div w:id="68">
          <w:marLeft w:val="0"/>
          <w:marRight w:val="0"/>
          <w:marTop w:val="0"/>
          <w:marBottom w:val="0"/>
          <w:divBdr>
            <w:top w:val="none" w:sz="0" w:space="0" w:color="auto"/>
            <w:left w:val="none" w:sz="0" w:space="0" w:color="auto"/>
            <w:bottom w:val="none" w:sz="0" w:space="0" w:color="auto"/>
            <w:right w:val="none" w:sz="0" w:space="0" w:color="auto"/>
          </w:divBdr>
        </w:div>
        <w:div w:id="70">
          <w:marLeft w:val="0"/>
          <w:marRight w:val="0"/>
          <w:marTop w:val="0"/>
          <w:marBottom w:val="0"/>
          <w:divBdr>
            <w:top w:val="none" w:sz="0" w:space="0" w:color="auto"/>
            <w:left w:val="none" w:sz="0" w:space="0" w:color="auto"/>
            <w:bottom w:val="none" w:sz="0" w:space="0" w:color="auto"/>
            <w:right w:val="none" w:sz="0" w:space="0" w:color="auto"/>
          </w:divBdr>
        </w:div>
      </w:divsChild>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28">
      <w:marLeft w:val="0"/>
      <w:marRight w:val="0"/>
      <w:marTop w:val="0"/>
      <w:marBottom w:val="0"/>
      <w:divBdr>
        <w:top w:val="none" w:sz="0" w:space="0" w:color="auto"/>
        <w:left w:val="none" w:sz="0" w:space="0" w:color="auto"/>
        <w:bottom w:val="none" w:sz="0" w:space="0" w:color="auto"/>
        <w:right w:val="none" w:sz="0" w:space="0" w:color="auto"/>
      </w:divBdr>
    </w:div>
    <w:div w:id="32">
      <w:marLeft w:val="0"/>
      <w:marRight w:val="0"/>
      <w:marTop w:val="0"/>
      <w:marBottom w:val="0"/>
      <w:divBdr>
        <w:top w:val="none" w:sz="0" w:space="0" w:color="auto"/>
        <w:left w:val="none" w:sz="0" w:space="0" w:color="auto"/>
        <w:bottom w:val="none" w:sz="0" w:space="0" w:color="auto"/>
        <w:right w:val="none" w:sz="0" w:space="0" w:color="auto"/>
      </w:divBdr>
    </w:div>
    <w:div w:id="33">
      <w:marLeft w:val="0"/>
      <w:marRight w:val="0"/>
      <w:marTop w:val="0"/>
      <w:marBottom w:val="0"/>
      <w:divBdr>
        <w:top w:val="none" w:sz="0" w:space="0" w:color="auto"/>
        <w:left w:val="none" w:sz="0" w:space="0" w:color="auto"/>
        <w:bottom w:val="none" w:sz="0" w:space="0" w:color="auto"/>
        <w:right w:val="none" w:sz="0" w:space="0" w:color="auto"/>
      </w:divBdr>
    </w:div>
    <w:div w:id="34">
      <w:marLeft w:val="0"/>
      <w:marRight w:val="0"/>
      <w:marTop w:val="0"/>
      <w:marBottom w:val="0"/>
      <w:divBdr>
        <w:top w:val="none" w:sz="0" w:space="0" w:color="auto"/>
        <w:left w:val="none" w:sz="0" w:space="0" w:color="auto"/>
        <w:bottom w:val="none" w:sz="0" w:space="0" w:color="auto"/>
        <w:right w:val="none" w:sz="0" w:space="0" w:color="auto"/>
      </w:divBdr>
    </w:div>
    <w:div w:id="35">
      <w:marLeft w:val="0"/>
      <w:marRight w:val="0"/>
      <w:marTop w:val="0"/>
      <w:marBottom w:val="0"/>
      <w:divBdr>
        <w:top w:val="none" w:sz="0" w:space="0" w:color="auto"/>
        <w:left w:val="none" w:sz="0" w:space="0" w:color="auto"/>
        <w:bottom w:val="none" w:sz="0" w:space="0" w:color="auto"/>
        <w:right w:val="none" w:sz="0" w:space="0" w:color="auto"/>
      </w:divBdr>
    </w:div>
    <w:div w:id="36">
      <w:marLeft w:val="0"/>
      <w:marRight w:val="0"/>
      <w:marTop w:val="0"/>
      <w:marBottom w:val="0"/>
      <w:divBdr>
        <w:top w:val="none" w:sz="0" w:space="0" w:color="auto"/>
        <w:left w:val="none" w:sz="0" w:space="0" w:color="auto"/>
        <w:bottom w:val="none" w:sz="0" w:space="0" w:color="auto"/>
        <w:right w:val="none" w:sz="0" w:space="0" w:color="auto"/>
      </w:divBdr>
    </w:div>
    <w:div w:id="38">
      <w:marLeft w:val="0"/>
      <w:marRight w:val="0"/>
      <w:marTop w:val="0"/>
      <w:marBottom w:val="0"/>
      <w:divBdr>
        <w:top w:val="none" w:sz="0" w:space="0" w:color="auto"/>
        <w:left w:val="none" w:sz="0" w:space="0" w:color="auto"/>
        <w:bottom w:val="none" w:sz="0" w:space="0" w:color="auto"/>
        <w:right w:val="none" w:sz="0" w:space="0" w:color="auto"/>
      </w:divBdr>
    </w:div>
    <w:div w:id="4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
    <w:div w:id="47">
      <w:marLeft w:val="0"/>
      <w:marRight w:val="0"/>
      <w:marTop w:val="0"/>
      <w:marBottom w:val="0"/>
      <w:divBdr>
        <w:top w:val="none" w:sz="0" w:space="0" w:color="auto"/>
        <w:left w:val="none" w:sz="0" w:space="0" w:color="auto"/>
        <w:bottom w:val="none" w:sz="0" w:space="0" w:color="auto"/>
        <w:right w:val="none" w:sz="0" w:space="0" w:color="auto"/>
      </w:divBdr>
    </w:div>
    <w:div w:id="50">
      <w:marLeft w:val="0"/>
      <w:marRight w:val="0"/>
      <w:marTop w:val="0"/>
      <w:marBottom w:val="0"/>
      <w:divBdr>
        <w:top w:val="none" w:sz="0" w:space="0" w:color="auto"/>
        <w:left w:val="none" w:sz="0" w:space="0" w:color="auto"/>
        <w:bottom w:val="none" w:sz="0" w:space="0" w:color="auto"/>
        <w:right w:val="none" w:sz="0" w:space="0" w:color="auto"/>
      </w:divBdr>
    </w:div>
    <w:div w:id="56">
      <w:marLeft w:val="0"/>
      <w:marRight w:val="0"/>
      <w:marTop w:val="0"/>
      <w:marBottom w:val="0"/>
      <w:divBdr>
        <w:top w:val="none" w:sz="0" w:space="0" w:color="auto"/>
        <w:left w:val="none" w:sz="0" w:space="0" w:color="auto"/>
        <w:bottom w:val="none" w:sz="0" w:space="0" w:color="auto"/>
        <w:right w:val="none" w:sz="0" w:space="0" w:color="auto"/>
      </w:divBdr>
    </w:div>
    <w:div w:id="57">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15">
          <w:marLeft w:val="0"/>
          <w:marRight w:val="0"/>
          <w:marTop w:val="0"/>
          <w:marBottom w:val="0"/>
          <w:divBdr>
            <w:top w:val="none" w:sz="0" w:space="0" w:color="auto"/>
            <w:left w:val="none" w:sz="0" w:space="0" w:color="auto"/>
            <w:bottom w:val="none" w:sz="0" w:space="0" w:color="auto"/>
            <w:right w:val="none" w:sz="0" w:space="0" w:color="auto"/>
          </w:divBdr>
        </w:div>
        <w:div w:id="16">
          <w:marLeft w:val="0"/>
          <w:marRight w:val="0"/>
          <w:marTop w:val="0"/>
          <w:marBottom w:val="0"/>
          <w:divBdr>
            <w:top w:val="none" w:sz="0" w:space="0" w:color="auto"/>
            <w:left w:val="none" w:sz="0" w:space="0" w:color="auto"/>
            <w:bottom w:val="none" w:sz="0" w:space="0" w:color="auto"/>
            <w:right w:val="none" w:sz="0" w:space="0" w:color="auto"/>
          </w:divBdr>
        </w:div>
        <w:div w:id="18">
          <w:marLeft w:val="0"/>
          <w:marRight w:val="0"/>
          <w:marTop w:val="0"/>
          <w:marBottom w:val="0"/>
          <w:divBdr>
            <w:top w:val="none" w:sz="0" w:space="0" w:color="auto"/>
            <w:left w:val="none" w:sz="0" w:space="0" w:color="auto"/>
            <w:bottom w:val="none" w:sz="0" w:space="0" w:color="auto"/>
            <w:right w:val="none" w:sz="0" w:space="0" w:color="auto"/>
          </w:divBdr>
        </w:div>
        <w:div w:id="19">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
        <w:div w:id="21">
          <w:marLeft w:val="0"/>
          <w:marRight w:val="0"/>
          <w:marTop w:val="0"/>
          <w:marBottom w:val="0"/>
          <w:divBdr>
            <w:top w:val="none" w:sz="0" w:space="0" w:color="auto"/>
            <w:left w:val="none" w:sz="0" w:space="0" w:color="auto"/>
            <w:bottom w:val="none" w:sz="0" w:space="0" w:color="auto"/>
            <w:right w:val="none" w:sz="0" w:space="0" w:color="auto"/>
          </w:divBdr>
        </w:div>
        <w:div w:id="29">
          <w:marLeft w:val="0"/>
          <w:marRight w:val="0"/>
          <w:marTop w:val="0"/>
          <w:marBottom w:val="0"/>
          <w:divBdr>
            <w:top w:val="none" w:sz="0" w:space="0" w:color="auto"/>
            <w:left w:val="none" w:sz="0" w:space="0" w:color="auto"/>
            <w:bottom w:val="none" w:sz="0" w:space="0" w:color="auto"/>
            <w:right w:val="none" w:sz="0" w:space="0" w:color="auto"/>
          </w:divBdr>
        </w:div>
        <w:div w:id="42">
          <w:marLeft w:val="0"/>
          <w:marRight w:val="0"/>
          <w:marTop w:val="0"/>
          <w:marBottom w:val="0"/>
          <w:divBdr>
            <w:top w:val="none" w:sz="0" w:space="0" w:color="auto"/>
            <w:left w:val="none" w:sz="0" w:space="0" w:color="auto"/>
            <w:bottom w:val="none" w:sz="0" w:space="0" w:color="auto"/>
            <w:right w:val="none" w:sz="0" w:space="0" w:color="auto"/>
          </w:divBdr>
        </w:div>
        <w:div w:id="46">
          <w:marLeft w:val="0"/>
          <w:marRight w:val="0"/>
          <w:marTop w:val="0"/>
          <w:marBottom w:val="0"/>
          <w:divBdr>
            <w:top w:val="none" w:sz="0" w:space="0" w:color="auto"/>
            <w:left w:val="none" w:sz="0" w:space="0" w:color="auto"/>
            <w:bottom w:val="none" w:sz="0" w:space="0" w:color="auto"/>
            <w:right w:val="none" w:sz="0" w:space="0" w:color="auto"/>
          </w:divBdr>
        </w:div>
        <w:div w:id="48">
          <w:marLeft w:val="0"/>
          <w:marRight w:val="0"/>
          <w:marTop w:val="0"/>
          <w:marBottom w:val="0"/>
          <w:divBdr>
            <w:top w:val="none" w:sz="0" w:space="0" w:color="auto"/>
            <w:left w:val="none" w:sz="0" w:space="0" w:color="auto"/>
            <w:bottom w:val="none" w:sz="0" w:space="0" w:color="auto"/>
            <w:right w:val="none" w:sz="0" w:space="0" w:color="auto"/>
          </w:divBdr>
        </w:div>
        <w:div w:id="53">
          <w:marLeft w:val="0"/>
          <w:marRight w:val="0"/>
          <w:marTop w:val="0"/>
          <w:marBottom w:val="0"/>
          <w:divBdr>
            <w:top w:val="none" w:sz="0" w:space="0" w:color="auto"/>
            <w:left w:val="none" w:sz="0" w:space="0" w:color="auto"/>
            <w:bottom w:val="none" w:sz="0" w:space="0" w:color="auto"/>
            <w:right w:val="none" w:sz="0" w:space="0" w:color="auto"/>
          </w:divBdr>
        </w:div>
        <w:div w:id="58">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
        <w:div w:id="62">
          <w:marLeft w:val="0"/>
          <w:marRight w:val="0"/>
          <w:marTop w:val="0"/>
          <w:marBottom w:val="0"/>
          <w:divBdr>
            <w:top w:val="none" w:sz="0" w:space="0" w:color="auto"/>
            <w:left w:val="none" w:sz="0" w:space="0" w:color="auto"/>
            <w:bottom w:val="none" w:sz="0" w:space="0" w:color="auto"/>
            <w:right w:val="none" w:sz="0" w:space="0" w:color="auto"/>
          </w:divBdr>
        </w:div>
        <w:div w:id="63">
          <w:marLeft w:val="0"/>
          <w:marRight w:val="0"/>
          <w:marTop w:val="0"/>
          <w:marBottom w:val="0"/>
          <w:divBdr>
            <w:top w:val="none" w:sz="0" w:space="0" w:color="auto"/>
            <w:left w:val="none" w:sz="0" w:space="0" w:color="auto"/>
            <w:bottom w:val="none" w:sz="0" w:space="0" w:color="auto"/>
            <w:right w:val="none" w:sz="0" w:space="0" w:color="auto"/>
          </w:divBdr>
        </w:div>
        <w:div w:id="76">
          <w:marLeft w:val="0"/>
          <w:marRight w:val="0"/>
          <w:marTop w:val="0"/>
          <w:marBottom w:val="0"/>
          <w:divBdr>
            <w:top w:val="none" w:sz="0" w:space="0" w:color="auto"/>
            <w:left w:val="none" w:sz="0" w:space="0" w:color="auto"/>
            <w:bottom w:val="none" w:sz="0" w:space="0" w:color="auto"/>
            <w:right w:val="none" w:sz="0" w:space="0" w:color="auto"/>
          </w:divBdr>
        </w:div>
        <w:div w:id="78">
          <w:marLeft w:val="0"/>
          <w:marRight w:val="0"/>
          <w:marTop w:val="0"/>
          <w:marBottom w:val="0"/>
          <w:divBdr>
            <w:top w:val="none" w:sz="0" w:space="0" w:color="auto"/>
            <w:left w:val="none" w:sz="0" w:space="0" w:color="auto"/>
            <w:bottom w:val="none" w:sz="0" w:space="0" w:color="auto"/>
            <w:right w:val="none" w:sz="0" w:space="0" w:color="auto"/>
          </w:divBdr>
        </w:div>
        <w:div w:id="79">
          <w:marLeft w:val="0"/>
          <w:marRight w:val="0"/>
          <w:marTop w:val="0"/>
          <w:marBottom w:val="0"/>
          <w:divBdr>
            <w:top w:val="none" w:sz="0" w:space="0" w:color="auto"/>
            <w:left w:val="none" w:sz="0" w:space="0" w:color="auto"/>
            <w:bottom w:val="none" w:sz="0" w:space="0" w:color="auto"/>
            <w:right w:val="none" w:sz="0" w:space="0" w:color="auto"/>
          </w:divBdr>
        </w:div>
        <w:div w:id="81">
          <w:marLeft w:val="0"/>
          <w:marRight w:val="0"/>
          <w:marTop w:val="0"/>
          <w:marBottom w:val="0"/>
          <w:divBdr>
            <w:top w:val="none" w:sz="0" w:space="0" w:color="auto"/>
            <w:left w:val="none" w:sz="0" w:space="0" w:color="auto"/>
            <w:bottom w:val="none" w:sz="0" w:space="0" w:color="auto"/>
            <w:right w:val="none" w:sz="0" w:space="0" w:color="auto"/>
          </w:divBdr>
        </w:div>
        <w:div w:id="82">
          <w:marLeft w:val="0"/>
          <w:marRight w:val="0"/>
          <w:marTop w:val="0"/>
          <w:marBottom w:val="0"/>
          <w:divBdr>
            <w:top w:val="none" w:sz="0" w:space="0" w:color="auto"/>
            <w:left w:val="none" w:sz="0" w:space="0" w:color="auto"/>
            <w:bottom w:val="none" w:sz="0" w:space="0" w:color="auto"/>
            <w:right w:val="none" w:sz="0" w:space="0" w:color="auto"/>
          </w:divBdr>
        </w:div>
      </w:divsChild>
    </w:div>
    <w:div w:id="65">
      <w:marLeft w:val="0"/>
      <w:marRight w:val="0"/>
      <w:marTop w:val="0"/>
      <w:marBottom w:val="0"/>
      <w:divBdr>
        <w:top w:val="none" w:sz="0" w:space="0" w:color="auto"/>
        <w:left w:val="none" w:sz="0" w:space="0" w:color="auto"/>
        <w:bottom w:val="none" w:sz="0" w:space="0" w:color="auto"/>
        <w:right w:val="none" w:sz="0" w:space="0" w:color="auto"/>
      </w:divBdr>
    </w:div>
    <w:div w:id="66">
      <w:marLeft w:val="0"/>
      <w:marRight w:val="0"/>
      <w:marTop w:val="0"/>
      <w:marBottom w:val="0"/>
      <w:divBdr>
        <w:top w:val="none" w:sz="0" w:space="0" w:color="auto"/>
        <w:left w:val="none" w:sz="0" w:space="0" w:color="auto"/>
        <w:bottom w:val="none" w:sz="0" w:space="0" w:color="auto"/>
        <w:right w:val="none" w:sz="0" w:space="0" w:color="auto"/>
      </w:divBdr>
    </w:div>
    <w:div w:id="67">
      <w:marLeft w:val="0"/>
      <w:marRight w:val="0"/>
      <w:marTop w:val="0"/>
      <w:marBottom w:val="0"/>
      <w:divBdr>
        <w:top w:val="none" w:sz="0" w:space="0" w:color="auto"/>
        <w:left w:val="none" w:sz="0" w:space="0" w:color="auto"/>
        <w:bottom w:val="none" w:sz="0" w:space="0" w:color="auto"/>
        <w:right w:val="none" w:sz="0" w:space="0" w:color="auto"/>
      </w:divBdr>
    </w:div>
    <w:div w:id="69">
      <w:marLeft w:val="0"/>
      <w:marRight w:val="0"/>
      <w:marTop w:val="0"/>
      <w:marBottom w:val="0"/>
      <w:divBdr>
        <w:top w:val="none" w:sz="0" w:space="0" w:color="auto"/>
        <w:left w:val="none" w:sz="0" w:space="0" w:color="auto"/>
        <w:bottom w:val="none" w:sz="0" w:space="0" w:color="auto"/>
        <w:right w:val="none" w:sz="0" w:space="0" w:color="auto"/>
      </w:divBdr>
    </w:div>
    <w:div w:id="71">
      <w:marLeft w:val="0"/>
      <w:marRight w:val="0"/>
      <w:marTop w:val="0"/>
      <w:marBottom w:val="0"/>
      <w:divBdr>
        <w:top w:val="none" w:sz="0" w:space="0" w:color="auto"/>
        <w:left w:val="none" w:sz="0" w:space="0" w:color="auto"/>
        <w:bottom w:val="none" w:sz="0" w:space="0" w:color="auto"/>
        <w:right w:val="none" w:sz="0" w:space="0" w:color="auto"/>
      </w:divBdr>
    </w:div>
    <w:div w:id="75">
      <w:marLeft w:val="0"/>
      <w:marRight w:val="0"/>
      <w:marTop w:val="0"/>
      <w:marBottom w:val="0"/>
      <w:divBdr>
        <w:top w:val="none" w:sz="0" w:space="0" w:color="auto"/>
        <w:left w:val="none" w:sz="0" w:space="0" w:color="auto"/>
        <w:bottom w:val="none" w:sz="0" w:space="0" w:color="auto"/>
        <w:right w:val="none" w:sz="0" w:space="0" w:color="auto"/>
      </w:divBdr>
    </w:div>
    <w:div w:id="77">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 w:id="13">
          <w:marLeft w:val="0"/>
          <w:marRight w:val="0"/>
          <w:marTop w:val="0"/>
          <w:marBottom w:val="0"/>
          <w:divBdr>
            <w:top w:val="none" w:sz="0" w:space="0" w:color="auto"/>
            <w:left w:val="none" w:sz="0" w:space="0" w:color="auto"/>
            <w:bottom w:val="none" w:sz="0" w:space="0" w:color="auto"/>
            <w:right w:val="none" w:sz="0" w:space="0" w:color="auto"/>
          </w:divBdr>
        </w:div>
        <w:div w:id="17">
          <w:marLeft w:val="0"/>
          <w:marRight w:val="0"/>
          <w:marTop w:val="0"/>
          <w:marBottom w:val="0"/>
          <w:divBdr>
            <w:top w:val="none" w:sz="0" w:space="0" w:color="auto"/>
            <w:left w:val="none" w:sz="0" w:space="0" w:color="auto"/>
            <w:bottom w:val="none" w:sz="0" w:space="0" w:color="auto"/>
            <w:right w:val="none" w:sz="0" w:space="0" w:color="auto"/>
          </w:divBdr>
        </w:div>
        <w:div w:id="22">
          <w:marLeft w:val="0"/>
          <w:marRight w:val="0"/>
          <w:marTop w:val="0"/>
          <w:marBottom w:val="0"/>
          <w:divBdr>
            <w:top w:val="none" w:sz="0" w:space="0" w:color="auto"/>
            <w:left w:val="none" w:sz="0" w:space="0" w:color="auto"/>
            <w:bottom w:val="none" w:sz="0" w:space="0" w:color="auto"/>
            <w:right w:val="none" w:sz="0" w:space="0" w:color="auto"/>
          </w:divBdr>
        </w:div>
        <w:div w:id="24">
          <w:marLeft w:val="0"/>
          <w:marRight w:val="0"/>
          <w:marTop w:val="0"/>
          <w:marBottom w:val="0"/>
          <w:divBdr>
            <w:top w:val="none" w:sz="0" w:space="0" w:color="auto"/>
            <w:left w:val="none" w:sz="0" w:space="0" w:color="auto"/>
            <w:bottom w:val="none" w:sz="0" w:space="0" w:color="auto"/>
            <w:right w:val="none" w:sz="0" w:space="0" w:color="auto"/>
          </w:divBdr>
        </w:div>
        <w:div w:id="25">
          <w:marLeft w:val="0"/>
          <w:marRight w:val="0"/>
          <w:marTop w:val="0"/>
          <w:marBottom w:val="0"/>
          <w:divBdr>
            <w:top w:val="none" w:sz="0" w:space="0" w:color="auto"/>
            <w:left w:val="none" w:sz="0" w:space="0" w:color="auto"/>
            <w:bottom w:val="none" w:sz="0" w:space="0" w:color="auto"/>
            <w:right w:val="none" w:sz="0" w:space="0" w:color="auto"/>
          </w:divBdr>
        </w:div>
        <w:div w:id="30">
          <w:marLeft w:val="0"/>
          <w:marRight w:val="0"/>
          <w:marTop w:val="0"/>
          <w:marBottom w:val="0"/>
          <w:divBdr>
            <w:top w:val="none" w:sz="0" w:space="0" w:color="auto"/>
            <w:left w:val="none" w:sz="0" w:space="0" w:color="auto"/>
            <w:bottom w:val="none" w:sz="0" w:space="0" w:color="auto"/>
            <w:right w:val="none" w:sz="0" w:space="0" w:color="auto"/>
          </w:divBdr>
        </w:div>
        <w:div w:id="31">
          <w:marLeft w:val="0"/>
          <w:marRight w:val="0"/>
          <w:marTop w:val="0"/>
          <w:marBottom w:val="0"/>
          <w:divBdr>
            <w:top w:val="none" w:sz="0" w:space="0" w:color="auto"/>
            <w:left w:val="none" w:sz="0" w:space="0" w:color="auto"/>
            <w:bottom w:val="none" w:sz="0" w:space="0" w:color="auto"/>
            <w:right w:val="none" w:sz="0" w:space="0" w:color="auto"/>
          </w:divBdr>
        </w:div>
        <w:div w:id="39">
          <w:marLeft w:val="0"/>
          <w:marRight w:val="0"/>
          <w:marTop w:val="0"/>
          <w:marBottom w:val="0"/>
          <w:divBdr>
            <w:top w:val="none" w:sz="0" w:space="0" w:color="auto"/>
            <w:left w:val="none" w:sz="0" w:space="0" w:color="auto"/>
            <w:bottom w:val="none" w:sz="0" w:space="0" w:color="auto"/>
            <w:right w:val="none" w:sz="0" w:space="0" w:color="auto"/>
          </w:divBdr>
        </w:div>
        <w:div w:id="40">
          <w:marLeft w:val="0"/>
          <w:marRight w:val="0"/>
          <w:marTop w:val="0"/>
          <w:marBottom w:val="0"/>
          <w:divBdr>
            <w:top w:val="none" w:sz="0" w:space="0" w:color="auto"/>
            <w:left w:val="none" w:sz="0" w:space="0" w:color="auto"/>
            <w:bottom w:val="none" w:sz="0" w:space="0" w:color="auto"/>
            <w:right w:val="none" w:sz="0" w:space="0" w:color="auto"/>
          </w:divBdr>
        </w:div>
        <w:div w:id="49">
          <w:marLeft w:val="0"/>
          <w:marRight w:val="0"/>
          <w:marTop w:val="0"/>
          <w:marBottom w:val="0"/>
          <w:divBdr>
            <w:top w:val="none" w:sz="0" w:space="0" w:color="auto"/>
            <w:left w:val="none" w:sz="0" w:space="0" w:color="auto"/>
            <w:bottom w:val="none" w:sz="0" w:space="0" w:color="auto"/>
            <w:right w:val="none" w:sz="0" w:space="0" w:color="auto"/>
          </w:divBdr>
        </w:div>
        <w:div w:id="51">
          <w:marLeft w:val="0"/>
          <w:marRight w:val="0"/>
          <w:marTop w:val="0"/>
          <w:marBottom w:val="0"/>
          <w:divBdr>
            <w:top w:val="none" w:sz="0" w:space="0" w:color="auto"/>
            <w:left w:val="none" w:sz="0" w:space="0" w:color="auto"/>
            <w:bottom w:val="none" w:sz="0" w:space="0" w:color="auto"/>
            <w:right w:val="none" w:sz="0" w:space="0" w:color="auto"/>
          </w:divBdr>
        </w:div>
        <w:div w:id="61">
          <w:marLeft w:val="0"/>
          <w:marRight w:val="0"/>
          <w:marTop w:val="0"/>
          <w:marBottom w:val="0"/>
          <w:divBdr>
            <w:top w:val="none" w:sz="0" w:space="0" w:color="auto"/>
            <w:left w:val="none" w:sz="0" w:space="0" w:color="auto"/>
            <w:bottom w:val="none" w:sz="0" w:space="0" w:color="auto"/>
            <w:right w:val="none" w:sz="0" w:space="0" w:color="auto"/>
          </w:divBdr>
        </w:div>
        <w:div w:id="72">
          <w:marLeft w:val="0"/>
          <w:marRight w:val="0"/>
          <w:marTop w:val="0"/>
          <w:marBottom w:val="0"/>
          <w:divBdr>
            <w:top w:val="none" w:sz="0" w:space="0" w:color="auto"/>
            <w:left w:val="none" w:sz="0" w:space="0" w:color="auto"/>
            <w:bottom w:val="none" w:sz="0" w:space="0" w:color="auto"/>
            <w:right w:val="none" w:sz="0" w:space="0" w:color="auto"/>
          </w:divBdr>
        </w:div>
        <w:div w:id="73">
          <w:marLeft w:val="0"/>
          <w:marRight w:val="0"/>
          <w:marTop w:val="0"/>
          <w:marBottom w:val="0"/>
          <w:divBdr>
            <w:top w:val="none" w:sz="0" w:space="0" w:color="auto"/>
            <w:left w:val="none" w:sz="0" w:space="0" w:color="auto"/>
            <w:bottom w:val="none" w:sz="0" w:space="0" w:color="auto"/>
            <w:right w:val="none" w:sz="0" w:space="0" w:color="auto"/>
          </w:divBdr>
        </w:div>
        <w:div w:id="74">
          <w:marLeft w:val="0"/>
          <w:marRight w:val="0"/>
          <w:marTop w:val="0"/>
          <w:marBottom w:val="0"/>
          <w:divBdr>
            <w:top w:val="none" w:sz="0" w:space="0" w:color="auto"/>
            <w:left w:val="none" w:sz="0" w:space="0" w:color="auto"/>
            <w:bottom w:val="none" w:sz="0" w:space="0" w:color="auto"/>
            <w:right w:val="none" w:sz="0" w:space="0" w:color="auto"/>
          </w:divBdr>
        </w:div>
        <w:div w:id="80">
          <w:marLeft w:val="0"/>
          <w:marRight w:val="0"/>
          <w:marTop w:val="0"/>
          <w:marBottom w:val="0"/>
          <w:divBdr>
            <w:top w:val="none" w:sz="0" w:space="0" w:color="auto"/>
            <w:left w:val="none" w:sz="0" w:space="0" w:color="auto"/>
            <w:bottom w:val="none" w:sz="0" w:space="0" w:color="auto"/>
            <w:right w:val="none" w:sz="0" w:space="0" w:color="auto"/>
          </w:divBdr>
        </w:div>
      </w:divsChild>
    </w:div>
    <w:div w:id="102653012">
      <w:bodyDiv w:val="1"/>
      <w:marLeft w:val="0"/>
      <w:marRight w:val="0"/>
      <w:marTop w:val="0"/>
      <w:marBottom w:val="0"/>
      <w:divBdr>
        <w:top w:val="none" w:sz="0" w:space="0" w:color="auto"/>
        <w:left w:val="none" w:sz="0" w:space="0" w:color="auto"/>
        <w:bottom w:val="none" w:sz="0" w:space="0" w:color="auto"/>
        <w:right w:val="none" w:sz="0" w:space="0" w:color="auto"/>
      </w:divBdr>
    </w:div>
    <w:div w:id="102494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header" Target="head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F:\&#1055;&#1072;&#1096;&#1072;\Work\&#1044;&#1056;\&#1056;&#1086;&#1089;&#1090;&#1088;&#1072;&#1085;&#1089;&#1085;&#1072;&#1076;&#1079;&#1086;&#1088;.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0CA384A-D230-43F1-AB73-D80A5F3EDD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Ространснадзор</Template>
  <TotalTime>21</TotalTime>
  <Pages>13</Pages>
  <Words>888</Words>
  <Characters>6368</Characters>
  <Application>Microsoft Office Word</Application>
  <DocSecurity>0</DocSecurity>
  <Lines>53</Lines>
  <Paragraphs>14</Paragraphs>
  <ScaleCrop>false</ScaleCrop>
  <HeadingPairs>
    <vt:vector size="2" baseType="variant">
      <vt:variant>
        <vt:lpstr>Название</vt:lpstr>
      </vt:variant>
      <vt:variant>
        <vt:i4>1</vt:i4>
      </vt:variant>
    </vt:vector>
  </HeadingPairs>
  <TitlesOfParts>
    <vt:vector size="1" baseType="lpstr">
      <vt:lpstr>Руководство пользователя: Технолог</vt:lpstr>
    </vt:vector>
  </TitlesOfParts>
  <Company>-</Company>
  <LinksUpToDate>false</LinksUpToDate>
  <CharactersWithSpaces>7242</CharactersWithSpaces>
  <SharedDoc>false</SharedDoc>
  <HLinks>
    <vt:vector size="120" baseType="variant">
      <vt:variant>
        <vt:i4>1900597</vt:i4>
      </vt:variant>
      <vt:variant>
        <vt:i4>119</vt:i4>
      </vt:variant>
      <vt:variant>
        <vt:i4>0</vt:i4>
      </vt:variant>
      <vt:variant>
        <vt:i4>5</vt:i4>
      </vt:variant>
      <vt:variant>
        <vt:lpwstr/>
      </vt:variant>
      <vt:variant>
        <vt:lpwstr>_Toc411496992</vt:lpwstr>
      </vt:variant>
      <vt:variant>
        <vt:i4>1900597</vt:i4>
      </vt:variant>
      <vt:variant>
        <vt:i4>113</vt:i4>
      </vt:variant>
      <vt:variant>
        <vt:i4>0</vt:i4>
      </vt:variant>
      <vt:variant>
        <vt:i4>5</vt:i4>
      </vt:variant>
      <vt:variant>
        <vt:lpwstr/>
      </vt:variant>
      <vt:variant>
        <vt:lpwstr>_Toc411496991</vt:lpwstr>
      </vt:variant>
      <vt:variant>
        <vt:i4>1900597</vt:i4>
      </vt:variant>
      <vt:variant>
        <vt:i4>107</vt:i4>
      </vt:variant>
      <vt:variant>
        <vt:i4>0</vt:i4>
      </vt:variant>
      <vt:variant>
        <vt:i4>5</vt:i4>
      </vt:variant>
      <vt:variant>
        <vt:lpwstr/>
      </vt:variant>
      <vt:variant>
        <vt:lpwstr>_Toc411496990</vt:lpwstr>
      </vt:variant>
      <vt:variant>
        <vt:i4>1835061</vt:i4>
      </vt:variant>
      <vt:variant>
        <vt:i4>101</vt:i4>
      </vt:variant>
      <vt:variant>
        <vt:i4>0</vt:i4>
      </vt:variant>
      <vt:variant>
        <vt:i4>5</vt:i4>
      </vt:variant>
      <vt:variant>
        <vt:lpwstr/>
      </vt:variant>
      <vt:variant>
        <vt:lpwstr>_Toc411496989</vt:lpwstr>
      </vt:variant>
      <vt:variant>
        <vt:i4>1835061</vt:i4>
      </vt:variant>
      <vt:variant>
        <vt:i4>95</vt:i4>
      </vt:variant>
      <vt:variant>
        <vt:i4>0</vt:i4>
      </vt:variant>
      <vt:variant>
        <vt:i4>5</vt:i4>
      </vt:variant>
      <vt:variant>
        <vt:lpwstr/>
      </vt:variant>
      <vt:variant>
        <vt:lpwstr>_Toc411496988</vt:lpwstr>
      </vt:variant>
      <vt:variant>
        <vt:i4>1835061</vt:i4>
      </vt:variant>
      <vt:variant>
        <vt:i4>89</vt:i4>
      </vt:variant>
      <vt:variant>
        <vt:i4>0</vt:i4>
      </vt:variant>
      <vt:variant>
        <vt:i4>5</vt:i4>
      </vt:variant>
      <vt:variant>
        <vt:lpwstr/>
      </vt:variant>
      <vt:variant>
        <vt:lpwstr>_Toc411496987</vt:lpwstr>
      </vt:variant>
      <vt:variant>
        <vt:i4>1835061</vt:i4>
      </vt:variant>
      <vt:variant>
        <vt:i4>83</vt:i4>
      </vt:variant>
      <vt:variant>
        <vt:i4>0</vt:i4>
      </vt:variant>
      <vt:variant>
        <vt:i4>5</vt:i4>
      </vt:variant>
      <vt:variant>
        <vt:lpwstr/>
      </vt:variant>
      <vt:variant>
        <vt:lpwstr>_Toc411496986</vt:lpwstr>
      </vt:variant>
      <vt:variant>
        <vt:i4>1835061</vt:i4>
      </vt:variant>
      <vt:variant>
        <vt:i4>77</vt:i4>
      </vt:variant>
      <vt:variant>
        <vt:i4>0</vt:i4>
      </vt:variant>
      <vt:variant>
        <vt:i4>5</vt:i4>
      </vt:variant>
      <vt:variant>
        <vt:lpwstr/>
      </vt:variant>
      <vt:variant>
        <vt:lpwstr>_Toc411496985</vt:lpwstr>
      </vt:variant>
      <vt:variant>
        <vt:i4>1835061</vt:i4>
      </vt:variant>
      <vt:variant>
        <vt:i4>71</vt:i4>
      </vt:variant>
      <vt:variant>
        <vt:i4>0</vt:i4>
      </vt:variant>
      <vt:variant>
        <vt:i4>5</vt:i4>
      </vt:variant>
      <vt:variant>
        <vt:lpwstr/>
      </vt:variant>
      <vt:variant>
        <vt:lpwstr>_Toc411496984</vt:lpwstr>
      </vt:variant>
      <vt:variant>
        <vt:i4>1835061</vt:i4>
      </vt:variant>
      <vt:variant>
        <vt:i4>65</vt:i4>
      </vt:variant>
      <vt:variant>
        <vt:i4>0</vt:i4>
      </vt:variant>
      <vt:variant>
        <vt:i4>5</vt:i4>
      </vt:variant>
      <vt:variant>
        <vt:lpwstr/>
      </vt:variant>
      <vt:variant>
        <vt:lpwstr>_Toc411496983</vt:lpwstr>
      </vt:variant>
      <vt:variant>
        <vt:i4>1835061</vt:i4>
      </vt:variant>
      <vt:variant>
        <vt:i4>59</vt:i4>
      </vt:variant>
      <vt:variant>
        <vt:i4>0</vt:i4>
      </vt:variant>
      <vt:variant>
        <vt:i4>5</vt:i4>
      </vt:variant>
      <vt:variant>
        <vt:lpwstr/>
      </vt:variant>
      <vt:variant>
        <vt:lpwstr>_Toc411496982</vt:lpwstr>
      </vt:variant>
      <vt:variant>
        <vt:i4>1835061</vt:i4>
      </vt:variant>
      <vt:variant>
        <vt:i4>53</vt:i4>
      </vt:variant>
      <vt:variant>
        <vt:i4>0</vt:i4>
      </vt:variant>
      <vt:variant>
        <vt:i4>5</vt:i4>
      </vt:variant>
      <vt:variant>
        <vt:lpwstr/>
      </vt:variant>
      <vt:variant>
        <vt:lpwstr>_Toc411496981</vt:lpwstr>
      </vt:variant>
      <vt:variant>
        <vt:i4>1835061</vt:i4>
      </vt:variant>
      <vt:variant>
        <vt:i4>47</vt:i4>
      </vt:variant>
      <vt:variant>
        <vt:i4>0</vt:i4>
      </vt:variant>
      <vt:variant>
        <vt:i4>5</vt:i4>
      </vt:variant>
      <vt:variant>
        <vt:lpwstr/>
      </vt:variant>
      <vt:variant>
        <vt:lpwstr>_Toc411496980</vt:lpwstr>
      </vt:variant>
      <vt:variant>
        <vt:i4>1245237</vt:i4>
      </vt:variant>
      <vt:variant>
        <vt:i4>41</vt:i4>
      </vt:variant>
      <vt:variant>
        <vt:i4>0</vt:i4>
      </vt:variant>
      <vt:variant>
        <vt:i4>5</vt:i4>
      </vt:variant>
      <vt:variant>
        <vt:lpwstr/>
      </vt:variant>
      <vt:variant>
        <vt:lpwstr>_Toc411496979</vt:lpwstr>
      </vt:variant>
      <vt:variant>
        <vt:i4>1245237</vt:i4>
      </vt:variant>
      <vt:variant>
        <vt:i4>35</vt:i4>
      </vt:variant>
      <vt:variant>
        <vt:i4>0</vt:i4>
      </vt:variant>
      <vt:variant>
        <vt:i4>5</vt:i4>
      </vt:variant>
      <vt:variant>
        <vt:lpwstr/>
      </vt:variant>
      <vt:variant>
        <vt:lpwstr>_Toc411496978</vt:lpwstr>
      </vt:variant>
      <vt:variant>
        <vt:i4>1245237</vt:i4>
      </vt:variant>
      <vt:variant>
        <vt:i4>29</vt:i4>
      </vt:variant>
      <vt:variant>
        <vt:i4>0</vt:i4>
      </vt:variant>
      <vt:variant>
        <vt:i4>5</vt:i4>
      </vt:variant>
      <vt:variant>
        <vt:lpwstr/>
      </vt:variant>
      <vt:variant>
        <vt:lpwstr>_Toc411496977</vt:lpwstr>
      </vt:variant>
      <vt:variant>
        <vt:i4>1245237</vt:i4>
      </vt:variant>
      <vt:variant>
        <vt:i4>23</vt:i4>
      </vt:variant>
      <vt:variant>
        <vt:i4>0</vt:i4>
      </vt:variant>
      <vt:variant>
        <vt:i4>5</vt:i4>
      </vt:variant>
      <vt:variant>
        <vt:lpwstr/>
      </vt:variant>
      <vt:variant>
        <vt:lpwstr>_Toc411496976</vt:lpwstr>
      </vt:variant>
      <vt:variant>
        <vt:i4>1245237</vt:i4>
      </vt:variant>
      <vt:variant>
        <vt:i4>17</vt:i4>
      </vt:variant>
      <vt:variant>
        <vt:i4>0</vt:i4>
      </vt:variant>
      <vt:variant>
        <vt:i4>5</vt:i4>
      </vt:variant>
      <vt:variant>
        <vt:lpwstr/>
      </vt:variant>
      <vt:variant>
        <vt:lpwstr>_Toc411496975</vt:lpwstr>
      </vt:variant>
      <vt:variant>
        <vt:i4>1245237</vt:i4>
      </vt:variant>
      <vt:variant>
        <vt:i4>11</vt:i4>
      </vt:variant>
      <vt:variant>
        <vt:i4>0</vt:i4>
      </vt:variant>
      <vt:variant>
        <vt:i4>5</vt:i4>
      </vt:variant>
      <vt:variant>
        <vt:lpwstr/>
      </vt:variant>
      <vt:variant>
        <vt:lpwstr>_Toc411496974</vt:lpwstr>
      </vt:variant>
      <vt:variant>
        <vt:i4>1245237</vt:i4>
      </vt:variant>
      <vt:variant>
        <vt:i4>5</vt:i4>
      </vt:variant>
      <vt:variant>
        <vt:i4>0</vt:i4>
      </vt:variant>
      <vt:variant>
        <vt:i4>5</vt:i4>
      </vt:variant>
      <vt:variant>
        <vt:lpwstr/>
      </vt:variant>
      <vt:variant>
        <vt:lpwstr>_Toc411496973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 Технолог</dc:title>
  <dc:subject/>
  <dc:creator>-</dc:creator>
  <cp:keywords/>
  <dc:description>-</dc:description>
  <cp:lastModifiedBy>Мясников Иван</cp:lastModifiedBy>
  <cp:revision>4</cp:revision>
  <cp:lastPrinted>2020-10-01T13:04:00Z</cp:lastPrinted>
  <dcterms:created xsi:type="dcterms:W3CDTF">2025-10-02T17:16:00Z</dcterms:created>
  <dcterms:modified xsi:type="dcterms:W3CDTF">2025-10-03T08:49:00Z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Номер документа">
    <vt:lpwstr>КНШЕ.425790.086.И3.01.РД</vt:lpwstr>
  </property>
  <property fmtid="{D5CDD505-2E9C-101B-9397-08002B2CF9AE}" pid="3" name="Шифр">
    <vt:lpwstr>РПМ-СУТР</vt:lpwstr>
  </property>
</Properties>
</file>